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297" w:rsidRDefault="00FF5297" w:rsidP="00FF5297">
      <w:pPr>
        <w:autoSpaceDE w:val="0"/>
        <w:autoSpaceDN w:val="0"/>
        <w:spacing w:after="0" w:line="230" w:lineRule="auto"/>
        <w:rPr>
          <w:lang w:val="ru-RU"/>
        </w:rPr>
      </w:pPr>
      <w:r>
        <w:rPr>
          <w:rFonts w:ascii="Times New Roman" w:eastAsia="Tahoma" w:hAnsi="Times New Roman" w:cs="Times New Roman"/>
          <w:b/>
          <w:w w:val="90"/>
          <w:sz w:val="28"/>
          <w:szCs w:val="28"/>
          <w:lang w:val="ru-RU"/>
        </w:rPr>
        <w:tab/>
      </w:r>
      <w:r>
        <w:rPr>
          <w:lang w:val="ru-RU"/>
        </w:rPr>
        <w:t xml:space="preserve">       </w:t>
      </w:r>
      <w:r>
        <w:rPr>
          <w:rFonts w:ascii="Times New Roman" w:eastAsia="Times New Roman" w:hAnsi="Times New Roman"/>
          <w:b/>
          <w:color w:val="000000"/>
          <w:sz w:val="24"/>
        </w:rPr>
        <w:t>МИНИСТЕРСТВО ПРОСВЕЩЕНИЯ РОССИЙСКОЙ ФЕДЕРАЦИИ</w:t>
      </w:r>
    </w:p>
    <w:p w:rsidR="00FF5297" w:rsidRDefault="00FF5297" w:rsidP="00FF5297">
      <w:pPr>
        <w:autoSpaceDE w:val="0"/>
        <w:autoSpaceDN w:val="0"/>
        <w:spacing w:after="0" w:line="230" w:lineRule="auto"/>
        <w:rPr>
          <w:lang w:val="ru-RU"/>
        </w:rPr>
      </w:pPr>
    </w:p>
    <w:p w:rsidR="00FF5297" w:rsidRDefault="00FF5297" w:rsidP="00FF5297">
      <w:pPr>
        <w:autoSpaceDE w:val="0"/>
        <w:autoSpaceDN w:val="0"/>
        <w:spacing w:after="0" w:line="230" w:lineRule="auto"/>
        <w:rPr>
          <w:lang w:val="ru-RU"/>
        </w:rPr>
      </w:pPr>
      <w:r>
        <w:rPr>
          <w:lang w:val="ru-RU"/>
        </w:rPr>
        <w:t xml:space="preserve">                       </w:t>
      </w:r>
      <w:r>
        <w:rPr>
          <w:rFonts w:ascii="Times New Roman" w:eastAsia="Times New Roman" w:hAnsi="Times New Roman"/>
          <w:color w:val="000000"/>
          <w:sz w:val="24"/>
        </w:rPr>
        <w:t>Министерство образования и науки Чеченской Республики</w:t>
      </w:r>
    </w:p>
    <w:p w:rsidR="00FF5297" w:rsidRDefault="00FF5297" w:rsidP="00FF5297">
      <w:pPr>
        <w:autoSpaceDE w:val="0"/>
        <w:autoSpaceDN w:val="0"/>
        <w:spacing w:after="0" w:line="230" w:lineRule="auto"/>
        <w:rPr>
          <w:lang w:val="ru-RU"/>
        </w:rPr>
      </w:pPr>
      <w:r>
        <w:rPr>
          <w:lang w:val="ru-RU"/>
        </w:rPr>
        <w:t xml:space="preserve"> </w:t>
      </w:r>
    </w:p>
    <w:p w:rsidR="00FF5297" w:rsidRDefault="00FF5297" w:rsidP="00FF5297">
      <w:pPr>
        <w:autoSpaceDE w:val="0"/>
        <w:autoSpaceDN w:val="0"/>
        <w:spacing w:after="0" w:line="230" w:lineRule="auto"/>
        <w:rPr>
          <w:lang w:val="ru-RU"/>
        </w:rPr>
      </w:pPr>
      <w:r>
        <w:rPr>
          <w:lang w:val="ru-RU"/>
        </w:rPr>
        <w:t xml:space="preserve">                                       </w:t>
      </w:r>
      <w:r>
        <w:rPr>
          <w:rFonts w:ascii="Times New Roman" w:eastAsia="Times New Roman" w:hAnsi="Times New Roman"/>
          <w:color w:val="000000"/>
          <w:sz w:val="24"/>
        </w:rPr>
        <w:t>Департамент образования мэрии г.Грозного</w:t>
      </w:r>
    </w:p>
    <w:p w:rsidR="00FF5297" w:rsidRDefault="00FF5297" w:rsidP="00FF5297">
      <w:pPr>
        <w:autoSpaceDE w:val="0"/>
        <w:autoSpaceDN w:val="0"/>
        <w:spacing w:after="0" w:line="230" w:lineRule="auto"/>
        <w:rPr>
          <w:lang w:val="ru-RU"/>
        </w:rPr>
      </w:pPr>
    </w:p>
    <w:p w:rsidR="00FF5297" w:rsidRDefault="00FF5297" w:rsidP="00FF5297">
      <w:pPr>
        <w:autoSpaceDE w:val="0"/>
        <w:autoSpaceDN w:val="0"/>
        <w:spacing w:after="0" w:line="230" w:lineRule="auto"/>
        <w:rPr>
          <w:lang w:val="ru-RU"/>
        </w:rPr>
      </w:pPr>
    </w:p>
    <w:p w:rsidR="00FF5297" w:rsidRDefault="00FF5297" w:rsidP="00FF5297">
      <w:pPr>
        <w:autoSpaceDE w:val="0"/>
        <w:autoSpaceDN w:val="0"/>
        <w:spacing w:after="0" w:line="230" w:lineRule="auto"/>
        <w:rPr>
          <w:rFonts w:ascii="Times New Roman" w:eastAsia="Times New Roman" w:hAnsi="Times New Roman"/>
          <w:color w:val="000000"/>
          <w:sz w:val="24"/>
          <w:lang w:val="ru-RU"/>
        </w:rPr>
      </w:pPr>
      <w:r>
        <w:rPr>
          <w:lang w:val="ru-RU"/>
        </w:rPr>
        <w:t xml:space="preserve">                                                       </w:t>
      </w:r>
      <w:r>
        <w:rPr>
          <w:rFonts w:ascii="Times New Roman" w:eastAsia="Times New Roman" w:hAnsi="Times New Roman"/>
          <w:color w:val="000000"/>
          <w:sz w:val="24"/>
        </w:rPr>
        <w:t>МБОУ "СОШ №64"</w:t>
      </w:r>
      <w:r>
        <w:rPr>
          <w:rFonts w:ascii="Times New Roman" w:eastAsia="Times New Roman" w:hAnsi="Times New Roman"/>
          <w:color w:val="000000"/>
          <w:sz w:val="24"/>
          <w:lang w:val="ru-RU"/>
        </w:rPr>
        <w:t xml:space="preserve"> г.Грозного </w:t>
      </w:r>
    </w:p>
    <w:p w:rsidR="00FF5297" w:rsidRPr="004C507B" w:rsidRDefault="00FF5297" w:rsidP="00FF5297">
      <w:pPr>
        <w:autoSpaceDE w:val="0"/>
        <w:autoSpaceDN w:val="0"/>
        <w:spacing w:after="0" w:line="230" w:lineRule="auto"/>
      </w:pPr>
    </w:p>
    <w:tbl>
      <w:tblPr>
        <w:tblW w:w="10897" w:type="dxa"/>
        <w:tblInd w:w="-601" w:type="dxa"/>
        <w:shd w:val="clear" w:color="auto" w:fill="FFFFFF"/>
        <w:tblCellMar>
          <w:left w:w="0" w:type="dxa"/>
          <w:right w:w="0" w:type="dxa"/>
        </w:tblCellMar>
        <w:tblLook w:val="04A0" w:firstRow="1" w:lastRow="0" w:firstColumn="1" w:lastColumn="0" w:noHBand="0" w:noVBand="1"/>
      </w:tblPr>
      <w:tblGrid>
        <w:gridCol w:w="3767"/>
        <w:gridCol w:w="3901"/>
        <w:gridCol w:w="3229"/>
      </w:tblGrid>
      <w:tr w:rsidR="00FF5297" w:rsidRPr="00E90824" w:rsidTr="00FF5297">
        <w:trPr>
          <w:trHeight w:val="2590"/>
        </w:trPr>
        <w:tc>
          <w:tcPr>
            <w:tcW w:w="37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FF5297" w:rsidRDefault="00FF5297" w:rsidP="00FF5297">
            <w:pPr>
              <w:spacing w:after="0" w:line="240" w:lineRule="auto"/>
              <w:rPr>
                <w:rFonts w:ascii="Times New Roman" w:eastAsia="Times New Roman" w:hAnsi="Times New Roman" w:cs="Times New Roman"/>
                <w:b/>
                <w:bCs/>
                <w:color w:val="000000"/>
                <w:sz w:val="24"/>
                <w:szCs w:val="24"/>
                <w:lang w:eastAsia="ru-RU"/>
              </w:rPr>
            </w:pPr>
            <w:r w:rsidRPr="00E90824">
              <w:rPr>
                <w:rFonts w:ascii="Times New Roman" w:eastAsia="Times New Roman" w:hAnsi="Times New Roman" w:cs="Times New Roman"/>
                <w:b/>
                <w:bCs/>
                <w:color w:val="000000"/>
                <w:sz w:val="24"/>
                <w:szCs w:val="24"/>
                <w:lang w:eastAsia="ru-RU"/>
              </w:rPr>
              <w:t>      </w:t>
            </w:r>
          </w:p>
          <w:p w:rsidR="00FF5297" w:rsidRDefault="00FF5297" w:rsidP="00FF5297">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Pr="00E90824">
              <w:rPr>
                <w:rFonts w:ascii="Times New Roman" w:eastAsia="Times New Roman" w:hAnsi="Times New Roman" w:cs="Times New Roman"/>
                <w:b/>
                <w:bCs/>
                <w:color w:val="000000"/>
                <w:sz w:val="24"/>
                <w:szCs w:val="24"/>
                <w:lang w:eastAsia="ru-RU"/>
              </w:rPr>
              <w:t>  «Рассмотрено»</w:t>
            </w:r>
            <w:r w:rsidRPr="00E90824">
              <w:rPr>
                <w:rFonts w:ascii="Times New Roman" w:eastAsia="Times New Roman" w:hAnsi="Times New Roman" w:cs="Times New Roman"/>
                <w:b/>
                <w:bCs/>
                <w:color w:val="000000"/>
                <w:sz w:val="24"/>
                <w:szCs w:val="24"/>
                <w:lang w:eastAsia="ru-RU"/>
              </w:rPr>
              <w:br/>
            </w:r>
          </w:p>
          <w:p w:rsidR="00FF5297" w:rsidRPr="0084500D" w:rsidRDefault="00FF5297" w:rsidP="00FF5297">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w:t>
            </w:r>
            <w:proofErr w:type="gramStart"/>
            <w:r w:rsidRPr="00E90824">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а</w:t>
            </w:r>
            <w:proofErr w:type="gramEnd"/>
            <w:r>
              <w:rPr>
                <w:rFonts w:ascii="Times New Roman" w:eastAsia="Times New Roman" w:hAnsi="Times New Roman" w:cs="Times New Roman"/>
                <w:color w:val="000000"/>
                <w:sz w:val="24"/>
                <w:szCs w:val="24"/>
                <w:lang w:eastAsia="ru-RU"/>
              </w:rPr>
              <w:t xml:space="preserve"> заседании Педагогического   совета.</w:t>
            </w:r>
          </w:p>
          <w:p w:rsidR="00FF5297" w:rsidRDefault="00FF5297" w:rsidP="00FF5297">
            <w:pPr>
              <w:spacing w:after="0" w:line="240" w:lineRule="auto"/>
              <w:rPr>
                <w:rFonts w:ascii="Times New Roman" w:eastAsia="Times New Roman" w:hAnsi="Times New Roman" w:cs="Times New Roman"/>
                <w:color w:val="000000"/>
                <w:lang w:eastAsia="ru-RU"/>
              </w:rPr>
            </w:pPr>
            <w:r w:rsidRPr="00E90824">
              <w:rPr>
                <w:rFonts w:ascii="Times New Roman" w:eastAsia="Times New Roman" w:hAnsi="Times New Roman" w:cs="Times New Roman"/>
                <w:color w:val="000000"/>
                <w:sz w:val="24"/>
                <w:szCs w:val="24"/>
                <w:lang w:eastAsia="ru-RU"/>
              </w:rPr>
              <w:br/>
            </w:r>
          </w:p>
          <w:p w:rsidR="00FF5297" w:rsidRDefault="00FF5297" w:rsidP="00FF5297">
            <w:pPr>
              <w:spacing w:after="0" w:line="240" w:lineRule="auto"/>
              <w:rPr>
                <w:rFonts w:ascii="Times New Roman" w:eastAsia="Times New Roman" w:hAnsi="Times New Roman" w:cs="Times New Roman"/>
                <w:color w:val="000000"/>
                <w:sz w:val="24"/>
                <w:szCs w:val="24"/>
                <w:lang w:eastAsia="ru-RU"/>
              </w:rPr>
            </w:pPr>
            <w:r w:rsidRPr="000A111D">
              <w:rPr>
                <w:rFonts w:ascii="Times New Roman" w:eastAsia="Times New Roman" w:hAnsi="Times New Roman" w:cs="Times New Roman"/>
                <w:color w:val="000000"/>
                <w:lang w:eastAsia="ru-RU"/>
              </w:rPr>
              <w:t>Протокол</w:t>
            </w: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ru-RU" w:eastAsia="ru-RU"/>
              </w:rPr>
              <w:t>1</w:t>
            </w:r>
            <w:r>
              <w:rPr>
                <w:rFonts w:ascii="Times New Roman" w:eastAsia="Times New Roman" w:hAnsi="Times New Roman" w:cs="Times New Roman"/>
                <w:color w:val="000000"/>
                <w:sz w:val="24"/>
                <w:szCs w:val="24"/>
                <w:lang w:eastAsia="ru-RU"/>
              </w:rPr>
              <w:t>   </w:t>
            </w:r>
          </w:p>
          <w:p w:rsidR="00FF5297" w:rsidRDefault="00FF5297" w:rsidP="00FF5297">
            <w:pPr>
              <w:spacing w:after="0" w:line="240" w:lineRule="auto"/>
              <w:rPr>
                <w:rFonts w:ascii="Times New Roman" w:eastAsia="Times New Roman" w:hAnsi="Times New Roman" w:cs="Times New Roman"/>
                <w:color w:val="000000"/>
                <w:sz w:val="24"/>
                <w:szCs w:val="24"/>
                <w:lang w:eastAsia="ru-RU"/>
              </w:rPr>
            </w:pPr>
          </w:p>
          <w:p w:rsidR="00FF5297" w:rsidRPr="000A111D" w:rsidRDefault="00FF5297" w:rsidP="00FF5297">
            <w:pPr>
              <w:spacing w:after="0" w:line="240" w:lineRule="auto"/>
              <w:rPr>
                <w:rFonts w:ascii="Times New Roman" w:eastAsia="Times New Roman" w:hAnsi="Times New Roman" w:cs="Times New Roman"/>
                <w:color w:val="000000"/>
                <w:lang w:eastAsia="ru-RU"/>
              </w:rPr>
            </w:pP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ru-RU" w:eastAsia="ru-RU"/>
              </w:rPr>
              <w:t>31</w:t>
            </w:r>
            <w:r>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r w:rsidRPr="001B60CF">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2022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39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FF5297" w:rsidRDefault="00FF5297" w:rsidP="00FF5297">
            <w:pPr>
              <w:spacing w:after="0" w:line="240" w:lineRule="auto"/>
              <w:jc w:val="center"/>
              <w:rPr>
                <w:rFonts w:ascii="Times New Roman" w:eastAsia="Times New Roman" w:hAnsi="Times New Roman" w:cs="Times New Roman"/>
                <w:b/>
                <w:bCs/>
                <w:color w:val="000000"/>
                <w:sz w:val="24"/>
                <w:szCs w:val="24"/>
                <w:lang w:eastAsia="ru-RU"/>
              </w:rPr>
            </w:pPr>
          </w:p>
          <w:p w:rsidR="00FF5297" w:rsidRPr="00E90824" w:rsidRDefault="00FF5297" w:rsidP="00FF5297">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«Согласовано»</w:t>
            </w:r>
            <w:r w:rsidRPr="00E90824">
              <w:rPr>
                <w:rFonts w:ascii="Times New Roman" w:eastAsia="Times New Roman" w:hAnsi="Times New Roman" w:cs="Times New Roman"/>
                <w:b/>
                <w:bCs/>
                <w:color w:val="000000"/>
                <w:sz w:val="24"/>
                <w:szCs w:val="24"/>
                <w:lang w:eastAsia="ru-RU"/>
              </w:rPr>
              <w:br/>
            </w:r>
          </w:p>
          <w:p w:rsidR="00FF5297" w:rsidRPr="00E90824" w:rsidRDefault="00FF5297" w:rsidP="00FF5297">
            <w:pPr>
              <w:spacing w:after="0" w:line="240" w:lineRule="auto"/>
              <w:ind w:left="175"/>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Заместитель директора по НМР МБОУ «СОШ №6</w:t>
            </w:r>
            <w:r w:rsidRPr="00E9082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г. Грозного</w:t>
            </w:r>
            <w:r w:rsidRPr="00E90824">
              <w:rPr>
                <w:rFonts w:ascii="Times New Roman" w:eastAsia="Times New Roman" w:hAnsi="Times New Roman" w:cs="Times New Roman"/>
                <w:color w:val="000000"/>
                <w:sz w:val="24"/>
                <w:szCs w:val="24"/>
                <w:lang w:eastAsia="ru-RU"/>
              </w:rPr>
              <w:br/>
            </w:r>
          </w:p>
          <w:p w:rsidR="00FF5297" w:rsidRDefault="00FF5297" w:rsidP="00FF5297">
            <w:pPr>
              <w:spacing w:after="0" w:line="240" w:lineRule="auto"/>
              <w:ind w:left="175"/>
              <w:rPr>
                <w:rFonts w:ascii="Times New Roman" w:eastAsia="Times New Roman" w:hAnsi="Times New Roman" w:cs="Times New Roman"/>
                <w:color w:val="000000"/>
                <w:sz w:val="24"/>
                <w:szCs w:val="24"/>
                <w:lang w:eastAsia="ru-RU"/>
              </w:rPr>
            </w:pPr>
          </w:p>
          <w:p w:rsidR="00FF5297" w:rsidRPr="00E90824" w:rsidRDefault="00FF5297" w:rsidP="00FF5297">
            <w:pPr>
              <w:spacing w:after="0" w:line="240" w:lineRule="auto"/>
              <w:ind w:left="175"/>
              <w:rPr>
                <w:rFonts w:ascii="Arial" w:eastAsia="Times New Roman" w:hAnsi="Arial" w:cs="Arial"/>
                <w:color w:val="000000"/>
                <w:u w:val="single"/>
                <w:lang w:eastAsia="ru-RU"/>
              </w:rPr>
            </w:pPr>
            <w:r>
              <w:rPr>
                <w:rFonts w:ascii="Times New Roman" w:eastAsia="Times New Roman" w:hAnsi="Times New Roman" w:cs="Times New Roman"/>
                <w:color w:val="000000"/>
                <w:sz w:val="24"/>
                <w:szCs w:val="24"/>
                <w:lang w:eastAsia="ru-RU"/>
              </w:rPr>
              <w:t xml:space="preserve">_________    </w:t>
            </w:r>
            <w:r w:rsidRPr="00E90824">
              <w:rPr>
                <w:rFonts w:ascii="Times New Roman" w:eastAsia="Times New Roman" w:hAnsi="Times New Roman" w:cs="Times New Roman"/>
                <w:color w:val="000000"/>
                <w:sz w:val="24"/>
                <w:szCs w:val="24"/>
                <w:u w:val="single"/>
                <w:lang w:eastAsia="ru-RU"/>
              </w:rPr>
              <w:t xml:space="preserve"> П.Я. Джабраилова</w:t>
            </w:r>
          </w:p>
          <w:p w:rsidR="00FF5297" w:rsidRPr="00E90824" w:rsidRDefault="00FF5297" w:rsidP="00FF5297">
            <w:pPr>
              <w:spacing w:after="0" w:line="240" w:lineRule="auto"/>
              <w:ind w:left="175"/>
              <w:jc w:val="center"/>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                 Ф.И.О.</w:t>
            </w:r>
          </w:p>
          <w:p w:rsidR="00FF5297" w:rsidRPr="00E90824" w:rsidRDefault="00FF5297" w:rsidP="00FF5297">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ru-RU" w:eastAsia="ru-RU"/>
              </w:rPr>
              <w:t>30</w:t>
            </w:r>
            <w:r>
              <w:rPr>
                <w:rFonts w:ascii="Times New Roman" w:eastAsia="Times New Roman" w:hAnsi="Times New Roman" w:cs="Times New Roman"/>
                <w:color w:val="000000"/>
                <w:sz w:val="24"/>
                <w:szCs w:val="24"/>
                <w:lang w:eastAsia="ru-RU"/>
              </w:rPr>
              <w:t>»</w:t>
            </w:r>
            <w:r w:rsidRPr="001B60CF">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proofErr w:type="gramStart"/>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2022</w:t>
            </w:r>
            <w:proofErr w:type="gramEnd"/>
            <w:r>
              <w:rPr>
                <w:rFonts w:ascii="Times New Roman" w:eastAsia="Times New Roman" w:hAnsi="Times New Roman" w:cs="Times New Roman"/>
                <w:color w:val="000000"/>
                <w:sz w:val="24"/>
                <w:szCs w:val="24"/>
                <w:lang w:eastAsia="ru-RU"/>
              </w:rPr>
              <w:t xml:space="preserve">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322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FF5297" w:rsidRDefault="00FF5297" w:rsidP="00FF5297">
            <w:pPr>
              <w:spacing w:after="0" w:line="240" w:lineRule="auto"/>
              <w:jc w:val="center"/>
              <w:rPr>
                <w:rFonts w:ascii="Times New Roman" w:eastAsia="Times New Roman" w:hAnsi="Times New Roman" w:cs="Times New Roman"/>
                <w:b/>
                <w:bCs/>
                <w:color w:val="000000"/>
                <w:sz w:val="24"/>
                <w:szCs w:val="24"/>
                <w:lang w:eastAsia="ru-RU"/>
              </w:rPr>
            </w:pPr>
          </w:p>
          <w:p w:rsidR="00FF5297" w:rsidRPr="00E90824" w:rsidRDefault="00FF5297" w:rsidP="00FF5297">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«Утверждено»</w:t>
            </w:r>
            <w:r w:rsidRPr="00E90824">
              <w:rPr>
                <w:rFonts w:ascii="Times New Roman" w:eastAsia="Times New Roman" w:hAnsi="Times New Roman" w:cs="Times New Roman"/>
                <w:b/>
                <w:bCs/>
                <w:color w:val="000000"/>
                <w:sz w:val="24"/>
                <w:szCs w:val="24"/>
                <w:lang w:eastAsia="ru-RU"/>
              </w:rPr>
              <w:br/>
            </w:r>
          </w:p>
          <w:p w:rsidR="00FF5297" w:rsidRPr="00E90824" w:rsidRDefault="00FF5297" w:rsidP="00FF5297">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Директор МБОУ «СОШ №6</w:t>
            </w:r>
            <w:r w:rsidRPr="00E90824">
              <w:rPr>
                <w:rFonts w:ascii="Times New Roman" w:eastAsia="Times New Roman" w:hAnsi="Times New Roman" w:cs="Times New Roman"/>
                <w:color w:val="000000"/>
                <w:sz w:val="24"/>
                <w:szCs w:val="24"/>
                <w:lang w:eastAsia="ru-RU"/>
              </w:rPr>
              <w:t>4»</w:t>
            </w:r>
            <w:r w:rsidRPr="00E90824">
              <w:rPr>
                <w:rFonts w:ascii="Times New Roman" w:eastAsia="Times New Roman" w:hAnsi="Times New Roman" w:cs="Times New Roman"/>
                <w:color w:val="000000"/>
                <w:sz w:val="24"/>
                <w:szCs w:val="24"/>
                <w:lang w:eastAsia="ru-RU"/>
              </w:rPr>
              <w:br/>
            </w:r>
            <w:r w:rsidRPr="00E90824">
              <w:rPr>
                <w:rFonts w:ascii="Times New Roman" w:eastAsia="Times New Roman" w:hAnsi="Times New Roman" w:cs="Times New Roman"/>
                <w:color w:val="000000"/>
                <w:sz w:val="24"/>
                <w:lang w:eastAsia="ru-RU"/>
              </w:rPr>
              <w:t>г. Грозного</w:t>
            </w:r>
          </w:p>
          <w:p w:rsidR="00FF5297" w:rsidRPr="00E90824" w:rsidRDefault="00FF5297" w:rsidP="00FF5297">
            <w:pPr>
              <w:spacing w:after="0" w:line="240" w:lineRule="auto"/>
              <w:jc w:val="center"/>
              <w:rPr>
                <w:rFonts w:ascii="Arial" w:eastAsia="Times New Roman" w:hAnsi="Arial" w:cs="Arial"/>
                <w:color w:val="000000"/>
                <w:lang w:eastAsia="ru-RU"/>
              </w:rPr>
            </w:pPr>
          </w:p>
          <w:p w:rsidR="00FF5297" w:rsidRPr="00E90824" w:rsidRDefault="00FF5297" w:rsidP="00FF5297">
            <w:pPr>
              <w:spacing w:after="0" w:line="240" w:lineRule="auto"/>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__</w:t>
            </w:r>
            <w:r w:rsidRPr="00E9082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u w:val="single"/>
                <w:lang w:eastAsia="ru-RU"/>
              </w:rPr>
              <w:t>А.А. Джамаев</w:t>
            </w:r>
          </w:p>
          <w:p w:rsidR="00FF5297" w:rsidRDefault="00FF5297" w:rsidP="00FF5297">
            <w:pPr>
              <w:spacing w:after="0" w:line="240" w:lineRule="auto"/>
              <w:jc w:val="center"/>
              <w:rPr>
                <w:rFonts w:ascii="Times New Roman" w:eastAsia="Times New Roman" w:hAnsi="Times New Roman" w:cs="Times New Roman"/>
                <w:color w:val="000000"/>
                <w:sz w:val="24"/>
                <w:szCs w:val="24"/>
                <w:lang w:eastAsia="ru-RU"/>
              </w:rPr>
            </w:pPr>
            <w:r w:rsidRPr="00E90824">
              <w:rPr>
                <w:rFonts w:ascii="Times New Roman" w:eastAsia="Times New Roman" w:hAnsi="Times New Roman" w:cs="Times New Roman"/>
                <w:color w:val="000000"/>
                <w:sz w:val="24"/>
                <w:szCs w:val="24"/>
                <w:lang w:eastAsia="ru-RU"/>
              </w:rPr>
              <w:t>                   Ф.И.О.</w:t>
            </w:r>
          </w:p>
          <w:p w:rsidR="00FF5297" w:rsidRPr="001B60CF" w:rsidRDefault="00FF5297" w:rsidP="00FF5297">
            <w:pPr>
              <w:spacing w:after="0" w:line="240" w:lineRule="auto"/>
              <w:rPr>
                <w:rFonts w:ascii="Arial" w:eastAsia="Times New Roman" w:hAnsi="Arial" w:cs="Arial"/>
                <w:color w:val="000000"/>
                <w:sz w:val="40"/>
                <w:lang w:val="ru-RU" w:eastAsia="ru-RU"/>
              </w:rPr>
            </w:pPr>
            <w:r w:rsidRPr="000A111D">
              <w:rPr>
                <w:rFonts w:ascii="LiberationSerif" w:eastAsia="Times New Roman" w:hAnsi="LiberationSerif" w:cs="Times New Roman"/>
                <w:color w:val="000000"/>
                <w:sz w:val="24"/>
                <w:lang w:eastAsia="ru-RU"/>
              </w:rPr>
              <w:t>Приказ №</w:t>
            </w:r>
            <w:r>
              <w:rPr>
                <w:rFonts w:ascii="LiberationSerif" w:eastAsia="Times New Roman" w:hAnsi="LiberationSerif" w:cs="Times New Roman"/>
                <w:color w:val="000000"/>
                <w:sz w:val="24"/>
                <w:lang w:eastAsia="ru-RU"/>
              </w:rPr>
              <w:t xml:space="preserve"> </w:t>
            </w:r>
            <w:r>
              <w:rPr>
                <w:rFonts w:ascii="LiberationSerif" w:eastAsia="Times New Roman" w:hAnsi="LiberationSerif" w:cs="Times New Roman"/>
                <w:color w:val="000000"/>
                <w:sz w:val="24"/>
                <w:lang w:val="ru-RU" w:eastAsia="ru-RU"/>
              </w:rPr>
              <w:t>171/03-03</w:t>
            </w:r>
          </w:p>
          <w:p w:rsidR="00FF5297" w:rsidRDefault="00FF5297" w:rsidP="00FF5297">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ru-RU" w:eastAsia="ru-RU"/>
              </w:rPr>
              <w:t>31</w:t>
            </w:r>
            <w:r>
              <w:rPr>
                <w:rFonts w:ascii="Times New Roman" w:eastAsia="Times New Roman" w:hAnsi="Times New Roman" w:cs="Times New Roman"/>
                <w:color w:val="000000"/>
                <w:sz w:val="24"/>
                <w:szCs w:val="24"/>
                <w:lang w:eastAsia="ru-RU"/>
              </w:rPr>
              <w:t>»</w:t>
            </w:r>
            <w:r w:rsidRPr="001B60CF">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r>
              <w:rPr>
                <w:rFonts w:ascii="Times New Roman" w:eastAsia="Times New Roman" w:hAnsi="Times New Roman" w:cs="Times New Roman"/>
                <w:color w:val="000000"/>
                <w:sz w:val="24"/>
                <w:szCs w:val="24"/>
                <w:lang w:eastAsia="ru-RU"/>
              </w:rPr>
              <w:t xml:space="preserve"> 2022 </w:t>
            </w:r>
            <w:r w:rsidRPr="00E90824">
              <w:rPr>
                <w:rFonts w:ascii="Times New Roman" w:eastAsia="Times New Roman" w:hAnsi="Times New Roman" w:cs="Times New Roman"/>
                <w:color w:val="000000"/>
                <w:sz w:val="24"/>
                <w:szCs w:val="24"/>
                <w:lang w:eastAsia="ru-RU"/>
              </w:rPr>
              <w:t>г.</w:t>
            </w:r>
          </w:p>
          <w:p w:rsidR="00FF5297" w:rsidRPr="00E90824" w:rsidRDefault="00FF5297" w:rsidP="00FF5297">
            <w:pPr>
              <w:spacing w:after="0" w:line="0" w:lineRule="atLeast"/>
              <w:rPr>
                <w:rFonts w:ascii="Arial" w:eastAsia="Times New Roman" w:hAnsi="Arial" w:cs="Arial"/>
                <w:color w:val="000000"/>
                <w:lang w:eastAsia="ru-RU"/>
              </w:rPr>
            </w:pPr>
          </w:p>
        </w:tc>
      </w:tr>
    </w:tbl>
    <w:p w:rsidR="00FF5297" w:rsidRDefault="00FF5297" w:rsidP="00FF5297">
      <w:pPr>
        <w:autoSpaceDE w:val="0"/>
        <w:autoSpaceDN w:val="0"/>
        <w:spacing w:before="978" w:after="0" w:line="230" w:lineRule="auto"/>
        <w:ind w:right="3648"/>
        <w:jc w:val="center"/>
      </w:pP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РАБОЧАЯ ПРОГРАММА</w:t>
      </w:r>
    </w:p>
    <w:p w:rsidR="00FF5297" w:rsidRDefault="00FF5297" w:rsidP="00FF5297">
      <w:pPr>
        <w:autoSpaceDE w:val="0"/>
        <w:autoSpaceDN w:val="0"/>
        <w:spacing w:before="70" w:after="0" w:line="230" w:lineRule="auto"/>
        <w:ind w:right="4420"/>
        <w:jc w:val="center"/>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учебного предмета</w:t>
      </w:r>
    </w:p>
    <w:p w:rsidR="00FF5297" w:rsidRPr="004C507B" w:rsidRDefault="00FF5297" w:rsidP="00FF5297">
      <w:pPr>
        <w:autoSpaceDE w:val="0"/>
        <w:autoSpaceDN w:val="0"/>
        <w:spacing w:before="70" w:after="0" w:line="230" w:lineRule="auto"/>
        <w:ind w:right="4420"/>
        <w:jc w:val="right"/>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«Литературное чтение на родном </w:t>
      </w:r>
      <w:r w:rsidRPr="00FF5297">
        <w:rPr>
          <w:rFonts w:ascii="Times New Roman" w:eastAsia="Times New Roman" w:hAnsi="Times New Roman"/>
          <w:b/>
          <w:color w:val="000000"/>
          <w:sz w:val="24"/>
          <w:lang w:val="ru-RU"/>
        </w:rPr>
        <w:t>(</w:t>
      </w:r>
      <w:r>
        <w:rPr>
          <w:rFonts w:ascii="Times New Roman" w:eastAsia="Times New Roman" w:hAnsi="Times New Roman"/>
          <w:b/>
          <w:color w:val="000000"/>
          <w:sz w:val="24"/>
          <w:lang w:val="ru-RU"/>
        </w:rPr>
        <w:t>чеченском</w:t>
      </w:r>
      <w:r w:rsidRPr="00FF5297">
        <w:rPr>
          <w:rFonts w:ascii="Times New Roman" w:eastAsia="Times New Roman" w:hAnsi="Times New Roman"/>
          <w:b/>
          <w:color w:val="000000"/>
          <w:sz w:val="24"/>
          <w:lang w:val="ru-RU"/>
        </w:rPr>
        <w:t>)</w:t>
      </w:r>
      <w:r>
        <w:rPr>
          <w:rFonts w:ascii="Times New Roman" w:eastAsia="Times New Roman" w:hAnsi="Times New Roman"/>
          <w:b/>
          <w:color w:val="000000"/>
          <w:sz w:val="24"/>
          <w:lang w:val="ru-RU"/>
        </w:rPr>
        <w:t xml:space="preserve"> языке»</w:t>
      </w:r>
    </w:p>
    <w:p w:rsidR="00FF5297" w:rsidRPr="004C507B" w:rsidRDefault="00FF5297" w:rsidP="00FF5297">
      <w:pPr>
        <w:autoSpaceDE w:val="0"/>
        <w:autoSpaceDN w:val="0"/>
        <w:spacing w:before="70" w:after="0" w:line="230" w:lineRule="auto"/>
        <w:ind w:right="4420"/>
        <w:jc w:val="right"/>
      </w:pPr>
      <w:r>
        <w:rPr>
          <w:rFonts w:ascii="Times New Roman" w:eastAsia="Times New Roman" w:hAnsi="Times New Roman"/>
          <w:color w:val="000000"/>
          <w:sz w:val="24"/>
          <w:lang w:val="ru-RU"/>
        </w:rPr>
        <w:t xml:space="preserve">  </w:t>
      </w:r>
    </w:p>
    <w:p w:rsidR="00FF5297" w:rsidRDefault="00FF5297" w:rsidP="00FF5297">
      <w:pPr>
        <w:autoSpaceDE w:val="0"/>
        <w:autoSpaceDN w:val="0"/>
        <w:spacing w:before="670" w:after="0" w:line="230" w:lineRule="auto"/>
        <w:ind w:right="2680"/>
        <w:jc w:val="right"/>
      </w:pPr>
      <w:proofErr w:type="gramStart"/>
      <w:r>
        <w:rPr>
          <w:rFonts w:ascii="Times New Roman" w:eastAsia="Times New Roman" w:hAnsi="Times New Roman"/>
          <w:color w:val="000000"/>
          <w:sz w:val="24"/>
        </w:rPr>
        <w:t>для</w:t>
      </w:r>
      <w:proofErr w:type="gramEnd"/>
      <w:r>
        <w:rPr>
          <w:rFonts w:ascii="Times New Roman" w:eastAsia="Times New Roman" w:hAnsi="Times New Roman"/>
          <w:color w:val="000000"/>
          <w:sz w:val="24"/>
        </w:rPr>
        <w:t xml:space="preserve"> 2 класса начального общего образования</w:t>
      </w:r>
    </w:p>
    <w:p w:rsidR="00FF5297" w:rsidRDefault="00FF5297" w:rsidP="00FF5297">
      <w:pPr>
        <w:autoSpaceDE w:val="0"/>
        <w:autoSpaceDN w:val="0"/>
        <w:spacing w:before="70" w:after="0" w:line="230" w:lineRule="auto"/>
        <w:ind w:right="3618"/>
        <w:jc w:val="right"/>
      </w:pPr>
      <w:proofErr w:type="gramStart"/>
      <w:r>
        <w:rPr>
          <w:rFonts w:ascii="Times New Roman" w:eastAsia="Times New Roman" w:hAnsi="Times New Roman"/>
          <w:color w:val="000000"/>
          <w:sz w:val="24"/>
        </w:rPr>
        <w:t>на</w:t>
      </w:r>
      <w:proofErr w:type="gramEnd"/>
      <w:r>
        <w:rPr>
          <w:rFonts w:ascii="Times New Roman" w:eastAsia="Times New Roman" w:hAnsi="Times New Roman"/>
          <w:color w:val="000000"/>
          <w:sz w:val="24"/>
        </w:rPr>
        <w:t xml:space="preserve"> 2022-2023  учебный год</w:t>
      </w:r>
    </w:p>
    <w:p w:rsidR="00FF5297" w:rsidRDefault="00FF5297" w:rsidP="00FF5297">
      <w:pPr>
        <w:autoSpaceDE w:val="0"/>
        <w:autoSpaceDN w:val="0"/>
        <w:spacing w:before="2112" w:after="0" w:line="230" w:lineRule="auto"/>
        <w:ind w:right="20"/>
        <w:jc w:val="right"/>
      </w:pPr>
      <w:r>
        <w:rPr>
          <w:rFonts w:ascii="Times New Roman" w:eastAsia="Times New Roman" w:hAnsi="Times New Roman"/>
          <w:color w:val="000000"/>
          <w:sz w:val="24"/>
        </w:rPr>
        <w:t>Составитель: Орзаева Хадият Хароновна</w:t>
      </w:r>
    </w:p>
    <w:p w:rsidR="00FF5297" w:rsidRDefault="00FF5297" w:rsidP="00FF5297">
      <w:pPr>
        <w:autoSpaceDE w:val="0"/>
        <w:autoSpaceDN w:val="0"/>
        <w:spacing w:before="70" w:after="0" w:line="230" w:lineRule="auto"/>
        <w:ind w:right="38"/>
        <w:jc w:val="right"/>
        <w:rPr>
          <w:rFonts w:ascii="Times New Roman" w:eastAsia="Times New Roman" w:hAnsi="Times New Roman"/>
          <w:color w:val="000000"/>
          <w:sz w:val="24"/>
          <w:lang w:val="ru-RU"/>
        </w:rPr>
      </w:pPr>
      <w:r>
        <w:rPr>
          <w:rFonts w:ascii="Times New Roman" w:eastAsia="Times New Roman" w:hAnsi="Times New Roman"/>
          <w:color w:val="000000"/>
          <w:sz w:val="24"/>
        </w:rPr>
        <w:t>Учитель начальных кла</w:t>
      </w:r>
      <w:r>
        <w:rPr>
          <w:rFonts w:ascii="Times New Roman" w:eastAsia="Times New Roman" w:hAnsi="Times New Roman"/>
          <w:color w:val="000000"/>
          <w:sz w:val="24"/>
          <w:lang w:val="ru-RU"/>
        </w:rPr>
        <w:t>ссов</w:t>
      </w:r>
    </w:p>
    <w:p w:rsidR="00FF5297" w:rsidRDefault="00FF5297" w:rsidP="00FF5297">
      <w:pPr>
        <w:autoSpaceDE w:val="0"/>
        <w:autoSpaceDN w:val="0"/>
        <w:spacing w:before="70" w:after="0" w:line="230" w:lineRule="auto"/>
        <w:ind w:right="38"/>
        <w:jc w:val="right"/>
        <w:rPr>
          <w:rFonts w:ascii="Times New Roman" w:eastAsia="Times New Roman" w:hAnsi="Times New Roman"/>
          <w:color w:val="000000"/>
          <w:sz w:val="24"/>
          <w:lang w:val="ru-RU"/>
        </w:rPr>
      </w:pPr>
    </w:p>
    <w:p w:rsidR="00FF5297" w:rsidRDefault="00FF5297" w:rsidP="00FF5297">
      <w:pPr>
        <w:autoSpaceDE w:val="0"/>
        <w:autoSpaceDN w:val="0"/>
        <w:spacing w:before="70" w:after="0" w:line="230" w:lineRule="auto"/>
        <w:ind w:right="38"/>
        <w:jc w:val="right"/>
        <w:rPr>
          <w:rFonts w:ascii="Times New Roman" w:eastAsia="Times New Roman" w:hAnsi="Times New Roman"/>
          <w:color w:val="000000"/>
          <w:sz w:val="24"/>
          <w:lang w:val="ru-RU"/>
        </w:rPr>
      </w:pPr>
    </w:p>
    <w:p w:rsidR="00FF5297" w:rsidRDefault="00FF5297" w:rsidP="00FF5297">
      <w:pPr>
        <w:rPr>
          <w:rFonts w:ascii="Times New Roman" w:eastAsia="Times New Roman" w:hAnsi="Times New Roman"/>
          <w:color w:val="000000"/>
          <w:sz w:val="24"/>
          <w:lang w:val="ru-RU"/>
        </w:rPr>
      </w:pPr>
      <w:r>
        <w:rPr>
          <w:rFonts w:ascii="Times New Roman" w:eastAsia="Times New Roman" w:hAnsi="Times New Roman"/>
          <w:color w:val="000000"/>
          <w:sz w:val="24"/>
          <w:lang w:val="ru-RU"/>
        </w:rPr>
        <w:t xml:space="preserve">                                         </w:t>
      </w:r>
    </w:p>
    <w:p w:rsidR="00FF5297" w:rsidRPr="004C507B" w:rsidRDefault="00FF5297" w:rsidP="00FF5297">
      <w:pPr>
        <w:rPr>
          <w:rFonts w:ascii="Times New Roman" w:eastAsia="Times New Roman" w:hAnsi="Times New Roman"/>
          <w:color w:val="000000"/>
          <w:sz w:val="24"/>
          <w:lang w:val="ru-RU"/>
        </w:rPr>
        <w:sectPr w:rsidR="00FF5297" w:rsidRPr="004C507B">
          <w:pgSz w:w="11900" w:h="16840"/>
          <w:pgMar w:top="1440" w:right="1440" w:bottom="1440" w:left="1440" w:header="720" w:footer="720" w:gutter="0"/>
          <w:cols w:space="720" w:equalWidth="0">
            <w:col w:w="9580" w:space="0"/>
          </w:cols>
          <w:docGrid w:linePitch="360"/>
        </w:sectPr>
      </w:pPr>
      <w:r>
        <w:rPr>
          <w:rFonts w:ascii="Times New Roman" w:eastAsia="Times New Roman" w:hAnsi="Times New Roman"/>
          <w:color w:val="000000"/>
          <w:sz w:val="24"/>
          <w:lang w:val="ru-RU"/>
        </w:rPr>
        <w:t xml:space="preserve">                                                       г</w:t>
      </w:r>
      <w:proofErr w:type="gramStart"/>
      <w:r>
        <w:rPr>
          <w:rFonts w:ascii="Times New Roman" w:eastAsia="Times New Roman" w:hAnsi="Times New Roman"/>
          <w:color w:val="000000"/>
          <w:sz w:val="24"/>
          <w:lang w:val="ru-RU"/>
        </w:rPr>
        <w:t>.Г</w:t>
      </w:r>
      <w:proofErr w:type="gramEnd"/>
      <w:r>
        <w:rPr>
          <w:rFonts w:ascii="Times New Roman" w:eastAsia="Times New Roman" w:hAnsi="Times New Roman"/>
          <w:color w:val="000000"/>
          <w:sz w:val="24"/>
          <w:lang w:val="ru-RU"/>
        </w:rPr>
        <w:t>розный 2022 г.</w:t>
      </w:r>
    </w:p>
    <w:p w:rsidR="00FF5297" w:rsidRDefault="00FF5297" w:rsidP="00FF5297">
      <w:pPr>
        <w:widowControl w:val="0"/>
        <w:tabs>
          <w:tab w:val="left" w:pos="615"/>
        </w:tabs>
        <w:autoSpaceDE w:val="0"/>
        <w:autoSpaceDN w:val="0"/>
        <w:spacing w:before="149" w:after="0" w:line="240" w:lineRule="auto"/>
        <w:ind w:left="118"/>
        <w:outlineLvl w:val="1"/>
        <w:rPr>
          <w:rFonts w:ascii="Times New Roman" w:eastAsia="Tahoma" w:hAnsi="Times New Roman" w:cs="Times New Roman"/>
          <w:b/>
          <w:w w:val="90"/>
          <w:sz w:val="28"/>
          <w:szCs w:val="28"/>
          <w:lang w:val="ru-RU"/>
        </w:rPr>
      </w:pPr>
    </w:p>
    <w:p w:rsidR="00B67E36" w:rsidRPr="00FF5297" w:rsidRDefault="00FF5297" w:rsidP="00FF5297">
      <w:pPr>
        <w:widowControl w:val="0"/>
        <w:autoSpaceDE w:val="0"/>
        <w:autoSpaceDN w:val="0"/>
        <w:spacing w:before="149" w:after="0" w:line="240" w:lineRule="auto"/>
        <w:outlineLvl w:val="1"/>
        <w:rPr>
          <w:rFonts w:ascii="Times New Roman" w:eastAsia="Tahoma" w:hAnsi="Times New Roman" w:cs="Times New Roman"/>
          <w:b/>
          <w:w w:val="90"/>
          <w:sz w:val="28"/>
          <w:szCs w:val="28"/>
          <w:lang w:val="ru-RU"/>
        </w:rPr>
      </w:pPr>
      <w:r>
        <w:rPr>
          <w:rFonts w:ascii="Times New Roman" w:eastAsia="Tahoma" w:hAnsi="Times New Roman" w:cs="Times New Roman"/>
          <w:b/>
          <w:w w:val="90"/>
          <w:sz w:val="28"/>
          <w:szCs w:val="28"/>
          <w:lang w:val="ru-RU"/>
        </w:rPr>
        <w:t xml:space="preserve">                                                    </w:t>
      </w:r>
      <w:r w:rsidR="00B67E36" w:rsidRPr="00FF5297">
        <w:rPr>
          <w:rFonts w:ascii="Times New Roman" w:eastAsia="Tahoma" w:hAnsi="Times New Roman" w:cs="Times New Roman"/>
          <w:b/>
          <w:w w:val="90"/>
          <w:sz w:val="28"/>
          <w:szCs w:val="28"/>
          <w:lang w:val="ru-RU"/>
        </w:rPr>
        <w:t>КХЕТОРАН КЕХАТ</w:t>
      </w:r>
    </w:p>
    <w:p w:rsidR="00B67E36" w:rsidRPr="00B67E36" w:rsidRDefault="00B67E36" w:rsidP="00B67E36">
      <w:pPr>
        <w:widowControl w:val="0"/>
        <w:autoSpaceDE w:val="0"/>
        <w:autoSpaceDN w:val="0"/>
        <w:spacing w:before="149" w:after="0" w:line="240" w:lineRule="auto"/>
        <w:ind w:left="118"/>
        <w:jc w:val="center"/>
        <w:outlineLvl w:val="1"/>
        <w:rPr>
          <w:rFonts w:ascii="Times New Roman" w:eastAsia="Tahoma" w:hAnsi="Times New Roman" w:cs="Times New Roman"/>
          <w:b/>
          <w:w w:val="90"/>
          <w:sz w:val="24"/>
          <w:szCs w:val="24"/>
          <w:lang w:val="ru-RU"/>
        </w:rPr>
      </w:pPr>
    </w:p>
    <w:p w:rsidR="00B67E36" w:rsidRPr="00B67E36" w:rsidRDefault="00B67E36" w:rsidP="00B67E36">
      <w:pPr>
        <w:spacing w:after="0"/>
        <w:ind w:firstLine="708"/>
        <w:jc w:val="both"/>
        <w:rPr>
          <w:rFonts w:ascii="Times New Roman" w:eastAsia="Calibri" w:hAnsi="Times New Roman" w:cs="Times New Roman"/>
          <w:sz w:val="28"/>
          <w:szCs w:val="28"/>
          <w:lang w:val="ru-RU"/>
        </w:rPr>
      </w:pPr>
      <w:r w:rsidRPr="00B67E36">
        <w:rPr>
          <w:rFonts w:ascii="Times New Roman" w:eastAsia="Times New Roman" w:hAnsi="Times New Roman" w:cs="Times New Roman"/>
          <w:w w:val="115"/>
          <w:sz w:val="28"/>
          <w:szCs w:val="28"/>
          <w:lang w:val="ru-RU" w:eastAsia="ru-RU"/>
        </w:rPr>
        <w:t xml:space="preserve">Ненан (нохчийн) маттахь литературни йешаран йуьхьанцарчу йукъарчу дешаран герггарчу хьесапан белхан </w:t>
      </w:r>
      <w:proofErr w:type="gramStart"/>
      <w:r w:rsidRPr="00B67E36">
        <w:rPr>
          <w:rFonts w:ascii="Times New Roman" w:eastAsia="Times New Roman" w:hAnsi="Times New Roman" w:cs="Times New Roman"/>
          <w:w w:val="115"/>
          <w:sz w:val="28"/>
          <w:szCs w:val="28"/>
          <w:lang w:val="ru-RU" w:eastAsia="ru-RU"/>
        </w:rPr>
        <w:t>тӀег</w:t>
      </w:r>
      <w:proofErr w:type="gramEnd"/>
      <w:r w:rsidRPr="00B67E36">
        <w:rPr>
          <w:rFonts w:ascii="Times New Roman" w:eastAsia="Times New Roman" w:hAnsi="Times New Roman" w:cs="Times New Roman"/>
          <w:w w:val="115"/>
          <w:sz w:val="28"/>
          <w:szCs w:val="28"/>
          <w:lang w:val="ru-RU" w:eastAsia="ru-RU"/>
        </w:rPr>
        <w:t xml:space="preserve">Ӏанехь программа хӀоттийна 2018-чу шеран 3-чу августера Федеральни низам кхочушдарца (№ 317-ФЗ «Россин Федерацехь дешарх» цӀе йолчу Федеральни низаман 11-чу а, 14-чу а статьяшкахь Федеральни пачхьалкхан йуьхьанцарчу йукъарчу дешаран стандартан буха тӀехь хийцамаш барх (Россин Федерацин серлонан министерствон </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31.05.2021</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ш.</w:t>
      </w:r>
      <w:r w:rsidRPr="00B67E36">
        <w:rPr>
          <w:rFonts w:ascii="Times New Roman" w:eastAsia="Times New Roman" w:hAnsi="Times New Roman" w:cs="Times New Roman"/>
          <w:spacing w:val="24"/>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286</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 xml:space="preserve">«Федеральни пачхьалкхан йуьхьанцарчу йукъарчу дешаран стандарт </w:t>
      </w:r>
      <w:proofErr w:type="gramStart"/>
      <w:r w:rsidRPr="00B67E36">
        <w:rPr>
          <w:rFonts w:ascii="Times New Roman" w:eastAsia="Times New Roman" w:hAnsi="Times New Roman" w:cs="Times New Roman"/>
          <w:w w:val="115"/>
          <w:sz w:val="28"/>
          <w:szCs w:val="28"/>
          <w:lang w:val="ru-RU" w:eastAsia="ru-RU"/>
        </w:rPr>
        <w:t>чӀаг</w:t>
      </w:r>
      <w:proofErr w:type="gramEnd"/>
      <w:r w:rsidRPr="00B67E36">
        <w:rPr>
          <w:rFonts w:ascii="Times New Roman" w:eastAsia="Times New Roman" w:hAnsi="Times New Roman" w:cs="Times New Roman"/>
          <w:w w:val="115"/>
          <w:sz w:val="28"/>
          <w:szCs w:val="28"/>
          <w:lang w:val="ru-RU" w:eastAsia="ru-RU"/>
        </w:rPr>
        <w:t>Ӏйарх» омра,</w:t>
      </w:r>
      <w:r w:rsidRPr="00B67E36">
        <w:rPr>
          <w:rFonts w:ascii="Times New Roman" w:eastAsia="Times New Roman" w:hAnsi="Times New Roman" w:cs="Times New Roman"/>
          <w:spacing w:val="1"/>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регистраци йина</w:t>
      </w:r>
      <w:r w:rsidRPr="00B67E36">
        <w:rPr>
          <w:rFonts w:ascii="Times New Roman" w:eastAsia="Times New Roman" w:hAnsi="Times New Roman" w:cs="Times New Roman"/>
          <w:spacing w:val="1"/>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 xml:space="preserve">Россин Федерацин юстицин министерствос 05.07.202Ӏ ш. </w:t>
      </w:r>
      <w:r w:rsidRPr="00B67E36">
        <w:rPr>
          <w:rFonts w:ascii="Times New Roman" w:eastAsia="Times New Roman" w:hAnsi="Times New Roman" w:cs="Times New Roman"/>
          <w:spacing w:val="1"/>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 xml:space="preserve">№ 64Ӏ00) а, Кхетош-кхиоран гергграчу хьесапан программица (чӀагӀйина йукъарчу дешарехула йолчу ФУМО 2020-чу шеран 2-чу июнехь бинчу сацамца) а догӀуш, Россин Федерацехь ненан мотт хьехаран концепци </w:t>
      </w:r>
      <w:r w:rsidRPr="00B67E36">
        <w:rPr>
          <w:rFonts w:ascii="Times New Roman" w:eastAsia="Times New Roman" w:hAnsi="Times New Roman" w:cs="Times New Roman"/>
          <w:w w:val="120"/>
          <w:sz w:val="28"/>
          <w:szCs w:val="28"/>
          <w:lang w:val="ru-RU" w:eastAsia="ru-RU"/>
        </w:rPr>
        <w:t>(чӀагӀйина Россин</w:t>
      </w:r>
      <w:r w:rsidRPr="00B67E36">
        <w:rPr>
          <w:rFonts w:ascii="Times New Roman" w:eastAsia="Times New Roman" w:hAnsi="Times New Roman" w:cs="Times New Roman"/>
          <w:spacing w:val="9"/>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Федерацин</w:t>
      </w:r>
      <w:r w:rsidRPr="00B67E36">
        <w:rPr>
          <w:rFonts w:ascii="Times New Roman" w:eastAsia="Times New Roman" w:hAnsi="Times New Roman" w:cs="Times New Roman"/>
          <w:spacing w:val="10"/>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Правительствон 20Ӏ6-чу шеран</w:t>
      </w:r>
      <w:r w:rsidRPr="00B67E36">
        <w:rPr>
          <w:rFonts w:ascii="Times New Roman" w:eastAsia="Times New Roman" w:hAnsi="Times New Roman" w:cs="Times New Roman"/>
          <w:spacing w:val="9"/>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9-чу</w:t>
      </w:r>
      <w:r w:rsidRPr="00B67E36">
        <w:rPr>
          <w:rFonts w:ascii="Times New Roman" w:eastAsia="Times New Roman" w:hAnsi="Times New Roman" w:cs="Times New Roman"/>
          <w:spacing w:val="10"/>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апрелехь</w:t>
      </w:r>
      <w:r w:rsidRPr="00B67E36">
        <w:rPr>
          <w:rFonts w:ascii="Times New Roman" w:eastAsia="Times New Roman" w:hAnsi="Times New Roman" w:cs="Times New Roman"/>
          <w:spacing w:val="9"/>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w:t>
      </w:r>
      <w:r w:rsidRPr="00B67E36">
        <w:rPr>
          <w:rFonts w:ascii="Times New Roman" w:eastAsia="Times New Roman" w:hAnsi="Times New Roman" w:cs="Times New Roman"/>
          <w:spacing w:val="10"/>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 xml:space="preserve">637-р бинчу сацамца) а, </w:t>
      </w:r>
      <w:r w:rsidRPr="00B67E36">
        <w:rPr>
          <w:rFonts w:ascii="Times New Roman" w:eastAsia="Times New Roman" w:hAnsi="Times New Roman" w:cs="Times New Roman"/>
          <w:sz w:val="28"/>
          <w:szCs w:val="28"/>
          <w:lang w:val="ru-RU" w:eastAsia="ru-RU"/>
        </w:rPr>
        <w:t xml:space="preserve">РФ-н Серлонан министерствон коллегис  20Ӏ9-чу шеран </w:t>
      </w:r>
      <w:proofErr w:type="gramStart"/>
      <w:r w:rsidRPr="00B67E36">
        <w:rPr>
          <w:rFonts w:ascii="Times New Roman" w:eastAsia="Times New Roman" w:hAnsi="Times New Roman" w:cs="Times New Roman"/>
          <w:sz w:val="28"/>
          <w:szCs w:val="28"/>
          <w:lang w:val="ru-RU" w:eastAsia="ru-RU"/>
        </w:rPr>
        <w:t>Ӏ-</w:t>
      </w:r>
      <w:proofErr w:type="gramEnd"/>
      <w:r w:rsidRPr="00B67E36">
        <w:rPr>
          <w:rFonts w:ascii="Times New Roman" w:eastAsia="Times New Roman" w:hAnsi="Times New Roman" w:cs="Times New Roman"/>
          <w:sz w:val="28"/>
          <w:szCs w:val="28"/>
          <w:lang w:val="ru-RU" w:eastAsia="ru-RU"/>
        </w:rPr>
        <w:t xml:space="preserve">чу октябрехь чӀагӀйина йолу </w:t>
      </w:r>
      <w:r w:rsidRPr="00B67E36">
        <w:rPr>
          <w:rFonts w:ascii="Times New Roman" w:eastAsia="Times New Roman" w:hAnsi="Times New Roman" w:cs="Times New Roman"/>
          <w:w w:val="120"/>
          <w:sz w:val="28"/>
          <w:szCs w:val="28"/>
          <w:lang w:val="ru-RU" w:eastAsia="ru-RU"/>
        </w:rPr>
        <w:t>Россин къаьмнийн ненан меттанаш хьехаран концепци а</w:t>
      </w:r>
      <w:r w:rsidRPr="00B67E36">
        <w:rPr>
          <w:rFonts w:ascii="Times New Roman" w:eastAsia="Times New Roman" w:hAnsi="Times New Roman" w:cs="Times New Roman"/>
          <w:sz w:val="28"/>
          <w:szCs w:val="28"/>
          <w:lang w:val="ru-RU" w:eastAsia="ru-RU"/>
        </w:rPr>
        <w:t xml:space="preserve">, </w:t>
      </w:r>
      <w:r w:rsidRPr="00B67E36">
        <w:rPr>
          <w:rFonts w:ascii="Times New Roman" w:eastAsia="Times New Roman" w:hAnsi="Times New Roman" w:cs="Times New Roman"/>
          <w:w w:val="120"/>
          <w:sz w:val="28"/>
          <w:szCs w:val="28"/>
          <w:lang w:val="ru-RU" w:eastAsia="ru-RU"/>
        </w:rPr>
        <w:t xml:space="preserve">ГКУ «Нохчийн меттан институтан» Ӏилманан кхеташоно, Ӏ2.05.2022 шеран №3 йолу протоколаца чӀагӀйина Нохчийн мотт а, нохчийн </w:t>
      </w:r>
      <w:proofErr w:type="gramStart"/>
      <w:r w:rsidRPr="00B67E36">
        <w:rPr>
          <w:rFonts w:ascii="Times New Roman" w:eastAsia="Times New Roman" w:hAnsi="Times New Roman" w:cs="Times New Roman"/>
          <w:w w:val="120"/>
          <w:sz w:val="28"/>
          <w:szCs w:val="28"/>
          <w:lang w:val="ru-RU" w:eastAsia="ru-RU"/>
        </w:rPr>
        <w:t>литература</w:t>
      </w:r>
      <w:proofErr w:type="gramEnd"/>
      <w:r w:rsidRPr="00B67E36">
        <w:rPr>
          <w:rFonts w:ascii="Times New Roman" w:eastAsia="Times New Roman" w:hAnsi="Times New Roman" w:cs="Times New Roman"/>
          <w:w w:val="120"/>
          <w:sz w:val="28"/>
          <w:szCs w:val="28"/>
          <w:lang w:val="ru-RU" w:eastAsia="ru-RU"/>
        </w:rPr>
        <w:t xml:space="preserve"> а хьехаран концепци а тидаме а оьцуш. </w:t>
      </w:r>
    </w:p>
    <w:p w:rsidR="00B67E36" w:rsidRPr="00B67E36" w:rsidRDefault="00B67E36" w:rsidP="00B67E36">
      <w:pPr>
        <w:spacing w:after="0" w:line="259" w:lineRule="auto"/>
        <w:ind w:firstLine="708"/>
        <w:jc w:val="both"/>
        <w:rPr>
          <w:rFonts w:ascii="Times New Roman" w:eastAsia="Times New Roman" w:hAnsi="Times New Roman" w:cs="Times New Roman"/>
          <w:sz w:val="28"/>
          <w:szCs w:val="28"/>
          <w:lang w:val="ru-RU" w:eastAsia="ru-RU"/>
        </w:rPr>
      </w:pPr>
      <w:r w:rsidRPr="00B67E36">
        <w:rPr>
          <w:rFonts w:ascii="Times New Roman" w:eastAsia="Calibri" w:hAnsi="Times New Roman" w:cs="Times New Roman"/>
          <w:sz w:val="28"/>
          <w:szCs w:val="28"/>
          <w:lang w:val="ru-RU"/>
        </w:rPr>
        <w:t xml:space="preserve">Иштта кху кехатан низаман бухе диллар ду: </w:t>
      </w:r>
      <w:r w:rsidRPr="00B67E36">
        <w:rPr>
          <w:rFonts w:ascii="Times New Roman" w:eastAsia="Times New Roman" w:hAnsi="Times New Roman" w:cs="Times New Roman"/>
          <w:sz w:val="28"/>
          <w:szCs w:val="28"/>
          <w:lang w:val="ru-RU" w:eastAsia="ru-RU"/>
        </w:rPr>
        <w:t>Россин Федерацин Конституци, Нохчийн Республикин Конституци, Ӏ99Ӏ-</w:t>
      </w:r>
      <w:proofErr w:type="gramStart"/>
      <w:r w:rsidRPr="00B67E36">
        <w:rPr>
          <w:rFonts w:ascii="Times New Roman" w:eastAsia="Times New Roman" w:hAnsi="Times New Roman" w:cs="Times New Roman"/>
          <w:sz w:val="28"/>
          <w:szCs w:val="28"/>
          <w:lang w:val="ru-RU" w:eastAsia="ru-RU"/>
        </w:rPr>
        <w:t>чу</w:t>
      </w:r>
      <w:proofErr w:type="gramEnd"/>
      <w:r w:rsidRPr="00B67E36">
        <w:rPr>
          <w:rFonts w:ascii="Times New Roman" w:eastAsia="Times New Roman" w:hAnsi="Times New Roman" w:cs="Times New Roman"/>
          <w:sz w:val="28"/>
          <w:szCs w:val="28"/>
          <w:lang w:val="ru-RU" w:eastAsia="ru-RU"/>
        </w:rPr>
        <w:t xml:space="preserve"> шеран  25-чу октябрехь тӀеэцна долу «Россин Федерацин къамнийн меттанех» долу Россин Федерацин низам, </w:t>
      </w:r>
      <w:r w:rsidRPr="00B67E36">
        <w:rPr>
          <w:rFonts w:ascii="Times New Roman" w:eastAsia="Times New Roman" w:hAnsi="Times New Roman" w:cs="Times New Roman"/>
          <w:bCs/>
          <w:sz w:val="28"/>
          <w:szCs w:val="28"/>
          <w:lang w:val="ru-RU" w:eastAsia="ru-RU"/>
        </w:rPr>
        <w:t>2007-чу шеран 25-чу апрелехь  N Ӏ6-РЗ</w:t>
      </w:r>
      <w:r w:rsidRPr="00B67E36">
        <w:rPr>
          <w:rFonts w:ascii="Times New Roman" w:eastAsia="Times New Roman" w:hAnsi="Times New Roman" w:cs="Times New Roman"/>
          <w:b/>
          <w:bCs/>
          <w:color w:val="444444"/>
          <w:sz w:val="28"/>
          <w:szCs w:val="28"/>
          <w:lang w:val="ru-RU" w:eastAsia="ru-RU"/>
        </w:rPr>
        <w:t xml:space="preserve"> тӀеэцна долу </w:t>
      </w:r>
      <w:r w:rsidRPr="00B67E36">
        <w:rPr>
          <w:rFonts w:ascii="Times New Roman" w:eastAsia="Times New Roman" w:hAnsi="Times New Roman" w:cs="Times New Roman"/>
          <w:sz w:val="28"/>
          <w:szCs w:val="28"/>
          <w:lang w:val="ru-RU" w:eastAsia="ru-RU"/>
        </w:rPr>
        <w:t xml:space="preserve">«Нохчийн Республикин пачхьалкхан меттанех» долу Нохчийн Республикин низам а, «Россин Федерацехь дешарх» долу ФН № а,  </w:t>
      </w:r>
      <w:r w:rsidRPr="00B67E36">
        <w:rPr>
          <w:rFonts w:ascii="Times New Roman" w:eastAsia="Times New Roman" w:hAnsi="Times New Roman" w:cs="Times New Roman"/>
          <w:sz w:val="28"/>
          <w:szCs w:val="28"/>
          <w:shd w:val="clear" w:color="auto" w:fill="FFFFFF"/>
          <w:lang w:val="ru-RU" w:eastAsia="ru-RU"/>
        </w:rPr>
        <w:t>20Ӏ4-чу шеран 30-чу октябрехь № 37-РН тӀеэцна долу «Нохчийн Республикехь дешарх</w:t>
      </w:r>
      <w:r w:rsidRPr="00B67E36">
        <w:rPr>
          <w:rFonts w:ascii="Times New Roman" w:eastAsia="Times New Roman" w:hAnsi="Times New Roman" w:cs="Times New Roman"/>
          <w:sz w:val="28"/>
          <w:szCs w:val="28"/>
          <w:lang w:val="ru-RU" w:eastAsia="ru-RU"/>
        </w:rPr>
        <w:t xml:space="preserve">» низам а. </w:t>
      </w:r>
    </w:p>
    <w:p w:rsidR="00B67E36" w:rsidRPr="00B67E36" w:rsidRDefault="00B67E36" w:rsidP="00B67E36">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val="ru-RU" w:eastAsia="ru-RU"/>
        </w:rPr>
      </w:pPr>
      <w:r w:rsidRPr="00B67E36">
        <w:rPr>
          <w:rFonts w:ascii="Times New Roman" w:eastAsia="Calibri" w:hAnsi="Times New Roman" w:cs="Times New Roman"/>
          <w:color w:val="000000"/>
          <w:sz w:val="28"/>
          <w:szCs w:val="28"/>
          <w:lang w:val="ru-RU" w:eastAsia="ru-RU"/>
        </w:rPr>
        <w:t xml:space="preserve">Нохчийн мотт – нохчийн къоман мотт бу, оьрсийн маттаца цхьаьна Нохчийн Республикин пачхьалкхан мотт а бу, </w:t>
      </w:r>
      <w:proofErr w:type="gramStart"/>
      <w:r w:rsidRPr="00B67E36">
        <w:rPr>
          <w:rFonts w:ascii="Times New Roman" w:eastAsia="Calibri" w:hAnsi="Times New Roman" w:cs="Times New Roman"/>
          <w:color w:val="000000"/>
          <w:sz w:val="28"/>
          <w:szCs w:val="28"/>
          <w:lang w:val="ru-RU" w:eastAsia="ru-RU"/>
        </w:rPr>
        <w:t>цу г</w:t>
      </w:r>
      <w:proofErr w:type="gramEnd"/>
      <w:r w:rsidRPr="00B67E36">
        <w:rPr>
          <w:rFonts w:ascii="Times New Roman" w:eastAsia="Calibri" w:hAnsi="Times New Roman" w:cs="Times New Roman"/>
          <w:color w:val="000000"/>
          <w:sz w:val="28"/>
          <w:szCs w:val="28"/>
          <w:lang w:val="ru-RU" w:eastAsia="ru-RU"/>
        </w:rPr>
        <w:t xml:space="preserve">Ӏуллакхо дика хьелаш кхуллу и мотт Ӏалашбан а, кхион а.  Ӏ-4-чу классашкахь  «Ненан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исбаьхьаллин-эстетикин таронаш кхион а, гӀиллакх-оьздангаллин мехала болу хьежамаш кхолла а,  бер нохчийн къоман культурина тӀеозон а. </w:t>
      </w:r>
    </w:p>
    <w:p w:rsidR="00B67E36" w:rsidRPr="00B67E36" w:rsidRDefault="00B67E36" w:rsidP="00B67E36">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val="ru-RU" w:eastAsia="ru-RU"/>
        </w:rPr>
      </w:pPr>
      <w:r w:rsidRPr="00B67E36">
        <w:rPr>
          <w:rFonts w:ascii="Times New Roman" w:eastAsia="Calibri" w:hAnsi="Times New Roman" w:cs="Times New Roman"/>
          <w:color w:val="000000"/>
          <w:sz w:val="28"/>
          <w:szCs w:val="28"/>
          <w:lang w:val="ru-RU" w:eastAsia="ru-RU"/>
        </w:rPr>
        <w:t xml:space="preserve">«Ненан (нохчийн) маттахь литературин йешар» предмет – гуманитарин дешаран коьртачех цхьа предмет йу, цо адам кхиаран кхетаман а, гӀиллакх-оьздангаллин а </w:t>
      </w:r>
      <w:proofErr w:type="gramStart"/>
      <w:r w:rsidRPr="00B67E36">
        <w:rPr>
          <w:rFonts w:ascii="Times New Roman" w:eastAsia="Calibri" w:hAnsi="Times New Roman" w:cs="Times New Roman"/>
          <w:color w:val="000000"/>
          <w:sz w:val="28"/>
          <w:szCs w:val="28"/>
          <w:lang w:val="ru-RU" w:eastAsia="ru-RU"/>
        </w:rPr>
        <w:t>тӀег</w:t>
      </w:r>
      <w:proofErr w:type="gramEnd"/>
      <w:r w:rsidRPr="00B67E36">
        <w:rPr>
          <w:rFonts w:ascii="Times New Roman" w:eastAsia="Calibri" w:hAnsi="Times New Roman" w:cs="Times New Roman"/>
          <w:color w:val="000000"/>
          <w:sz w:val="28"/>
          <w:szCs w:val="28"/>
          <w:lang w:val="ru-RU" w:eastAsia="ru-RU"/>
        </w:rPr>
        <w:t xml:space="preserve">Ӏа билгалдо. Литературин дешаро гӀо до йешаран а, литература </w:t>
      </w:r>
      <w:proofErr w:type="gramStart"/>
      <w:r w:rsidRPr="00B67E36">
        <w:rPr>
          <w:rFonts w:ascii="Times New Roman" w:eastAsia="Calibri" w:hAnsi="Times New Roman" w:cs="Times New Roman"/>
          <w:color w:val="000000"/>
          <w:sz w:val="28"/>
          <w:szCs w:val="28"/>
          <w:lang w:val="ru-RU" w:eastAsia="ru-RU"/>
        </w:rPr>
        <w:t>талларан</w:t>
      </w:r>
      <w:proofErr w:type="gramEnd"/>
      <w:r w:rsidRPr="00B67E36">
        <w:rPr>
          <w:rFonts w:ascii="Times New Roman" w:eastAsia="Calibri" w:hAnsi="Times New Roman" w:cs="Times New Roman"/>
          <w:color w:val="000000"/>
          <w:sz w:val="28"/>
          <w:szCs w:val="28"/>
          <w:lang w:val="ru-RU" w:eastAsia="ru-RU"/>
        </w:rPr>
        <w:t xml:space="preserve"> а мехалла а ша кхидӀа кхиарехь  мел ладаме ду хууш а, шена хетачун бух балон а, барта а, йозанца а шена хетарг охьадилла хууш а волу йешархо кхион </w:t>
      </w:r>
      <w:r w:rsidRPr="00B67E36">
        <w:rPr>
          <w:rFonts w:ascii="Times New Roman" w:eastAsia="Calibri" w:hAnsi="Times New Roman" w:cs="Times New Roman"/>
          <w:color w:val="000000"/>
          <w:sz w:val="28"/>
          <w:szCs w:val="28"/>
          <w:lang w:val="ru-RU" w:eastAsia="ru-RU"/>
        </w:rPr>
        <w:lastRenderedPageBreak/>
        <w:t xml:space="preserve">а; хӀара дуьне а, кху дуьненахь </w:t>
      </w:r>
      <w:proofErr w:type="gramStart"/>
      <w:r w:rsidRPr="00B67E36">
        <w:rPr>
          <w:rFonts w:ascii="Times New Roman" w:eastAsia="Calibri" w:hAnsi="Times New Roman" w:cs="Times New Roman"/>
          <w:color w:val="000000"/>
          <w:sz w:val="28"/>
          <w:szCs w:val="28"/>
          <w:lang w:val="ru-RU" w:eastAsia="ru-RU"/>
        </w:rPr>
        <w:t>ша</w:t>
      </w:r>
      <w:proofErr w:type="gramEnd"/>
      <w:r w:rsidRPr="00B67E36">
        <w:rPr>
          <w:rFonts w:ascii="Times New Roman" w:eastAsia="Calibri" w:hAnsi="Times New Roman" w:cs="Times New Roman"/>
          <w:color w:val="000000"/>
          <w:sz w:val="28"/>
          <w:szCs w:val="28"/>
          <w:lang w:val="ru-RU" w:eastAsia="ru-RU"/>
        </w:rPr>
        <w:t xml:space="preserve"> а вовзаран гӀирс санна,  йешар оьшуш хила а, стеган а, йукъараллин а йукъаметтигаш шера хилийта а. </w:t>
      </w:r>
    </w:p>
    <w:p w:rsidR="00B67E36" w:rsidRPr="00B67E36" w:rsidRDefault="00B67E36" w:rsidP="00B67E36">
      <w:pPr>
        <w:autoSpaceDE w:val="0"/>
        <w:autoSpaceDN w:val="0"/>
        <w:adjustRightInd w:val="0"/>
        <w:spacing w:after="0" w:line="240" w:lineRule="auto"/>
        <w:ind w:firstLine="117"/>
        <w:jc w:val="both"/>
        <w:rPr>
          <w:rFonts w:ascii="Times New Roman" w:eastAsia="Calibri" w:hAnsi="Times New Roman" w:cs="Times New Roman"/>
          <w:color w:val="000000"/>
          <w:sz w:val="28"/>
          <w:szCs w:val="28"/>
          <w:lang w:val="ru-RU" w:eastAsia="ru-RU"/>
        </w:rPr>
      </w:pPr>
      <w:r w:rsidRPr="00B67E36">
        <w:rPr>
          <w:rFonts w:ascii="Times New Roman" w:eastAsia="Calibri" w:hAnsi="Times New Roman" w:cs="Times New Roman"/>
          <w:color w:val="000000"/>
          <w:sz w:val="28"/>
          <w:szCs w:val="28"/>
          <w:lang w:val="ru-RU" w:eastAsia="ru-RU"/>
        </w:rPr>
        <w:t xml:space="preserve">Программо йукъалоцу кхеторан йоза а, предмет дӀалацаран хила лерина жамӀаш а,  предметан чулацам а, программин хӀора дакъа Ӏамон лерина долу сахьташ </w:t>
      </w:r>
      <w:proofErr w:type="gramStart"/>
      <w:r w:rsidRPr="00B67E36">
        <w:rPr>
          <w:rFonts w:ascii="Times New Roman" w:eastAsia="Calibri" w:hAnsi="Times New Roman" w:cs="Times New Roman"/>
          <w:color w:val="000000"/>
          <w:sz w:val="28"/>
          <w:szCs w:val="28"/>
          <w:lang w:val="ru-RU" w:eastAsia="ru-RU"/>
        </w:rPr>
        <w:t>билгал</w:t>
      </w:r>
      <w:proofErr w:type="gramEnd"/>
      <w:r w:rsidRPr="00B67E36">
        <w:rPr>
          <w:rFonts w:ascii="Times New Roman" w:eastAsia="Calibri" w:hAnsi="Times New Roman" w:cs="Times New Roman"/>
          <w:color w:val="000000"/>
          <w:sz w:val="28"/>
          <w:szCs w:val="28"/>
          <w:lang w:val="ru-RU" w:eastAsia="ru-RU"/>
        </w:rPr>
        <w:t xml:space="preserve"> а дохуш, тематикин планировани а, дарсел арахьарчу гӀуллакхийн план а. </w:t>
      </w:r>
    </w:p>
    <w:p w:rsidR="00B67E36" w:rsidRPr="00B67E36" w:rsidRDefault="00B67E36" w:rsidP="00B67E36">
      <w:pPr>
        <w:widowControl w:val="0"/>
        <w:autoSpaceDE w:val="0"/>
        <w:autoSpaceDN w:val="0"/>
        <w:spacing w:before="157" w:after="0" w:line="254" w:lineRule="auto"/>
        <w:ind w:left="117" w:right="114" w:firstLine="340"/>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ХӀара программа лерина йу ненан (нохчийн) меттан а, </w:t>
      </w:r>
      <w:proofErr w:type="gramStart"/>
      <w:r w:rsidRPr="00B67E36">
        <w:rPr>
          <w:rFonts w:ascii="Times New Roman" w:eastAsia="Times New Roman" w:hAnsi="Times New Roman" w:cs="Times New Roman"/>
          <w:sz w:val="28"/>
          <w:szCs w:val="28"/>
          <w:lang w:val="ru-RU" w:eastAsia="ru-RU"/>
        </w:rPr>
        <w:t>литературин</w:t>
      </w:r>
      <w:proofErr w:type="gramEnd"/>
      <w:r w:rsidRPr="00B67E36">
        <w:rPr>
          <w:rFonts w:ascii="Times New Roman" w:eastAsia="Times New Roman" w:hAnsi="Times New Roman" w:cs="Times New Roman"/>
          <w:sz w:val="28"/>
          <w:szCs w:val="28"/>
          <w:lang w:val="ru-RU" w:eastAsia="ru-RU"/>
        </w:rPr>
        <w:t xml:space="preserve"> а хьехархошна «Ненан (нохчийн) литература» предметана дешаран а, белхан а программаш хӀиттон бухе йилла. Авторийн а, </w:t>
      </w:r>
      <w:proofErr w:type="gramStart"/>
      <w:r w:rsidRPr="00B67E36">
        <w:rPr>
          <w:rFonts w:ascii="Times New Roman" w:eastAsia="Times New Roman" w:hAnsi="Times New Roman" w:cs="Times New Roman"/>
          <w:sz w:val="28"/>
          <w:szCs w:val="28"/>
          <w:lang w:val="ru-RU" w:eastAsia="ru-RU"/>
        </w:rPr>
        <w:t>белхан</w:t>
      </w:r>
      <w:proofErr w:type="gramEnd"/>
      <w:r w:rsidRPr="00B67E36">
        <w:rPr>
          <w:rFonts w:ascii="Times New Roman" w:eastAsia="Times New Roman" w:hAnsi="Times New Roman" w:cs="Times New Roman"/>
          <w:sz w:val="28"/>
          <w:szCs w:val="28"/>
          <w:lang w:val="ru-RU" w:eastAsia="ru-RU"/>
        </w:rPr>
        <w:t xml:space="preserve"> а программаш йазйечеран йиш йу дешаран материал дӀакхачорехь, хӀотторехь а, сахьташ теманашка а, дакъошка а декъарехь шайна зеделлачух пайдаэца. </w:t>
      </w:r>
    </w:p>
    <w:p w:rsidR="00B67E36" w:rsidRPr="00B67E36" w:rsidRDefault="00B67E36" w:rsidP="00B67E36">
      <w:pPr>
        <w:spacing w:after="0" w:line="259" w:lineRule="auto"/>
        <w:ind w:firstLine="708"/>
        <w:jc w:val="both"/>
        <w:rPr>
          <w:rFonts w:ascii="Times New Roman" w:eastAsia="Calibri" w:hAnsi="Times New Roman" w:cs="Times New Roman"/>
          <w:sz w:val="28"/>
          <w:szCs w:val="28"/>
          <w:lang w:val="ru-RU"/>
        </w:rPr>
      </w:pPr>
    </w:p>
    <w:p w:rsidR="00B67E36" w:rsidRPr="00B67E36" w:rsidRDefault="00B67E36" w:rsidP="00B67E36">
      <w:pPr>
        <w:widowControl w:val="0"/>
        <w:autoSpaceDE w:val="0"/>
        <w:autoSpaceDN w:val="0"/>
        <w:spacing w:after="0" w:line="240" w:lineRule="auto"/>
        <w:ind w:left="117"/>
        <w:jc w:val="center"/>
        <w:outlineLvl w:val="2"/>
        <w:rPr>
          <w:rFonts w:ascii="Times New Roman" w:eastAsia="Trebuchet MS" w:hAnsi="Times New Roman" w:cs="Times New Roman"/>
          <w:b/>
          <w:sz w:val="28"/>
          <w:szCs w:val="28"/>
          <w:lang w:val="ru-RU"/>
        </w:rPr>
      </w:pPr>
      <w:r w:rsidRPr="00B67E36">
        <w:rPr>
          <w:rFonts w:ascii="Times New Roman" w:eastAsia="Trebuchet MS" w:hAnsi="Times New Roman" w:cs="Times New Roman"/>
          <w:b/>
          <w:w w:val="90"/>
          <w:sz w:val="28"/>
          <w:szCs w:val="28"/>
          <w:lang w:val="ru-RU"/>
        </w:rPr>
        <w:t>«НЕНАН</w:t>
      </w:r>
      <w:r w:rsidRPr="00B67E36">
        <w:rPr>
          <w:rFonts w:ascii="Times New Roman" w:eastAsia="Trebuchet MS" w:hAnsi="Times New Roman" w:cs="Times New Roman"/>
          <w:b/>
          <w:spacing w:val="37"/>
          <w:w w:val="90"/>
          <w:sz w:val="28"/>
          <w:szCs w:val="28"/>
          <w:lang w:val="ru-RU"/>
        </w:rPr>
        <w:t xml:space="preserve"> </w:t>
      </w:r>
      <w:r w:rsidRPr="00B67E36">
        <w:rPr>
          <w:rFonts w:ascii="Times New Roman" w:eastAsia="Trebuchet MS" w:hAnsi="Times New Roman" w:cs="Times New Roman"/>
          <w:b/>
          <w:w w:val="90"/>
          <w:sz w:val="28"/>
          <w:szCs w:val="28"/>
          <w:lang w:val="ru-RU"/>
        </w:rPr>
        <w:t>(НОХЧИЙН) МАТТАХЬ ЛИТЕРАТУРНИ ЙЕШАР» ДЕШАРАН ПРЕДМЕТАН ЙУКЪАРА ХАРАКТЕРИСТИКА</w:t>
      </w:r>
    </w:p>
    <w:p w:rsidR="00B67E36" w:rsidRPr="00B67E36" w:rsidRDefault="00B67E36" w:rsidP="00B67E3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B67E36" w:rsidRPr="00B67E36" w:rsidRDefault="00B67E36" w:rsidP="00B67E36">
      <w:pPr>
        <w:widowControl w:val="0"/>
        <w:autoSpaceDE w:val="0"/>
        <w:autoSpaceDN w:val="0"/>
        <w:spacing w:before="64" w:after="0" w:line="254" w:lineRule="auto"/>
        <w:ind w:left="117" w:right="114" w:firstLine="591"/>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литературни йешар» дешаран предметан герггара белхан программа  кечйина йу йуьхьанцарчу йукъарчу дешаран программа кхочушйечу хьукматашна. Программа тӀехьажийна йу дешаран хьукматашна а, хьехархошна а методически гӀо дарна, цо таро лур йу:</w:t>
      </w:r>
    </w:p>
    <w:p w:rsidR="00B67E36" w:rsidRPr="00B67E36" w:rsidRDefault="00B67E36" w:rsidP="00B67E36">
      <w:pPr>
        <w:widowControl w:val="0"/>
        <w:numPr>
          <w:ilvl w:val="0"/>
          <w:numId w:val="28"/>
        </w:numPr>
        <w:tabs>
          <w:tab w:val="left" w:pos="720"/>
        </w:tabs>
        <w:autoSpaceDE w:val="0"/>
        <w:autoSpaceDN w:val="0"/>
        <w:spacing w:after="0" w:line="240" w:lineRule="auto"/>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 «Ненан (нохчийн) маттахь литературин йешар» дешаран предмет хьехаран процессехь Федеральни пачхьалкхан йуьхьанцарчу йукъарчу дешаран стандарташкахь билгалдина долу адаман кхиаран, метапредметни, предметни дешаран жамӀаш кхузаманан лехамашца догӀуш кхочушдан;</w:t>
      </w:r>
    </w:p>
    <w:p w:rsidR="00B67E36" w:rsidRPr="00B67E36" w:rsidRDefault="00B67E36" w:rsidP="00B67E36">
      <w:pPr>
        <w:widowControl w:val="0"/>
        <w:numPr>
          <w:ilvl w:val="0"/>
          <w:numId w:val="28"/>
        </w:numPr>
        <w:autoSpaceDE w:val="0"/>
        <w:autoSpaceDN w:val="0"/>
        <w:spacing w:before="13" w:after="0" w:line="254" w:lineRule="auto"/>
        <w:ind w:right="114"/>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литературин йешар» дешаран предметан Ӏаморан хила лерина жамӀаш а, чулацам а  ФГОС</w:t>
      </w:r>
      <w:r w:rsidRPr="00B67E36">
        <w:rPr>
          <w:rFonts w:ascii="Times New Roman" w:eastAsia="Times New Roman" w:hAnsi="Times New Roman" w:cs="Times New Roman"/>
          <w:spacing w:val="-8"/>
          <w:w w:val="115"/>
          <w:sz w:val="28"/>
          <w:szCs w:val="28"/>
          <w:lang w:val="x-none"/>
        </w:rPr>
        <w:t xml:space="preserve"> </w:t>
      </w:r>
      <w:r w:rsidRPr="00B67E36">
        <w:rPr>
          <w:rFonts w:ascii="Times New Roman" w:eastAsia="Times New Roman" w:hAnsi="Times New Roman" w:cs="Times New Roman"/>
          <w:w w:val="115"/>
          <w:sz w:val="28"/>
          <w:szCs w:val="28"/>
          <w:lang w:val="x-none"/>
        </w:rPr>
        <w:t>НОО а;</w:t>
      </w:r>
      <w:r w:rsidRPr="00B67E36">
        <w:rPr>
          <w:rFonts w:ascii="Times New Roman" w:eastAsia="Times New Roman" w:hAnsi="Times New Roman" w:cs="Times New Roman"/>
          <w:spacing w:val="-7"/>
          <w:w w:val="115"/>
          <w:sz w:val="28"/>
          <w:szCs w:val="28"/>
          <w:lang w:val="x-none"/>
        </w:rPr>
        <w:t xml:space="preserve"> йуьхьанцарчу йукъарчу дешаран герггарчу хьесапан коьртачу программица </w:t>
      </w:r>
      <w:r w:rsidRPr="00B67E36">
        <w:rPr>
          <w:rFonts w:ascii="Times New Roman" w:eastAsia="Times New Roman" w:hAnsi="Times New Roman" w:cs="Times New Roman"/>
          <w:w w:val="115"/>
          <w:sz w:val="28"/>
          <w:szCs w:val="28"/>
          <w:lang w:val="x-none"/>
        </w:rPr>
        <w:t>(йукъарчу дешарехула федеральни дешаран-методически</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цхьаьнакхетараллин 20Ӏ5-чу шеран 8-чу апрелехь  № Ӏ/Ӏ5 протоколаца йинчу редакцехь) а; кхетош-кхиоран герггарчу хьесапан программица (магийна йукъарчу дешарехула федеральни дешаран-методически</w:t>
      </w:r>
      <w:r w:rsidRPr="00B67E36">
        <w:rPr>
          <w:rFonts w:ascii="Times New Roman" w:eastAsia="Times New Roman" w:hAnsi="Times New Roman" w:cs="Times New Roman"/>
          <w:spacing w:val="25"/>
          <w:w w:val="115"/>
          <w:sz w:val="28"/>
          <w:szCs w:val="28"/>
          <w:lang w:val="x-none"/>
        </w:rPr>
        <w:t xml:space="preserve"> </w:t>
      </w:r>
      <w:r w:rsidRPr="00B67E36">
        <w:rPr>
          <w:rFonts w:ascii="Times New Roman" w:eastAsia="Times New Roman" w:hAnsi="Times New Roman" w:cs="Times New Roman"/>
          <w:w w:val="115"/>
          <w:sz w:val="28"/>
          <w:szCs w:val="28"/>
          <w:lang w:val="x-none"/>
        </w:rPr>
        <w:t xml:space="preserve">цхьаьнакхетараллин </w:t>
      </w:r>
      <w:r w:rsidRPr="00B67E36">
        <w:rPr>
          <w:rFonts w:ascii="Times New Roman" w:eastAsia="Times New Roman" w:hAnsi="Times New Roman" w:cs="Times New Roman"/>
          <w:spacing w:val="23"/>
          <w:w w:val="115"/>
          <w:sz w:val="28"/>
          <w:szCs w:val="28"/>
          <w:lang w:val="x-none"/>
        </w:rPr>
        <w:t xml:space="preserve"> </w:t>
      </w:r>
      <w:r w:rsidRPr="00B67E36">
        <w:rPr>
          <w:rFonts w:ascii="Times New Roman" w:eastAsia="Times New Roman" w:hAnsi="Times New Roman" w:cs="Times New Roman"/>
          <w:w w:val="115"/>
          <w:sz w:val="28"/>
          <w:szCs w:val="28"/>
          <w:lang w:val="x-none"/>
        </w:rPr>
        <w:t xml:space="preserve"> </w:t>
      </w:r>
      <w:r w:rsidRPr="00B67E36">
        <w:rPr>
          <w:rFonts w:ascii="Times New Roman" w:eastAsia="Times New Roman" w:hAnsi="Times New Roman" w:cs="Times New Roman"/>
          <w:spacing w:val="23"/>
          <w:w w:val="115"/>
          <w:sz w:val="28"/>
          <w:szCs w:val="28"/>
          <w:lang w:val="x-none"/>
        </w:rPr>
        <w:t xml:space="preserve"> </w:t>
      </w:r>
      <w:r w:rsidRPr="00B67E36">
        <w:rPr>
          <w:rFonts w:ascii="Times New Roman" w:eastAsia="Times New Roman" w:hAnsi="Times New Roman" w:cs="Times New Roman"/>
          <w:w w:val="115"/>
          <w:sz w:val="28"/>
          <w:szCs w:val="28"/>
          <w:lang w:val="x-none"/>
        </w:rPr>
        <w:t>2020-чу шеран</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2-чу</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июнехь</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2/20 протоколаца бинчу сацамца) а догӀуш, дешаран шерашца билгалдан а, структура хӀоттон а;</w:t>
      </w:r>
    </w:p>
    <w:p w:rsidR="00B67E36" w:rsidRPr="00B67E36" w:rsidRDefault="00B67E36" w:rsidP="00B67E36">
      <w:pPr>
        <w:widowControl w:val="0"/>
        <w:numPr>
          <w:ilvl w:val="0"/>
          <w:numId w:val="28"/>
        </w:numPr>
        <w:autoSpaceDE w:val="0"/>
        <w:autoSpaceDN w:val="0"/>
        <w:spacing w:before="70" w:after="0" w:line="254" w:lineRule="auto"/>
        <w:ind w:left="117" w:right="114" w:firstLine="591"/>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Билггалчу классан башхаллаш тидаме а оьцуш, </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билггала долу дакъа-тема Ӏамон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календаран-тематически</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план хӀоттон. </w:t>
      </w: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Программин чулацам тӀехьажийна бу  «Ненан мотт а, ненан маттахь литературин йешар а» предметан декъана йолчу йуьхьанцарчу йукъарчу дешаран коьрта программа дӀалацарна Федеральни</w:t>
      </w:r>
      <w:r w:rsidRPr="00B67E36">
        <w:rPr>
          <w:rFonts w:ascii="Times New Roman" w:eastAsia="Times New Roman" w:hAnsi="Times New Roman" w:cs="Times New Roman"/>
          <w:sz w:val="20"/>
          <w:szCs w:val="20"/>
          <w:lang w:val="x-none"/>
        </w:rPr>
        <w:t xml:space="preserve"> </w:t>
      </w:r>
      <w:r w:rsidRPr="00B67E36">
        <w:rPr>
          <w:rFonts w:ascii="Times New Roman" w:eastAsia="Times New Roman" w:hAnsi="Times New Roman" w:cs="Times New Roman"/>
          <w:w w:val="115"/>
          <w:sz w:val="28"/>
          <w:szCs w:val="28"/>
          <w:lang w:val="x-none"/>
        </w:rPr>
        <w:t xml:space="preserve">пачхьалкхан йуьхьанцарчу йукъарчу дешаран стандарташкахь </w:t>
      </w:r>
      <w:r w:rsidRPr="00B67E36">
        <w:rPr>
          <w:rFonts w:ascii="Times New Roman" w:eastAsia="Times New Roman" w:hAnsi="Times New Roman" w:cs="Times New Roman"/>
          <w:w w:val="115"/>
          <w:sz w:val="28"/>
          <w:szCs w:val="28"/>
          <w:lang w:val="x-none"/>
        </w:rPr>
        <w:lastRenderedPageBreak/>
        <w:t>билгалдинчу тӀедахкарийн (тӀедожор) жамӀашка кхача.</w:t>
      </w:r>
    </w:p>
    <w:p w:rsidR="00B67E36" w:rsidRPr="00B67E36" w:rsidRDefault="00B67E36" w:rsidP="00B67E36">
      <w:pPr>
        <w:widowControl w:val="0"/>
        <w:autoSpaceDE w:val="0"/>
        <w:autoSpaceDN w:val="0"/>
        <w:spacing w:before="70" w:after="0" w:line="254" w:lineRule="auto"/>
        <w:ind w:left="117" w:right="114" w:firstLine="591"/>
        <w:jc w:val="both"/>
        <w:rPr>
          <w:rFonts w:ascii="Times New Roman" w:eastAsia="Times New Roman" w:hAnsi="Times New Roman" w:cs="Times New Roman"/>
          <w:w w:val="120"/>
          <w:sz w:val="28"/>
          <w:szCs w:val="28"/>
          <w:lang w:val="x-none"/>
        </w:rPr>
      </w:pPr>
      <w:r w:rsidRPr="00B67E36">
        <w:rPr>
          <w:rFonts w:ascii="Times New Roman" w:eastAsia="Times New Roman" w:hAnsi="Times New Roman" w:cs="Times New Roman"/>
          <w:w w:val="115"/>
          <w:sz w:val="28"/>
          <w:szCs w:val="28"/>
          <w:lang w:val="x-none"/>
        </w:rPr>
        <w:t xml:space="preserve">«Ненан мотт а, ненан маттахь литературин йешар а» предметан декъана йолчу йуьхьанцарчу йукъарчу дешаран коьрта программа дӀалацарна ФГОС НОО тӀедахкаршца догӀуш, </w:t>
      </w:r>
      <w:r w:rsidRPr="00B67E36">
        <w:rPr>
          <w:rFonts w:ascii="Times New Roman" w:eastAsia="Times New Roman" w:hAnsi="Times New Roman" w:cs="Times New Roman"/>
          <w:w w:val="120"/>
          <w:sz w:val="28"/>
          <w:szCs w:val="28"/>
          <w:lang w:val="x-none"/>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B67E36">
        <w:rPr>
          <w:rFonts w:ascii="Times New Roman" w:eastAsia="Times New Roman" w:hAnsi="Times New Roman" w:cs="Times New Roman"/>
          <w:w w:val="115"/>
          <w:sz w:val="28"/>
          <w:szCs w:val="28"/>
          <w:lang w:val="x-none"/>
        </w:rPr>
        <w:t>; ненан меттан литература къоман культурин дахаран довзаран цхьа коьрта дакъа а, къоман а, Россин а культурин хилам а</w:t>
      </w:r>
      <w:r w:rsidRPr="00B67E36">
        <w:rPr>
          <w:rFonts w:ascii="Times New Roman" w:eastAsia="Times New Roman" w:hAnsi="Times New Roman" w:cs="Times New Roman"/>
          <w:w w:val="120"/>
          <w:sz w:val="28"/>
          <w:szCs w:val="28"/>
          <w:lang w:val="x-none"/>
        </w:rPr>
        <w:t xml:space="preserve">,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 </w:t>
      </w:r>
    </w:p>
    <w:p w:rsidR="00B67E36" w:rsidRPr="00B67E36" w:rsidRDefault="00B67E36" w:rsidP="00B67E36">
      <w:pPr>
        <w:widowControl w:val="0"/>
        <w:autoSpaceDE w:val="0"/>
        <w:autoSpaceDN w:val="0"/>
        <w:spacing w:before="70" w:after="0" w:line="254" w:lineRule="auto"/>
        <w:ind w:right="114"/>
        <w:jc w:val="both"/>
        <w:rPr>
          <w:rFonts w:ascii="Times New Roman" w:eastAsia="Times New Roman" w:hAnsi="Times New Roman" w:cs="Times New Roman"/>
          <w:w w:val="120"/>
          <w:sz w:val="28"/>
          <w:szCs w:val="28"/>
          <w:lang w:val="x-none"/>
        </w:rPr>
      </w:pPr>
    </w:p>
    <w:p w:rsidR="00B67E36" w:rsidRPr="00B67E36" w:rsidRDefault="00B67E36" w:rsidP="00B67E36">
      <w:pPr>
        <w:widowControl w:val="0"/>
        <w:autoSpaceDE w:val="0"/>
        <w:autoSpaceDN w:val="0"/>
        <w:spacing w:before="70" w:after="0" w:line="254" w:lineRule="auto"/>
        <w:ind w:left="117" w:right="114" w:firstLine="591"/>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20"/>
          <w:sz w:val="28"/>
          <w:szCs w:val="28"/>
          <w:lang w:val="x-none"/>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rsidR="00B67E36" w:rsidRPr="00B67E36" w:rsidRDefault="00B67E36" w:rsidP="00B67E36">
      <w:pPr>
        <w:widowControl w:val="0"/>
        <w:autoSpaceDE w:val="0"/>
        <w:autoSpaceDN w:val="0"/>
        <w:spacing w:before="13" w:after="0" w:line="254" w:lineRule="auto"/>
        <w:ind w:right="114" w:firstLine="360"/>
        <w:jc w:val="both"/>
        <w:rPr>
          <w:rFonts w:ascii="Times New Roman" w:eastAsia="Times New Roman" w:hAnsi="Times New Roman" w:cs="Times New Roman"/>
          <w:w w:val="115"/>
          <w:sz w:val="20"/>
          <w:szCs w:val="20"/>
          <w:lang w:val="x-none"/>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F87A82" w:rsidRDefault="00F87A82"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B67E36" w:rsidRPr="00B67E36" w:rsidRDefault="00B67E36" w:rsidP="00B67E36">
      <w:pPr>
        <w:widowControl w:val="0"/>
        <w:autoSpaceDE w:val="0"/>
        <w:autoSpaceDN w:val="0"/>
        <w:spacing w:after="0" w:line="249" w:lineRule="exact"/>
        <w:ind w:left="117"/>
        <w:jc w:val="center"/>
        <w:outlineLvl w:val="2"/>
        <w:rPr>
          <w:rFonts w:ascii="Times New Roman" w:eastAsia="Trebuchet MS" w:hAnsi="Times New Roman" w:cs="Times New Roman"/>
          <w:b/>
          <w:sz w:val="28"/>
          <w:szCs w:val="28"/>
          <w:lang w:val="ru-RU"/>
        </w:rPr>
      </w:pPr>
      <w:r w:rsidRPr="00B67E36">
        <w:rPr>
          <w:rFonts w:ascii="Times New Roman" w:eastAsia="Trebuchet MS" w:hAnsi="Times New Roman" w:cs="Times New Roman"/>
          <w:b/>
          <w:w w:val="90"/>
          <w:sz w:val="28"/>
          <w:szCs w:val="28"/>
          <w:lang w:val="ru-RU"/>
        </w:rPr>
        <w:t>НЕНАН (НОХЧИЙН) МАТТАХЬ ЛИТЕРАТУРНИ ЙЕШАР» ДЕШАРАН ПРЕДМЕТ ӀАМОРАН ӀАЛАШОНАШ</w:t>
      </w:r>
    </w:p>
    <w:p w:rsidR="00B67E36" w:rsidRPr="00B67E36" w:rsidRDefault="00B67E36" w:rsidP="00B67E3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B67E36" w:rsidRPr="00B67E36" w:rsidRDefault="00B67E36" w:rsidP="00B67E36">
      <w:pPr>
        <w:widowControl w:val="0"/>
        <w:autoSpaceDE w:val="0"/>
        <w:autoSpaceDN w:val="0"/>
        <w:spacing w:before="61" w:after="0" w:line="252"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«Ненан</w:t>
      </w:r>
      <w:r w:rsidRPr="00B67E36">
        <w:rPr>
          <w:rFonts w:ascii="Times New Roman" w:eastAsia="Times New Roman" w:hAnsi="Times New Roman" w:cs="Times New Roman"/>
          <w:spacing w:val="16"/>
          <w:w w:val="115"/>
          <w:sz w:val="28"/>
          <w:szCs w:val="28"/>
          <w:lang w:val="x-none"/>
        </w:rPr>
        <w:t xml:space="preserve"> </w:t>
      </w:r>
      <w:r w:rsidRPr="00B67E36">
        <w:rPr>
          <w:rFonts w:ascii="Times New Roman" w:eastAsia="Times New Roman" w:hAnsi="Times New Roman" w:cs="Times New Roman"/>
          <w:w w:val="115"/>
          <w:sz w:val="28"/>
          <w:szCs w:val="28"/>
          <w:lang w:val="x-none"/>
        </w:rPr>
        <w:t>(нохчийн) маттахь литературни йешар»</w:t>
      </w:r>
      <w:r w:rsidRPr="00B67E36">
        <w:rPr>
          <w:rFonts w:ascii="Times New Roman" w:eastAsia="Times New Roman" w:hAnsi="Times New Roman" w:cs="Times New Roman"/>
          <w:spacing w:val="17"/>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предмет Ӏаморан </w:t>
      </w:r>
      <w:r w:rsidRPr="00B67E36">
        <w:rPr>
          <w:rFonts w:ascii="Times New Roman" w:eastAsia="Times New Roman" w:hAnsi="Times New Roman" w:cs="Times New Roman"/>
          <w:b/>
          <w:w w:val="115"/>
          <w:sz w:val="28"/>
          <w:szCs w:val="28"/>
          <w:lang w:val="x-none"/>
        </w:rPr>
        <w:t>Ӏалашонаш</w:t>
      </w:r>
      <w:r w:rsidRPr="00B67E36">
        <w:rPr>
          <w:rFonts w:ascii="Times New Roman" w:eastAsia="Times New Roman" w:hAnsi="Times New Roman" w:cs="Times New Roman"/>
          <w:w w:val="115"/>
          <w:sz w:val="28"/>
          <w:szCs w:val="28"/>
          <w:lang w:val="x-none"/>
        </w:rPr>
        <w:t xml:space="preserve"> йу:</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20"/>
          <w:sz w:val="28"/>
          <w:szCs w:val="28"/>
          <w:lang w:val="x-none"/>
        </w:rPr>
        <w:t xml:space="preserve"> Нохчийн литературе а, нохчийн матте а къоман культурин мехалчу декъе санна ойла кхолла; </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Дешархой шайн къоман культурин-меттан экъанна йукъабалор а, уьш къоман ламасташна а, культурин тӀаьхьалонна а, кхузаманан хьелашна а йукъаозор</w:t>
      </w:r>
      <w:r w:rsidRPr="00B67E36">
        <w:rPr>
          <w:rFonts w:ascii="Times New Roman" w:eastAsia="Times New Roman" w:hAnsi="Times New Roman" w:cs="Times New Roman"/>
          <w:w w:val="120"/>
          <w:sz w:val="28"/>
          <w:szCs w:val="28"/>
          <w:lang w:val="x-none"/>
        </w:rPr>
        <w:t>;</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Чкъурашна йукъарчу зӀенах кхетар, нохчийн культура Ӏалашйарна шаьш жоьпалле хиларх ойла кхиор; </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Йешаран говзалла кхиор</w:t>
      </w:r>
      <w:r w:rsidRPr="00B67E36">
        <w:rPr>
          <w:rFonts w:ascii="Times New Roman" w:eastAsia="Times New Roman" w:hAnsi="Times New Roman" w:cs="Times New Roman"/>
          <w:w w:val="120"/>
          <w:sz w:val="28"/>
          <w:szCs w:val="28"/>
          <w:lang w:val="x-none"/>
        </w:rPr>
        <w:t>.</w:t>
      </w:r>
    </w:p>
    <w:p w:rsidR="00B67E36" w:rsidRPr="00B67E36" w:rsidRDefault="00B67E36" w:rsidP="00B67E36">
      <w:pPr>
        <w:widowControl w:val="0"/>
        <w:autoSpaceDE w:val="0"/>
        <w:autoSpaceDN w:val="0"/>
        <w:spacing w:before="8" w:after="0" w:line="249" w:lineRule="auto"/>
        <w:ind w:left="116"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Цу Ӏалашонашка кхачаро хӀара </w:t>
      </w:r>
      <w:r w:rsidRPr="00B67E36">
        <w:rPr>
          <w:rFonts w:ascii="Times New Roman" w:eastAsia="Times New Roman" w:hAnsi="Times New Roman" w:cs="Times New Roman"/>
          <w:b/>
          <w:w w:val="115"/>
          <w:sz w:val="28"/>
          <w:szCs w:val="28"/>
          <w:lang w:val="x-none"/>
        </w:rPr>
        <w:t>декхарш</w:t>
      </w:r>
      <w:r w:rsidRPr="00B67E36">
        <w:rPr>
          <w:rFonts w:ascii="Times New Roman" w:eastAsia="Times New Roman" w:hAnsi="Times New Roman" w:cs="Times New Roman"/>
          <w:w w:val="115"/>
          <w:sz w:val="28"/>
          <w:szCs w:val="28"/>
          <w:lang w:val="x-none"/>
        </w:rPr>
        <w:t xml:space="preserve"> цхьалхадоху: </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Россин гражданаллин идентичностан баххаш кхоллар,</w:t>
      </w:r>
      <w:r w:rsidRPr="00B67E36">
        <w:rPr>
          <w:rFonts w:ascii="Times New Roman" w:eastAsia="Times New Roman" w:hAnsi="Times New Roman" w:cs="Times New Roman"/>
          <w:spacing w:val="1"/>
          <w:w w:val="115"/>
          <w:sz w:val="28"/>
          <w:szCs w:val="28"/>
          <w:lang w:val="x-none"/>
        </w:rPr>
        <w:t xml:space="preserve"> шайн Даймахках а, </w:t>
      </w:r>
      <w:r w:rsidRPr="00B67E36">
        <w:rPr>
          <w:rFonts w:ascii="Times New Roman" w:eastAsia="Times New Roman" w:hAnsi="Times New Roman" w:cs="Times New Roman"/>
          <w:w w:val="115"/>
          <w:sz w:val="28"/>
          <w:szCs w:val="28"/>
          <w:lang w:val="x-none"/>
        </w:rPr>
        <w:t xml:space="preserve">Россин халкъах а, Россин халкъийн цхьаалехь мехкан исторех а </w:t>
      </w:r>
      <w:r w:rsidRPr="00B67E36">
        <w:rPr>
          <w:rFonts w:ascii="Times New Roman" w:eastAsia="Times New Roman" w:hAnsi="Times New Roman" w:cs="Times New Roman"/>
          <w:spacing w:val="1"/>
          <w:w w:val="115"/>
          <w:sz w:val="28"/>
          <w:szCs w:val="28"/>
          <w:lang w:val="x-none"/>
        </w:rPr>
        <w:t>дозалла дан Ӏамор</w:t>
      </w:r>
      <w:r w:rsidRPr="00B67E36">
        <w:rPr>
          <w:rFonts w:ascii="Times New Roman" w:eastAsia="Times New Roman" w:hAnsi="Times New Roman" w:cs="Times New Roman"/>
          <w:w w:val="115"/>
          <w:sz w:val="28"/>
          <w:szCs w:val="28"/>
          <w:lang w:val="x-none"/>
        </w:rPr>
        <w:t>,</w:t>
      </w:r>
      <w:r w:rsidRPr="00B67E36">
        <w:rPr>
          <w:rFonts w:ascii="Times New Roman" w:eastAsia="Times New Roman" w:hAnsi="Times New Roman" w:cs="Times New Roman"/>
          <w:spacing w:val="1"/>
          <w:w w:val="115"/>
          <w:sz w:val="28"/>
          <w:szCs w:val="28"/>
          <w:lang w:val="x-none"/>
        </w:rPr>
        <w:t xml:space="preserve"> шаьш муьлхачу къомах ду кхетор</w:t>
      </w:r>
      <w:r w:rsidRPr="00B67E36">
        <w:rPr>
          <w:rFonts w:ascii="Times New Roman" w:eastAsia="Times New Roman" w:hAnsi="Times New Roman" w:cs="Times New Roman"/>
          <w:w w:val="115"/>
          <w:sz w:val="28"/>
          <w:szCs w:val="28"/>
          <w:lang w:val="x-none"/>
        </w:rPr>
        <w:t>; Россин дукхакъаьмнийн йукъараллин мехаллаш кхоллар;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Нохчийн къоман историко-культурин зеделлачун тӀалам бан Ӏамор</w:t>
      </w:r>
      <w:r w:rsidRPr="00B67E36">
        <w:rPr>
          <w:rFonts w:ascii="Times New Roman" w:eastAsia="Times New Roman" w:hAnsi="Times New Roman" w:cs="Times New Roman"/>
          <w:w w:val="115"/>
          <w:sz w:val="28"/>
          <w:szCs w:val="28"/>
          <w:lang w:val="x-none"/>
        </w:rPr>
        <w:t>,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Нохчийн литературехь гайтина йолчу нохчийн синкхетамна ладаме йолчу гӀиллакз-оьздагнгаллийн мехаллех хьежам кхоллар;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w:t>
      </w:r>
      <w:r w:rsidRPr="00B67E36">
        <w:rPr>
          <w:rFonts w:ascii="Times New Roman" w:eastAsia="Times New Roman" w:hAnsi="Times New Roman" w:cs="Times New Roman"/>
          <w:sz w:val="28"/>
          <w:szCs w:val="28"/>
          <w:lang w:val="x-none"/>
        </w:rPr>
        <w:t xml:space="preserve"> Нохчийн литературин говзарш Ӏаморан буха тӀехь нохчийн меттан исбаьхьаллин-эстетикин таронех хаарш совдахар</w:t>
      </w:r>
      <w:r w:rsidRPr="00B67E36">
        <w:rPr>
          <w:rFonts w:ascii="Times New Roman" w:eastAsia="Times New Roman" w:hAnsi="Times New Roman" w:cs="Times New Roman"/>
          <w:w w:val="115"/>
          <w:sz w:val="28"/>
          <w:szCs w:val="28"/>
          <w:lang w:val="x-none"/>
        </w:rPr>
        <w:t>;</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Адаман амал кхиарехь а, къамел шардарехь а даима йеша хьагам кхоллар; </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Тайп-тайпанчу текстийн чулацаман а, башхаллин а мах хадоран йешаран хаарш шардар, уьш йийцаре йарехь дакъалацар;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Къамел даран йерриге а кепаш кхиар, йешначух лаьцна барта а, йозанца а дийца хаарш карадерзар</w:t>
      </w:r>
      <w:r w:rsidRPr="00B67E36">
        <w:rPr>
          <w:rFonts w:ascii="Times New Roman" w:eastAsia="Times New Roman" w:hAnsi="Times New Roman" w:cs="Times New Roman"/>
          <w:w w:val="115"/>
          <w:sz w:val="28"/>
          <w:szCs w:val="28"/>
          <w:lang w:val="x-none"/>
        </w:rPr>
        <w:t>.</w:t>
      </w:r>
    </w:p>
    <w:p w:rsidR="00B67E36" w:rsidRPr="00B67E36" w:rsidRDefault="00B67E36" w:rsidP="00B67E36">
      <w:pPr>
        <w:widowControl w:val="0"/>
        <w:autoSpaceDE w:val="0"/>
        <w:autoSpaceDN w:val="0"/>
        <w:spacing w:before="126" w:after="0" w:line="249" w:lineRule="exact"/>
        <w:ind w:left="118"/>
        <w:jc w:val="center"/>
        <w:outlineLvl w:val="2"/>
        <w:rPr>
          <w:rFonts w:ascii="Times New Roman" w:eastAsia="Trebuchet MS" w:hAnsi="Times New Roman" w:cs="Times New Roman"/>
          <w:w w:val="90"/>
          <w:lang w:val="ru-RU"/>
        </w:rPr>
      </w:pPr>
      <w:bookmarkStart w:id="0" w:name="_TOC_250007"/>
    </w:p>
    <w:bookmarkEnd w:id="0"/>
    <w:p w:rsidR="00B67E36" w:rsidRPr="00B67E36" w:rsidRDefault="00B67E36" w:rsidP="00B67E36">
      <w:pPr>
        <w:widowControl w:val="0"/>
        <w:autoSpaceDE w:val="0"/>
        <w:autoSpaceDN w:val="0"/>
        <w:spacing w:before="126" w:after="0" w:line="249" w:lineRule="exact"/>
        <w:ind w:left="118"/>
        <w:jc w:val="center"/>
        <w:outlineLvl w:val="2"/>
        <w:rPr>
          <w:rFonts w:ascii="Times New Roman" w:eastAsia="Trebuchet MS" w:hAnsi="Times New Roman" w:cs="Times New Roman"/>
          <w:b/>
          <w:sz w:val="28"/>
          <w:szCs w:val="28"/>
          <w:lang w:val="ru-RU"/>
        </w:rPr>
      </w:pPr>
    </w:p>
    <w:p w:rsidR="00B67E36" w:rsidRP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P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P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Pr="00B67E36" w:rsidRDefault="00416E01" w:rsidP="00416E01">
      <w:pPr>
        <w:spacing w:before="4" w:line="228" w:lineRule="auto"/>
        <w:ind w:right="861"/>
        <w:rPr>
          <w:rFonts w:ascii="Times New Roman" w:eastAsia="Times New Roman" w:hAnsi="Times New Roman" w:cs="Times New Roman"/>
          <w:b/>
          <w:spacing w:val="38"/>
          <w:w w:val="90"/>
          <w:sz w:val="28"/>
          <w:szCs w:val="28"/>
          <w:lang w:val="ru-RU" w:eastAsia="ru-RU"/>
        </w:rPr>
      </w:pPr>
      <w:r>
        <w:rPr>
          <w:rFonts w:ascii="Times New Roman" w:eastAsia="Times New Roman" w:hAnsi="Times New Roman" w:cs="Times New Roman"/>
          <w:b/>
          <w:w w:val="90"/>
          <w:sz w:val="28"/>
          <w:szCs w:val="28"/>
          <w:lang w:val="ru-RU" w:eastAsia="ru-RU"/>
        </w:rPr>
        <w:t xml:space="preserve">                </w:t>
      </w:r>
      <w:r w:rsidR="00B67E36" w:rsidRPr="00B67E36">
        <w:rPr>
          <w:rFonts w:ascii="Times New Roman" w:eastAsia="Times New Roman" w:hAnsi="Times New Roman" w:cs="Times New Roman"/>
          <w:b/>
          <w:w w:val="90"/>
          <w:sz w:val="28"/>
          <w:szCs w:val="28"/>
          <w:lang w:val="ru-RU" w:eastAsia="ru-RU"/>
        </w:rPr>
        <w:t>«НЕНАН (НОХЧИЙН) МАТТАХЬ ЛИТЕРАТУРНИ ЙЕШАР»</w:t>
      </w:r>
    </w:p>
    <w:p w:rsidR="00B67E36" w:rsidRPr="00B67E36" w:rsidRDefault="00B67E36" w:rsidP="00B67E36">
      <w:pPr>
        <w:spacing w:before="4" w:line="228" w:lineRule="auto"/>
        <w:ind w:left="118" w:right="861" w:hanging="2"/>
        <w:jc w:val="center"/>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b/>
          <w:w w:val="90"/>
          <w:sz w:val="28"/>
          <w:szCs w:val="28"/>
          <w:lang w:val="ru-RU" w:eastAsia="ru-RU"/>
        </w:rPr>
        <w:t>ДЕШАРАН ПРЕДМЕТАН ДЕШАРАН ПЛАНЕХЬ МЕТТИГ</w:t>
      </w:r>
    </w:p>
    <w:p w:rsidR="00B67E36" w:rsidRPr="00B67E36" w:rsidRDefault="00B67E36" w:rsidP="00B67E36">
      <w:pPr>
        <w:spacing w:before="4" w:line="228" w:lineRule="auto"/>
        <w:ind w:left="118" w:right="861" w:hanging="2"/>
        <w:jc w:val="center"/>
        <w:rPr>
          <w:rFonts w:ascii="Times New Roman" w:eastAsia="Times New Roman" w:hAnsi="Times New Roman" w:cs="Times New Roman"/>
          <w:lang w:val="ru-RU" w:eastAsia="ru-RU"/>
        </w:rPr>
      </w:pP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литературин йешар» предметана программа  йуьхьанцарчу йукъарчу дешаран Федеральни пачхьалкхан  дешаран стандартехь гайтинчу дешаран программа дӀалацаран жамӀийн предметни лехамийн буха тӀехь хӀоттийна а, 270</w:t>
      </w:r>
      <w:r w:rsidRPr="00B67E36">
        <w:rPr>
          <w:rFonts w:ascii="Times New Roman" w:eastAsia="Times New Roman" w:hAnsi="Times New Roman" w:cs="Times New Roman"/>
          <w:spacing w:val="25"/>
          <w:w w:val="115"/>
          <w:sz w:val="28"/>
          <w:szCs w:val="28"/>
          <w:lang w:val="x-none"/>
        </w:rPr>
        <w:t xml:space="preserve"> </w:t>
      </w:r>
      <w:r w:rsidRPr="00B67E36">
        <w:rPr>
          <w:rFonts w:ascii="Times New Roman" w:eastAsia="Times New Roman" w:hAnsi="Times New Roman" w:cs="Times New Roman"/>
          <w:w w:val="115"/>
          <w:sz w:val="28"/>
          <w:szCs w:val="28"/>
          <w:lang w:val="x-none"/>
        </w:rPr>
        <w:t>сахьтан</w:t>
      </w:r>
      <w:r w:rsidRPr="00B67E36">
        <w:rPr>
          <w:rFonts w:ascii="Times New Roman" w:eastAsia="Times New Roman" w:hAnsi="Times New Roman" w:cs="Times New Roman"/>
          <w:w w:val="115"/>
          <w:sz w:val="28"/>
          <w:szCs w:val="28"/>
          <w:vertAlign w:val="superscript"/>
          <w:lang w:val="x-none"/>
        </w:rPr>
        <w:footnoteReference w:id="1"/>
      </w:r>
      <w:r w:rsidRPr="00B67E36">
        <w:rPr>
          <w:rFonts w:ascii="Times New Roman" w:eastAsia="Times New Roman" w:hAnsi="Times New Roman" w:cs="Times New Roman"/>
          <w:spacing w:val="26"/>
          <w:w w:val="115"/>
          <w:sz w:val="28"/>
          <w:szCs w:val="28"/>
          <w:lang w:val="x-none"/>
        </w:rPr>
        <w:t xml:space="preserve"> </w:t>
      </w:r>
      <w:r w:rsidRPr="00B67E36">
        <w:rPr>
          <w:rFonts w:ascii="Times New Roman" w:eastAsia="Times New Roman" w:hAnsi="Times New Roman" w:cs="Times New Roman"/>
          <w:w w:val="115"/>
          <w:sz w:val="28"/>
          <w:szCs w:val="28"/>
          <w:lang w:val="x-none"/>
        </w:rPr>
        <w:t>(66</w:t>
      </w:r>
      <w:r w:rsidRPr="00B67E36">
        <w:rPr>
          <w:rFonts w:ascii="Times New Roman" w:eastAsia="Times New Roman" w:hAnsi="Times New Roman" w:cs="Times New Roman"/>
          <w:spacing w:val="25"/>
          <w:w w:val="115"/>
          <w:sz w:val="28"/>
          <w:szCs w:val="28"/>
          <w:lang w:val="x-none"/>
        </w:rPr>
        <w:t xml:space="preserve"> </w:t>
      </w:r>
      <w:r w:rsidRPr="00B67E36">
        <w:rPr>
          <w:rFonts w:ascii="Times New Roman" w:eastAsia="Times New Roman" w:hAnsi="Times New Roman" w:cs="Times New Roman"/>
          <w:w w:val="115"/>
          <w:sz w:val="28"/>
          <w:szCs w:val="28"/>
          <w:lang w:val="x-none"/>
        </w:rPr>
        <w:t>сахьт Ӏ-чу классехь а,  68 сахьташ 2—4-чу классашкахь) бараман дешаран йукъарчу тӀедилларна лерина а йу. Программин инвариантни дакъа Ӏаморна луш  дешаран 233 сахьт ду. 37 дешаран сахьтах лаьтташ йолу дешаран тӀаьхьалонан хан</w:t>
      </w:r>
      <w:r w:rsidRPr="00B67E36">
        <w:rPr>
          <w:rFonts w:ascii="Times New Roman" w:eastAsia="Times New Roman" w:hAnsi="Times New Roman" w:cs="Times New Roman"/>
          <w:color w:val="C00000"/>
          <w:w w:val="115"/>
          <w:sz w:val="28"/>
          <w:szCs w:val="28"/>
          <w:lang w:val="x-none"/>
        </w:rPr>
        <w:t xml:space="preserve"> </w:t>
      </w:r>
      <w:r w:rsidRPr="00B67E36">
        <w:rPr>
          <w:rFonts w:ascii="Times New Roman" w:eastAsia="Times New Roman" w:hAnsi="Times New Roman" w:cs="Times New Roman"/>
          <w:w w:val="115"/>
          <w:sz w:val="28"/>
          <w:szCs w:val="28"/>
          <w:lang w:val="x-none"/>
        </w:rPr>
        <w:t>программин вариативни декъана дӀало,</w:t>
      </w:r>
      <w:r w:rsidRPr="00B67E36">
        <w:rPr>
          <w:rFonts w:ascii="Times New Roman" w:eastAsia="Times New Roman" w:hAnsi="Times New Roman" w:cs="Times New Roman"/>
          <w:color w:val="C00000"/>
          <w:w w:val="115"/>
          <w:sz w:val="28"/>
          <w:szCs w:val="28"/>
          <w:lang w:val="x-none"/>
        </w:rPr>
        <w:t xml:space="preserve"> </w:t>
      </w:r>
      <w:r w:rsidRPr="00B67E36">
        <w:rPr>
          <w:rFonts w:ascii="Times New Roman" w:eastAsia="Times New Roman" w:hAnsi="Times New Roman" w:cs="Times New Roman"/>
          <w:w w:val="115"/>
          <w:sz w:val="28"/>
          <w:szCs w:val="28"/>
          <w:lang w:val="x-none"/>
        </w:rPr>
        <w:t xml:space="preserve">цо йукъалоцу авторийн Ӏаматийн линейкина оьшу белхан программа хӀоттийнчу авторша къастийна говзарш. </w:t>
      </w: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sz w:val="28"/>
          <w:szCs w:val="28"/>
          <w:lang w:val="x-none"/>
        </w:rPr>
      </w:pPr>
    </w:p>
    <w:p w:rsidR="00460833" w:rsidRPr="00B67E36" w:rsidRDefault="00460833" w:rsidP="00416E01">
      <w:pPr>
        <w:widowControl w:val="0"/>
        <w:autoSpaceDE w:val="0"/>
        <w:autoSpaceDN w:val="0"/>
        <w:spacing w:before="67" w:after="0" w:line="254" w:lineRule="auto"/>
        <w:ind w:right="114"/>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before="67" w:after="0" w:line="254" w:lineRule="auto"/>
        <w:ind w:left="117" w:right="114" w:firstLine="340"/>
        <w:jc w:val="center"/>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bookmarkStart w:id="1" w:name="_TOC_250006"/>
      <w:r w:rsidRPr="00B67E36">
        <w:rPr>
          <w:rFonts w:ascii="Times New Roman" w:eastAsia="Trebuchet MS" w:hAnsi="Times New Roman" w:cs="Times New Roman"/>
          <w:b/>
          <w:w w:val="90"/>
          <w:sz w:val="28"/>
          <w:szCs w:val="28"/>
          <w:lang w:val="ru-RU"/>
        </w:rPr>
        <w:t xml:space="preserve"> «НЕНАН (НОХЧИЙН) МАТТАХЬ ЛИТЕРАТУРНИ ЙЕШАР</w:t>
      </w:r>
      <w:bookmarkEnd w:id="1"/>
      <w:r w:rsidRPr="00B67E36">
        <w:rPr>
          <w:rFonts w:ascii="Times New Roman" w:eastAsia="Trebuchet MS" w:hAnsi="Times New Roman" w:cs="Times New Roman"/>
          <w:b/>
          <w:w w:val="90"/>
          <w:sz w:val="28"/>
          <w:szCs w:val="28"/>
          <w:lang w:val="ru-RU"/>
        </w:rPr>
        <w:t xml:space="preserve">» ДЕШАРАН ПРЕДМЕТАН ГЕРГГАРА БЕЛХАН ПРОГРАММИН ЧУЛАЦАМАН КОЬРТА ЛИНИШ </w:t>
      </w:r>
    </w:p>
    <w:p w:rsidR="00B67E36" w:rsidRPr="00B67E36" w:rsidRDefault="00B67E36" w:rsidP="00B67E36">
      <w:pPr>
        <w:widowControl w:val="0"/>
        <w:autoSpaceDE w:val="0"/>
        <w:autoSpaceDN w:val="0"/>
        <w:spacing w:after="0" w:line="249" w:lineRule="exact"/>
        <w:ind w:left="117"/>
        <w:jc w:val="center"/>
        <w:outlineLvl w:val="2"/>
        <w:rPr>
          <w:rFonts w:ascii="Times New Roman" w:eastAsia="Trebuchet MS" w:hAnsi="Times New Roman" w:cs="Times New Roman"/>
          <w:w w:val="90"/>
          <w:lang w:val="ru-RU"/>
        </w:rPr>
      </w:pPr>
    </w:p>
    <w:p w:rsidR="00B67E36" w:rsidRPr="00B67E36" w:rsidRDefault="00B67E36" w:rsidP="00B67E36">
      <w:pPr>
        <w:widowControl w:val="0"/>
        <w:autoSpaceDE w:val="0"/>
        <w:autoSpaceDN w:val="0"/>
        <w:spacing w:before="64"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зӀе  а йаста некъ лур бу. 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 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w:t>
      </w:r>
      <w:r w:rsidRPr="00B67E36">
        <w:rPr>
          <w:rFonts w:ascii="Times New Roman" w:eastAsia="Times New Roman" w:hAnsi="Times New Roman" w:cs="Times New Roman"/>
          <w:spacing w:val="17"/>
          <w:w w:val="115"/>
          <w:sz w:val="28"/>
          <w:szCs w:val="28"/>
          <w:lang w:val="x-none"/>
        </w:rPr>
        <w:t xml:space="preserve"> </w:t>
      </w:r>
      <w:r w:rsidRPr="00B67E36">
        <w:rPr>
          <w:rFonts w:ascii="Times New Roman" w:eastAsia="Times New Roman" w:hAnsi="Times New Roman" w:cs="Times New Roman"/>
          <w:w w:val="115"/>
          <w:sz w:val="28"/>
          <w:szCs w:val="28"/>
          <w:lang w:val="x-none"/>
        </w:rPr>
        <w:t>къинхетам,</w:t>
      </w:r>
      <w:r w:rsidRPr="00B67E36">
        <w:rPr>
          <w:rFonts w:ascii="Times New Roman" w:eastAsia="Times New Roman" w:hAnsi="Times New Roman" w:cs="Times New Roman"/>
          <w:spacing w:val="18"/>
          <w:w w:val="115"/>
          <w:sz w:val="28"/>
          <w:szCs w:val="28"/>
          <w:lang w:val="x-none"/>
        </w:rPr>
        <w:t xml:space="preserve"> </w:t>
      </w:r>
      <w:r w:rsidRPr="00B67E36">
        <w:rPr>
          <w:rFonts w:ascii="Times New Roman" w:eastAsia="Times New Roman" w:hAnsi="Times New Roman" w:cs="Times New Roman"/>
          <w:w w:val="115"/>
          <w:sz w:val="28"/>
          <w:szCs w:val="28"/>
          <w:lang w:val="x-none"/>
        </w:rPr>
        <w:t>эхь-бехк,</w:t>
      </w:r>
      <w:r w:rsidRPr="00B67E36">
        <w:rPr>
          <w:rFonts w:ascii="Times New Roman" w:eastAsia="Times New Roman" w:hAnsi="Times New Roman" w:cs="Times New Roman"/>
          <w:spacing w:val="18"/>
          <w:w w:val="115"/>
          <w:sz w:val="28"/>
          <w:szCs w:val="28"/>
          <w:lang w:val="x-none"/>
        </w:rPr>
        <w:t xml:space="preserve"> </w:t>
      </w:r>
      <w:r w:rsidRPr="00B67E36">
        <w:rPr>
          <w:rFonts w:ascii="Times New Roman" w:eastAsia="Times New Roman" w:hAnsi="Times New Roman" w:cs="Times New Roman"/>
          <w:w w:val="115"/>
          <w:sz w:val="28"/>
          <w:szCs w:val="28"/>
          <w:lang w:val="x-none"/>
        </w:rPr>
        <w:t>бакъдерг,</w:t>
      </w:r>
      <w:r w:rsidRPr="00B67E36">
        <w:rPr>
          <w:rFonts w:ascii="Times New Roman" w:eastAsia="Times New Roman" w:hAnsi="Times New Roman" w:cs="Times New Roman"/>
          <w:spacing w:val="18"/>
          <w:w w:val="115"/>
          <w:sz w:val="28"/>
          <w:szCs w:val="28"/>
          <w:lang w:val="x-none"/>
        </w:rPr>
        <w:t xml:space="preserve"> </w:t>
      </w:r>
      <w:r w:rsidRPr="00B67E36">
        <w:rPr>
          <w:rFonts w:ascii="Times New Roman" w:eastAsia="Times New Roman" w:hAnsi="Times New Roman" w:cs="Times New Roman"/>
          <w:w w:val="115"/>
          <w:sz w:val="28"/>
          <w:szCs w:val="28"/>
          <w:lang w:val="x-none"/>
        </w:rPr>
        <w:t>доьзалан мехаллаш, патриотизм, баккхийчаьрга ларам,  адамалла, и. кх.дӀ.).</w:t>
      </w:r>
    </w:p>
    <w:p w:rsidR="00B67E36" w:rsidRPr="00B67E36" w:rsidRDefault="00B67E36" w:rsidP="00B67E36">
      <w:pPr>
        <w:widowControl w:val="0"/>
        <w:autoSpaceDE w:val="0"/>
        <w:autoSpaceDN w:val="0"/>
        <w:spacing w:after="0" w:line="240" w:lineRule="auto"/>
        <w:ind w:left="457"/>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Кху программехь</w:t>
      </w:r>
      <w:r w:rsidRPr="00B67E36">
        <w:rPr>
          <w:rFonts w:ascii="Times New Roman" w:eastAsia="Times New Roman" w:hAnsi="Times New Roman" w:cs="Times New Roman"/>
          <w:spacing w:val="42"/>
          <w:w w:val="115"/>
          <w:sz w:val="28"/>
          <w:szCs w:val="28"/>
          <w:lang w:val="x-none"/>
        </w:rPr>
        <w:t xml:space="preserve"> </w:t>
      </w:r>
      <w:r w:rsidRPr="00B67E36">
        <w:rPr>
          <w:rFonts w:ascii="Times New Roman" w:eastAsia="Times New Roman" w:hAnsi="Times New Roman" w:cs="Times New Roman"/>
          <w:w w:val="115"/>
          <w:sz w:val="28"/>
          <w:szCs w:val="28"/>
          <w:lang w:val="x-none"/>
        </w:rPr>
        <w:t>«Ненан (нохчийн) маттахь литературни йешар</w:t>
      </w:r>
      <w:r w:rsidRPr="00B67E36">
        <w:rPr>
          <w:rFonts w:ascii="Times New Roman" w:eastAsia="Times New Roman" w:hAnsi="Times New Roman" w:cs="Times New Roman"/>
          <w:w w:val="120"/>
          <w:sz w:val="28"/>
          <w:szCs w:val="28"/>
          <w:lang w:val="x-none"/>
        </w:rPr>
        <w:t>» курсан башхалла кхочушйина кху бахьанашца:</w:t>
      </w:r>
    </w:p>
    <w:p w:rsidR="00B67E36" w:rsidRPr="00B67E36" w:rsidRDefault="00B67E36" w:rsidP="00B67E36">
      <w:pPr>
        <w:widowControl w:val="0"/>
        <w:autoSpaceDE w:val="0"/>
        <w:autoSpaceDN w:val="0"/>
        <w:spacing w:before="13" w:after="0" w:line="254" w:lineRule="auto"/>
        <w:ind w:left="117" w:right="114" w:firstLine="340"/>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а) нохчийн къоман амал, Ӏадаташ, ламасташ, нохчийн культурин </w:t>
      </w:r>
      <w:r w:rsidRPr="00B67E36">
        <w:rPr>
          <w:rFonts w:ascii="Times New Roman" w:eastAsia="Times New Roman" w:hAnsi="Times New Roman" w:cs="Times New Roman"/>
          <w:w w:val="115"/>
          <w:sz w:val="28"/>
          <w:szCs w:val="28"/>
          <w:lang w:val="x-none"/>
        </w:rPr>
        <w:lastRenderedPageBreak/>
        <w:t>синбахаман мехаллаш, адамаллин мехаллаш а, эхь-бехк а гойтуш долу говзарш схьахаржарна;</w:t>
      </w:r>
    </w:p>
    <w:p w:rsidR="00B67E36" w:rsidRPr="00B67E36" w:rsidRDefault="00B67E36" w:rsidP="00B67E36">
      <w:pPr>
        <w:widowControl w:val="0"/>
        <w:autoSpaceDE w:val="0"/>
        <w:autoSpaceDN w:val="0"/>
        <w:spacing w:after="0" w:line="254" w:lineRule="auto"/>
        <w:ind w:left="117" w:right="114" w:firstLine="409"/>
        <w:jc w:val="both"/>
        <w:rPr>
          <w:rFonts w:ascii="Times New Roman" w:eastAsia="Times New Roman" w:hAnsi="Times New Roman" w:cs="Times New Roman"/>
          <w:spacing w:val="-12"/>
          <w:w w:val="115"/>
          <w:sz w:val="28"/>
          <w:szCs w:val="28"/>
          <w:lang w:val="x-none"/>
        </w:rPr>
      </w:pPr>
      <w:r w:rsidRPr="00B67E36">
        <w:rPr>
          <w:rFonts w:ascii="Times New Roman" w:eastAsia="Times New Roman" w:hAnsi="Times New Roman" w:cs="Times New Roman"/>
          <w:w w:val="115"/>
          <w:sz w:val="28"/>
          <w:szCs w:val="28"/>
          <w:lang w:val="x-none"/>
        </w:rPr>
        <w:t>б) нохчийн йаздархойн нохчийн бераллин дуьне гойтучу говзарш тӀе тидам бахийтарна</w:t>
      </w:r>
      <w:r w:rsidRPr="00B67E36">
        <w:rPr>
          <w:rFonts w:ascii="Times New Roman" w:eastAsia="Times New Roman" w:hAnsi="Times New Roman" w:cs="Times New Roman"/>
          <w:spacing w:val="-1"/>
          <w:w w:val="115"/>
          <w:sz w:val="28"/>
          <w:szCs w:val="28"/>
          <w:lang w:val="x-none"/>
        </w:rPr>
        <w:t>:</w:t>
      </w:r>
      <w:r w:rsidRPr="00B67E36">
        <w:rPr>
          <w:rFonts w:ascii="Times New Roman" w:eastAsia="Times New Roman" w:hAnsi="Times New Roman" w:cs="Times New Roman"/>
          <w:spacing w:val="-12"/>
          <w:w w:val="115"/>
          <w:sz w:val="28"/>
          <w:szCs w:val="28"/>
          <w:lang w:val="x-none"/>
        </w:rPr>
        <w:t xml:space="preserve"> доьзалехь бер кхетош-кхиоран башхаллаш, баккхийчаьрца а, нийсархошца а цуьнан йолу йукъаметтигаш, беро шена гонахара дуьне тӀелацаран башхаллаш. </w:t>
      </w:r>
    </w:p>
    <w:p w:rsidR="00B67E36" w:rsidRPr="00B67E36" w:rsidRDefault="00B67E36" w:rsidP="00B67E36">
      <w:pPr>
        <w:widowControl w:val="0"/>
        <w:autoSpaceDE w:val="0"/>
        <w:autoSpaceDN w:val="0"/>
        <w:spacing w:after="0" w:line="254" w:lineRule="auto"/>
        <w:ind w:left="117" w:right="114" w:firstLine="409"/>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«Ненан (нохчийн) маттахь литературин йешар» Ӏаморо гӀо дийр ду дешархойн мотт хьал долуш барна а, церан къамелан культура а, хьасене бовларан хаарш шардарна а.  Ш</w:t>
      </w:r>
      <w:r w:rsidRPr="00B67E36">
        <w:rPr>
          <w:rFonts w:ascii="Times New Roman" w:eastAsia="Times New Roman" w:hAnsi="Times New Roman" w:cs="Times New Roman"/>
          <w:spacing w:val="1"/>
          <w:w w:val="115"/>
          <w:sz w:val="28"/>
          <w:szCs w:val="28"/>
          <w:lang w:val="x-none"/>
        </w:rPr>
        <w:t xml:space="preserve">ена тӀехь программин проблемно-тематически блокаш хӀитточу </w:t>
      </w:r>
      <w:r w:rsidRPr="00B67E36">
        <w:rPr>
          <w:rFonts w:ascii="Times New Roman" w:eastAsia="Times New Roman" w:hAnsi="Times New Roman" w:cs="Times New Roman"/>
          <w:w w:val="115"/>
          <w:sz w:val="28"/>
          <w:szCs w:val="28"/>
          <w:lang w:val="x-none"/>
        </w:rPr>
        <w:t>дидактически</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Программехь йеллачу говзарийн чулацам йуьхьанцарчу классийн дешархочун лехамашна гонаха хӀоттийна бу, хаьржинчу говзарийн башхаллашкахь гуш а бу. </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Pr="00B67E36"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F87A82">
      <w:pPr>
        <w:widowControl w:val="0"/>
        <w:autoSpaceDE w:val="0"/>
        <w:autoSpaceDN w:val="0"/>
        <w:spacing w:after="0" w:line="254" w:lineRule="auto"/>
        <w:ind w:right="114"/>
        <w:jc w:val="center"/>
        <w:rPr>
          <w:rFonts w:ascii="Times New Roman" w:eastAsia="Times New Roman" w:hAnsi="Times New Roman" w:cs="Times New Roman"/>
          <w:sz w:val="20"/>
          <w:szCs w:val="20"/>
          <w:lang w:val="x-none"/>
        </w:rPr>
      </w:pPr>
      <w:r w:rsidRPr="00B67E36">
        <w:rPr>
          <w:rFonts w:ascii="Times New Roman" w:eastAsia="Tahoma" w:hAnsi="Times New Roman" w:cs="Times New Roman"/>
          <w:b/>
          <w:w w:val="90"/>
          <w:sz w:val="28"/>
          <w:szCs w:val="28"/>
          <w:lang w:val="x-none"/>
        </w:rPr>
        <w:t>«НЕНАН (НОХЧИЙН) МАТТАХЬ ЛИТАРЕТУРНИ ЙЕШАР» ДЕШАРАН ПРЕДМЕТАН ЧУЛАЦАМ</w:t>
      </w:r>
    </w:p>
    <w:p w:rsidR="00B67E36" w:rsidRPr="00B67E36" w:rsidRDefault="00B67E36" w:rsidP="00B67E36">
      <w:pPr>
        <w:widowControl w:val="0"/>
        <w:autoSpaceDE w:val="0"/>
        <w:autoSpaceDN w:val="0"/>
        <w:spacing w:after="0" w:line="254" w:lineRule="auto"/>
        <w:ind w:left="117" w:right="114" w:firstLine="340"/>
        <w:jc w:val="center"/>
        <w:rPr>
          <w:rFonts w:ascii="Times New Roman" w:eastAsia="Times New Roman" w:hAnsi="Times New Roman" w:cs="Times New Roman"/>
          <w:sz w:val="20"/>
          <w:szCs w:val="20"/>
          <w:lang w:val="x-none"/>
        </w:rPr>
      </w:pPr>
    </w:p>
    <w:p w:rsidR="00B67E36" w:rsidRPr="00B67E36" w:rsidRDefault="00B67E36" w:rsidP="00B67E36">
      <w:pPr>
        <w:widowControl w:val="0"/>
        <w:autoSpaceDE w:val="0"/>
        <w:autoSpaceDN w:val="0"/>
        <w:spacing w:after="0" w:line="254" w:lineRule="auto"/>
        <w:ind w:left="117" w:right="114" w:firstLine="340"/>
        <w:jc w:val="center"/>
        <w:rPr>
          <w:rFonts w:ascii="Times New Roman" w:eastAsia="Times New Roman" w:hAnsi="Times New Roman" w:cs="Times New Roman"/>
          <w:sz w:val="20"/>
          <w:szCs w:val="20"/>
          <w:lang w:val="x-none"/>
        </w:rPr>
      </w:pPr>
    </w:p>
    <w:p w:rsidR="00B67E36" w:rsidRPr="00B67E36" w:rsidRDefault="00B67E36" w:rsidP="00B67E36">
      <w:pPr>
        <w:widowControl w:val="0"/>
        <w:autoSpaceDE w:val="0"/>
        <w:autoSpaceDN w:val="0"/>
        <w:spacing w:before="157"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литературни йешар» курсан чулацам билгалбечу хенахь</w:t>
      </w:r>
      <w:r w:rsidRPr="00B67E36">
        <w:rPr>
          <w:rFonts w:ascii="Times New Roman" w:eastAsia="Times New Roman" w:hAnsi="Times New Roman" w:cs="Times New Roman"/>
          <w:spacing w:val="26"/>
          <w:w w:val="115"/>
          <w:sz w:val="28"/>
          <w:szCs w:val="28"/>
          <w:lang w:val="x-none"/>
        </w:rPr>
        <w:t xml:space="preserve"> </w:t>
      </w:r>
      <w:r w:rsidRPr="00B67E36">
        <w:rPr>
          <w:rFonts w:ascii="Times New Roman" w:eastAsia="Times New Roman" w:hAnsi="Times New Roman" w:cs="Times New Roman"/>
          <w:w w:val="115"/>
          <w:sz w:val="28"/>
          <w:szCs w:val="28"/>
          <w:lang w:val="x-none"/>
        </w:rPr>
        <w:t>коьртачу тидамехь ду:</w:t>
      </w:r>
    </w:p>
    <w:p w:rsidR="00B67E36" w:rsidRPr="00B67E36" w:rsidRDefault="00B67E36" w:rsidP="00B67E36">
      <w:pPr>
        <w:widowControl w:val="0"/>
        <w:numPr>
          <w:ilvl w:val="0"/>
          <w:numId w:val="31"/>
        </w:numPr>
        <w:tabs>
          <w:tab w:val="left" w:pos="749"/>
        </w:tabs>
        <w:autoSpaceDE w:val="0"/>
        <w:autoSpaceDN w:val="0"/>
        <w:spacing w:after="0" w:line="254" w:lineRule="auto"/>
        <w:ind w:right="114" w:firstLine="340"/>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 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w:t>
      </w:r>
      <w:proofErr w:type="gramStart"/>
      <w:r w:rsidRPr="00B67E36">
        <w:rPr>
          <w:rFonts w:ascii="Times New Roman" w:eastAsia="Times New Roman" w:hAnsi="Times New Roman" w:cs="Times New Roman"/>
          <w:w w:val="115"/>
          <w:sz w:val="28"/>
          <w:szCs w:val="28"/>
          <w:lang w:val="ru-RU"/>
        </w:rPr>
        <w:t>уггаре</w:t>
      </w:r>
      <w:proofErr w:type="gramEnd"/>
      <w:r w:rsidRPr="00B67E36">
        <w:rPr>
          <w:rFonts w:ascii="Times New Roman" w:eastAsia="Times New Roman" w:hAnsi="Times New Roman" w:cs="Times New Roman"/>
          <w:w w:val="115"/>
          <w:sz w:val="28"/>
          <w:szCs w:val="28"/>
          <w:lang w:val="ru-RU"/>
        </w:rPr>
        <w:t xml:space="preserve">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w:t>
      </w:r>
      <w:proofErr w:type="gramStart"/>
      <w:r w:rsidRPr="00B67E36">
        <w:rPr>
          <w:rFonts w:ascii="Times New Roman" w:eastAsia="Times New Roman" w:hAnsi="Times New Roman" w:cs="Times New Roman"/>
          <w:w w:val="115"/>
          <w:sz w:val="28"/>
          <w:szCs w:val="28"/>
          <w:lang w:val="ru-RU"/>
        </w:rPr>
        <w:t>культурех</w:t>
      </w:r>
      <w:proofErr w:type="gramEnd"/>
      <w:r w:rsidRPr="00B67E36">
        <w:rPr>
          <w:rFonts w:ascii="Times New Roman" w:eastAsia="Times New Roman" w:hAnsi="Times New Roman" w:cs="Times New Roman"/>
          <w:w w:val="115"/>
          <w:sz w:val="28"/>
          <w:szCs w:val="28"/>
          <w:lang w:val="ru-RU"/>
        </w:rPr>
        <w:t xml:space="preserve"> а кхета.</w:t>
      </w:r>
    </w:p>
    <w:p w:rsidR="00B67E36" w:rsidRPr="00B67E36" w:rsidRDefault="00B67E36" w:rsidP="00B67E36">
      <w:pPr>
        <w:widowControl w:val="0"/>
        <w:numPr>
          <w:ilvl w:val="0"/>
          <w:numId w:val="31"/>
        </w:numPr>
        <w:tabs>
          <w:tab w:val="left" w:pos="741"/>
        </w:tabs>
        <w:autoSpaceDE w:val="0"/>
        <w:autoSpaceDN w:val="0"/>
        <w:spacing w:after="0" w:line="254" w:lineRule="auto"/>
        <w:ind w:right="114" w:firstLine="340"/>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w:t>
      </w:r>
      <w:r w:rsidRPr="00B67E36">
        <w:rPr>
          <w:rFonts w:ascii="Times New Roman" w:eastAsia="Times New Roman" w:hAnsi="Times New Roman" w:cs="Times New Roman"/>
          <w:spacing w:val="1"/>
          <w:w w:val="115"/>
          <w:sz w:val="28"/>
          <w:szCs w:val="28"/>
          <w:lang w:val="ru-RU"/>
        </w:rPr>
        <w:t xml:space="preserve"> </w:t>
      </w:r>
      <w:r w:rsidRPr="00B67E36">
        <w:rPr>
          <w:rFonts w:ascii="Times New Roman" w:eastAsia="Times New Roman" w:hAnsi="Times New Roman" w:cs="Times New Roman"/>
          <w:w w:val="115"/>
          <w:sz w:val="28"/>
          <w:szCs w:val="28"/>
          <w:lang w:val="ru-RU"/>
        </w:rPr>
        <w:t xml:space="preserve">оьздангаллин къилбанаш </w:t>
      </w:r>
      <w:proofErr w:type="gramStart"/>
      <w:r w:rsidRPr="00B67E36">
        <w:rPr>
          <w:rFonts w:ascii="Times New Roman" w:eastAsia="Times New Roman" w:hAnsi="Times New Roman" w:cs="Times New Roman"/>
          <w:w w:val="115"/>
          <w:sz w:val="28"/>
          <w:szCs w:val="28"/>
          <w:lang w:val="ru-RU"/>
        </w:rPr>
        <w:t>кхолладалар</w:t>
      </w:r>
      <w:proofErr w:type="gramEnd"/>
      <w:r w:rsidRPr="00B67E36">
        <w:rPr>
          <w:rFonts w:ascii="Times New Roman" w:eastAsia="Times New Roman" w:hAnsi="Times New Roman" w:cs="Times New Roman"/>
          <w:w w:val="115"/>
          <w:sz w:val="28"/>
          <w:szCs w:val="28"/>
          <w:lang w:val="ru-RU"/>
        </w:rPr>
        <w:t xml:space="preserve">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w:t>
      </w:r>
      <w:proofErr w:type="gramStart"/>
      <w:r w:rsidRPr="00B67E36">
        <w:rPr>
          <w:rFonts w:ascii="Times New Roman" w:eastAsia="Times New Roman" w:hAnsi="Times New Roman" w:cs="Times New Roman"/>
          <w:w w:val="115"/>
          <w:sz w:val="28"/>
          <w:szCs w:val="28"/>
          <w:lang w:val="ru-RU"/>
        </w:rPr>
        <w:t>говзарш</w:t>
      </w:r>
      <w:proofErr w:type="gramEnd"/>
      <w:r w:rsidRPr="00B67E36">
        <w:rPr>
          <w:rFonts w:ascii="Times New Roman" w:eastAsia="Times New Roman" w:hAnsi="Times New Roman" w:cs="Times New Roman"/>
          <w:w w:val="115"/>
          <w:sz w:val="28"/>
          <w:szCs w:val="28"/>
          <w:lang w:val="ru-RU"/>
        </w:rPr>
        <w:t xml:space="preserve"> а йу, цара шайн кхоллараллехь кхидӀа хьо нохчийн литературин къоман ламасташ, и говзарш кхузаманан дешархочунна гергара йу. </w:t>
      </w:r>
    </w:p>
    <w:p w:rsidR="00B67E36" w:rsidRPr="00B67E36" w:rsidRDefault="00B67E36" w:rsidP="00B67E36">
      <w:pPr>
        <w:widowControl w:val="0"/>
        <w:tabs>
          <w:tab w:val="left" w:pos="741"/>
        </w:tabs>
        <w:autoSpaceDE w:val="0"/>
        <w:autoSpaceDN w:val="0"/>
        <w:spacing w:after="0" w:line="254" w:lineRule="auto"/>
        <w:ind w:left="457" w:right="114"/>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3. Къоман башхаллин хиламаш искусствон кхечу гӀирсашца гайтина </w:t>
      </w:r>
      <w:proofErr w:type="gramStart"/>
      <w:r w:rsidRPr="00B67E36">
        <w:rPr>
          <w:rFonts w:ascii="Times New Roman" w:eastAsia="Times New Roman" w:hAnsi="Times New Roman" w:cs="Times New Roman"/>
          <w:w w:val="115"/>
          <w:sz w:val="28"/>
          <w:szCs w:val="28"/>
          <w:lang w:val="ru-RU"/>
        </w:rPr>
        <w:t>говзарш</w:t>
      </w:r>
      <w:proofErr w:type="gramEnd"/>
      <w:r w:rsidRPr="00B67E36">
        <w:rPr>
          <w:rFonts w:ascii="Times New Roman" w:eastAsia="Times New Roman" w:hAnsi="Times New Roman" w:cs="Times New Roman"/>
          <w:w w:val="115"/>
          <w:sz w:val="28"/>
          <w:szCs w:val="28"/>
          <w:lang w:val="ru-RU"/>
        </w:rPr>
        <w:t xml:space="preserve"> а хаьржина, цо таро ло дешархошна нохчийн культурехь искусствийн диалог гайта. </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Цхьадолу декхарш кхочушдан лерина дешаран материал хаьржина гуманизнам, исбаьхьаллин а, </w:t>
      </w:r>
      <w:proofErr w:type="gramStart"/>
      <w:r w:rsidRPr="00B67E36">
        <w:rPr>
          <w:rFonts w:ascii="Times New Roman" w:eastAsia="Times New Roman" w:hAnsi="Times New Roman" w:cs="Times New Roman"/>
          <w:sz w:val="28"/>
          <w:szCs w:val="28"/>
          <w:lang w:val="ru-RU" w:eastAsia="ru-RU"/>
        </w:rPr>
        <w:t>довзаран</w:t>
      </w:r>
      <w:proofErr w:type="gramEnd"/>
      <w:r w:rsidRPr="00B67E36">
        <w:rPr>
          <w:rFonts w:ascii="Times New Roman" w:eastAsia="Times New Roman" w:hAnsi="Times New Roman" w:cs="Times New Roman"/>
          <w:sz w:val="28"/>
          <w:szCs w:val="28"/>
          <w:lang w:val="ru-RU" w:eastAsia="ru-RU"/>
        </w:rPr>
        <w:t xml:space="preserve">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Программо билгалбечу йешаран гуоно таро ло тайп-тайпанчу хенийн а, </w:t>
      </w:r>
      <w:proofErr w:type="gramStart"/>
      <w:r w:rsidRPr="00B67E36">
        <w:rPr>
          <w:rFonts w:ascii="Times New Roman" w:eastAsia="Times New Roman" w:hAnsi="Times New Roman" w:cs="Times New Roman"/>
          <w:sz w:val="28"/>
          <w:szCs w:val="28"/>
          <w:lang w:val="ru-RU" w:eastAsia="ru-RU"/>
        </w:rPr>
        <w:t>къаьмнийн</w:t>
      </w:r>
      <w:proofErr w:type="gramEnd"/>
      <w:r w:rsidRPr="00B67E36">
        <w:rPr>
          <w:rFonts w:ascii="Times New Roman" w:eastAsia="Times New Roman" w:hAnsi="Times New Roman" w:cs="Times New Roman"/>
          <w:sz w:val="28"/>
          <w:szCs w:val="28"/>
          <w:lang w:val="ru-RU" w:eastAsia="ru-RU"/>
        </w:rPr>
        <w:t xml:space="preserve"> а говзарийн куьзганахула беран дуьненехьежаман гураш жим-жимма шордан.</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Программехь и масех бухедилларца билгалбо.  Хьалхара шиъ доьзна ду йешаре ойла а, йешаран техникин хаарш кхиоран </w:t>
      </w:r>
      <w:proofErr w:type="gramStart"/>
      <w:r w:rsidRPr="00B67E36">
        <w:rPr>
          <w:rFonts w:ascii="Times New Roman" w:eastAsia="Times New Roman" w:hAnsi="Times New Roman" w:cs="Times New Roman"/>
          <w:sz w:val="28"/>
          <w:szCs w:val="28"/>
          <w:lang w:val="ru-RU" w:eastAsia="ru-RU"/>
        </w:rPr>
        <w:t>хьелаш</w:t>
      </w:r>
      <w:proofErr w:type="gramEnd"/>
      <w:r w:rsidRPr="00B67E36">
        <w:rPr>
          <w:rFonts w:ascii="Times New Roman" w:eastAsia="Times New Roman" w:hAnsi="Times New Roman" w:cs="Times New Roman"/>
          <w:sz w:val="28"/>
          <w:szCs w:val="28"/>
          <w:lang w:val="ru-RU" w:eastAsia="ru-RU"/>
        </w:rPr>
        <w:t xml:space="preserve"> а кхолларца.  Иштта, и хаарш кхиоран йуьхьанцарчу муьрехь </w:t>
      </w:r>
      <w:proofErr w:type="gramStart"/>
      <w:r w:rsidRPr="00B67E36">
        <w:rPr>
          <w:rFonts w:ascii="Times New Roman" w:eastAsia="Times New Roman" w:hAnsi="Times New Roman" w:cs="Times New Roman"/>
          <w:sz w:val="28"/>
          <w:szCs w:val="28"/>
          <w:lang w:val="ru-RU" w:eastAsia="ru-RU"/>
        </w:rPr>
        <w:t>уггаре</w:t>
      </w:r>
      <w:proofErr w:type="gramEnd"/>
      <w:r w:rsidRPr="00B67E36">
        <w:rPr>
          <w:rFonts w:ascii="Times New Roman" w:eastAsia="Times New Roman" w:hAnsi="Times New Roman" w:cs="Times New Roman"/>
          <w:sz w:val="28"/>
          <w:szCs w:val="28"/>
          <w:lang w:val="ru-RU" w:eastAsia="ru-RU"/>
        </w:rPr>
        <w:t xml:space="preserve"> а хьалхарчу рогӀехь йу байтийн а, прозин а йух-йуха олуш дешнаш, дешнийн цхьаьнакхетарш предлоджениш,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w:t>
      </w:r>
      <w:r w:rsidRPr="00B67E36">
        <w:rPr>
          <w:rFonts w:ascii="Times New Roman" w:eastAsia="Times New Roman" w:hAnsi="Times New Roman" w:cs="Times New Roman"/>
          <w:sz w:val="28"/>
          <w:szCs w:val="28"/>
          <w:lang w:val="ru-RU" w:eastAsia="ru-RU"/>
        </w:rPr>
        <w:lastRenderedPageBreak/>
        <w:t xml:space="preserve">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w:t>
      </w:r>
      <w:proofErr w:type="gramStart"/>
      <w:r w:rsidRPr="00B67E36">
        <w:rPr>
          <w:rFonts w:ascii="Times New Roman" w:eastAsia="Times New Roman" w:hAnsi="Times New Roman" w:cs="Times New Roman"/>
          <w:sz w:val="28"/>
          <w:szCs w:val="28"/>
          <w:lang w:val="ru-RU" w:eastAsia="ru-RU"/>
        </w:rPr>
        <w:t>тидаме</w:t>
      </w:r>
      <w:proofErr w:type="gramEnd"/>
      <w:r w:rsidRPr="00B67E36">
        <w:rPr>
          <w:rFonts w:ascii="Times New Roman" w:eastAsia="Times New Roman" w:hAnsi="Times New Roman" w:cs="Times New Roman"/>
          <w:sz w:val="28"/>
          <w:szCs w:val="28"/>
          <w:lang w:val="ru-RU" w:eastAsia="ru-RU"/>
        </w:rPr>
        <w:t xml:space="preserve">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w:t>
      </w:r>
      <w:proofErr w:type="gramStart"/>
      <w:r w:rsidRPr="00B67E36">
        <w:rPr>
          <w:rFonts w:ascii="Times New Roman" w:eastAsia="Times New Roman" w:hAnsi="Times New Roman" w:cs="Times New Roman"/>
          <w:sz w:val="28"/>
          <w:szCs w:val="28"/>
          <w:lang w:val="ru-RU" w:eastAsia="ru-RU"/>
        </w:rPr>
        <w:t>эстетикин</w:t>
      </w:r>
      <w:proofErr w:type="gramEnd"/>
      <w:r w:rsidRPr="00B67E36">
        <w:rPr>
          <w:rFonts w:ascii="Times New Roman" w:eastAsia="Times New Roman" w:hAnsi="Times New Roman" w:cs="Times New Roman"/>
          <w:sz w:val="28"/>
          <w:szCs w:val="28"/>
          <w:lang w:val="ru-RU" w:eastAsia="ru-RU"/>
        </w:rPr>
        <w:t xml:space="preserve"> а декхарш кхочушдан цаторийла хиларца, царах коьртаниш билггал йолчу оьздангаллин-эстетикин концепцига доьрзу, и концепци дешара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w:t>
      </w:r>
      <w:proofErr w:type="gramStart"/>
      <w:r w:rsidRPr="00B67E36">
        <w:rPr>
          <w:rFonts w:ascii="Times New Roman" w:eastAsia="Times New Roman" w:hAnsi="Times New Roman" w:cs="Times New Roman"/>
          <w:sz w:val="28"/>
          <w:szCs w:val="28"/>
          <w:lang w:val="ru-RU" w:eastAsia="ru-RU"/>
        </w:rPr>
        <w:t>йукъахь</w:t>
      </w:r>
      <w:proofErr w:type="gramEnd"/>
      <w:r w:rsidRPr="00B67E36">
        <w:rPr>
          <w:rFonts w:ascii="Times New Roman" w:eastAsia="Times New Roman" w:hAnsi="Times New Roman" w:cs="Times New Roman"/>
          <w:sz w:val="28"/>
          <w:szCs w:val="28"/>
          <w:lang w:val="ru-RU" w:eastAsia="ru-RU"/>
        </w:rPr>
        <w:t xml:space="preserve"> а барам ларбаран а цаторийла хиларца.</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Йешаран гӀуллакх кхиоран процессан чоьхьарчу логикица  доьзна, «Литературни йешар» курс шинатӀегӀанехь хӀоттийна йу. </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Хьалхарчу </w:t>
      </w:r>
      <w:proofErr w:type="gramStart"/>
      <w:r w:rsidRPr="00B67E36">
        <w:rPr>
          <w:rFonts w:ascii="Times New Roman" w:eastAsia="Times New Roman" w:hAnsi="Times New Roman" w:cs="Times New Roman"/>
          <w:sz w:val="28"/>
          <w:szCs w:val="28"/>
          <w:lang w:val="ru-RU" w:eastAsia="ru-RU"/>
        </w:rPr>
        <w:t>тӀег</w:t>
      </w:r>
      <w:proofErr w:type="gramEnd"/>
      <w:r w:rsidRPr="00B67E36">
        <w:rPr>
          <w:rFonts w:ascii="Times New Roman" w:eastAsia="Times New Roman" w:hAnsi="Times New Roman" w:cs="Times New Roman"/>
          <w:sz w:val="28"/>
          <w:szCs w:val="28"/>
          <w:lang w:val="ru-RU" w:eastAsia="ru-RU"/>
        </w:rPr>
        <w:t>Ӏанехь хьалхадаккха дезарг йешаран корматалла шарйар ду, шолгӀачу тӀегӀанехь – дешархошна литературин говзалла карайерзор. Ӏ-2-чу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литературин   дешара тӀехь болх.</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 «Литературни йешар» предмет Ӏаморан шолгӀа </w:t>
      </w:r>
      <w:proofErr w:type="gramStart"/>
      <w:r w:rsidRPr="00B67E36">
        <w:rPr>
          <w:rFonts w:ascii="Times New Roman" w:eastAsia="Times New Roman" w:hAnsi="Times New Roman" w:cs="Times New Roman"/>
          <w:sz w:val="28"/>
          <w:szCs w:val="28"/>
          <w:lang w:val="ru-RU" w:eastAsia="ru-RU"/>
        </w:rPr>
        <w:t>тӀег</w:t>
      </w:r>
      <w:proofErr w:type="gramEnd"/>
      <w:r w:rsidRPr="00B67E36">
        <w:rPr>
          <w:rFonts w:ascii="Times New Roman" w:eastAsia="Times New Roman" w:hAnsi="Times New Roman" w:cs="Times New Roman"/>
          <w:sz w:val="28"/>
          <w:szCs w:val="28"/>
          <w:lang w:val="ru-RU" w:eastAsia="ru-RU"/>
        </w:rPr>
        <w:t xml:space="preserve">Ӏа 3-4 классашна кхочу, цигахь йеша хааро зазадоккху, эстетикин йешаре а, талламан йешаре а декъа а луш. </w:t>
      </w:r>
    </w:p>
    <w:p w:rsidR="00B67E36" w:rsidRPr="00B67E36" w:rsidRDefault="00B67E36" w:rsidP="00B67E36">
      <w:pPr>
        <w:spacing w:after="0" w:line="240" w:lineRule="auto"/>
        <w:ind w:firstLine="709"/>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«Литературин йешар» программа хӀотточу хенахь тидаме эцна  школал хьалхьалхарчу педогогикин а, йукъарчу йукъардешаран школашна леринчу «Нохчийн литературехула герггарчу белхан программин» зӀейалорах а.</w:t>
      </w:r>
    </w:p>
    <w:p w:rsidR="00B67E36" w:rsidRPr="00B67E36" w:rsidRDefault="00B67E36" w:rsidP="00B67E36">
      <w:pPr>
        <w:widowControl w:val="0"/>
        <w:autoSpaceDE w:val="0"/>
        <w:autoSpaceDN w:val="0"/>
        <w:spacing w:after="0" w:line="254" w:lineRule="auto"/>
        <w:ind w:left="117" w:right="113"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Программо таро ло йалийнчу спискера говзарш дешархойн кечаман тӀегӀанца догӀуш харжа, ткъа иштта курсан чулацаман </w:t>
      </w:r>
      <w:r w:rsidRPr="00B67E36">
        <w:rPr>
          <w:rFonts w:ascii="Times New Roman" w:eastAsia="Times New Roman" w:hAnsi="Times New Roman" w:cs="Times New Roman"/>
          <w:w w:val="120"/>
          <w:sz w:val="28"/>
          <w:szCs w:val="28"/>
          <w:lang w:val="x-none"/>
        </w:rPr>
        <w:t>вариативни компонент харжа а,</w:t>
      </w:r>
      <w:r w:rsidRPr="00B67E36">
        <w:rPr>
          <w:rFonts w:ascii="Times New Roman" w:eastAsia="Times New Roman" w:hAnsi="Times New Roman" w:cs="Times New Roman"/>
          <w:spacing w:val="1"/>
          <w:w w:val="120"/>
          <w:sz w:val="28"/>
          <w:szCs w:val="28"/>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B67E36">
        <w:rPr>
          <w:rFonts w:ascii="Times New Roman" w:eastAsia="Times New Roman" w:hAnsi="Times New Roman" w:cs="Times New Roman"/>
          <w:w w:val="115"/>
          <w:sz w:val="28"/>
          <w:szCs w:val="28"/>
          <w:lang w:val="x-none"/>
        </w:rPr>
        <w:t xml:space="preserve">Россин халкъийн литературе  </w:t>
      </w:r>
      <w:r w:rsidRPr="00B67E36">
        <w:rPr>
          <w:rFonts w:ascii="Times New Roman" w:eastAsia="Times New Roman" w:hAnsi="Times New Roman" w:cs="Times New Roman"/>
          <w:spacing w:val="-11"/>
          <w:w w:val="120"/>
          <w:sz w:val="28"/>
          <w:szCs w:val="28"/>
          <w:lang w:val="x-none"/>
        </w:rPr>
        <w:t xml:space="preserve"> </w:t>
      </w:r>
      <w:r w:rsidRPr="00B67E36">
        <w:rPr>
          <w:rFonts w:ascii="Times New Roman" w:eastAsia="Times New Roman" w:hAnsi="Times New Roman" w:cs="Times New Roman"/>
          <w:w w:val="120"/>
          <w:sz w:val="28"/>
          <w:szCs w:val="28"/>
          <w:lang w:val="x-none"/>
        </w:rPr>
        <w:t>кховдар</w:t>
      </w:r>
      <w:r w:rsidRPr="00B67E36">
        <w:rPr>
          <w:rFonts w:ascii="Times New Roman" w:eastAsia="Times New Roman" w:hAnsi="Times New Roman" w:cs="Times New Roman"/>
          <w:w w:val="115"/>
          <w:sz w:val="28"/>
          <w:szCs w:val="28"/>
          <w:lang w:val="x-none"/>
        </w:rPr>
        <w:t>. Ткъа иштта программо таро ло Ӏаматийн авторшна йа дешаран цхьаьнакхетараллашна вариативни декъехь Ӏамон говзарш харжа</w:t>
      </w:r>
      <w:r w:rsidRPr="00B67E36">
        <w:rPr>
          <w:rFonts w:ascii="Times New Roman" w:eastAsia="Times New Roman" w:hAnsi="Times New Roman" w:cs="Times New Roman"/>
          <w:w w:val="120"/>
          <w:sz w:val="28"/>
          <w:szCs w:val="28"/>
          <w:lang w:val="x-none"/>
        </w:rPr>
        <w:t>.</w:t>
      </w:r>
    </w:p>
    <w:p w:rsidR="00B67E36" w:rsidRPr="00B67E36" w:rsidRDefault="00B67E36" w:rsidP="00A96432">
      <w:pPr>
        <w:widowControl w:val="0"/>
        <w:autoSpaceDE w:val="0"/>
        <w:autoSpaceDN w:val="0"/>
        <w:spacing w:after="0" w:line="254" w:lineRule="auto"/>
        <w:ind w:right="114"/>
        <w:jc w:val="both"/>
        <w:rPr>
          <w:rFonts w:ascii="Times New Roman" w:eastAsia="Times New Roman" w:hAnsi="Times New Roman" w:cs="Times New Roman"/>
          <w:sz w:val="28"/>
          <w:szCs w:val="28"/>
          <w:lang w:val="x-none"/>
        </w:rPr>
      </w:pPr>
    </w:p>
    <w:p w:rsidR="00B67E36" w:rsidRPr="00B67E36" w:rsidRDefault="00A96432" w:rsidP="00A96432">
      <w:pPr>
        <w:widowControl w:val="0"/>
        <w:autoSpaceDE w:val="0"/>
        <w:autoSpaceDN w:val="0"/>
        <w:spacing w:before="70" w:after="0" w:line="252" w:lineRule="auto"/>
        <w:ind w:left="117" w:right="114" w:firstLine="340"/>
        <w:rPr>
          <w:rFonts w:ascii="Times New Roman" w:eastAsia="Times New Roman" w:hAnsi="Times New Roman" w:cs="Times New Roman"/>
          <w:w w:val="115"/>
          <w:sz w:val="28"/>
          <w:szCs w:val="28"/>
          <w:lang w:val="tt-RU"/>
        </w:rPr>
      </w:pPr>
      <w:r>
        <w:rPr>
          <w:rFonts w:ascii="Times New Roman" w:eastAsia="Times New Roman" w:hAnsi="Times New Roman" w:cs="Times New Roman"/>
          <w:w w:val="115"/>
          <w:sz w:val="28"/>
          <w:szCs w:val="28"/>
          <w:lang w:val="ru-RU"/>
        </w:rPr>
        <w:t>Шолг1ачу классехь</w:t>
      </w:r>
      <w:r w:rsidR="00B67E36" w:rsidRPr="00B67E36">
        <w:rPr>
          <w:rFonts w:ascii="Times New Roman" w:eastAsia="Times New Roman" w:hAnsi="Times New Roman" w:cs="Times New Roman"/>
          <w:w w:val="115"/>
          <w:sz w:val="28"/>
          <w:szCs w:val="28"/>
          <w:lang w:val="tt-RU"/>
        </w:rPr>
        <w:t xml:space="preserve"> Ӏаморан процессан гӀуллакхаллийн хӀара тӀедузарш ду.</w:t>
      </w:r>
    </w:p>
    <w:p w:rsidR="00B67E36" w:rsidRPr="00B67E36" w:rsidRDefault="00B67E36" w:rsidP="00B67E36">
      <w:pPr>
        <w:widowControl w:val="0"/>
        <w:autoSpaceDE w:val="0"/>
        <w:autoSpaceDN w:val="0"/>
        <w:spacing w:before="53" w:after="0" w:line="240" w:lineRule="auto"/>
        <w:ind w:left="457"/>
        <w:outlineLvl w:val="3"/>
        <w:rPr>
          <w:rFonts w:ascii="Times New Roman" w:eastAsia="Cambria" w:hAnsi="Times New Roman" w:cs="Times New Roman"/>
          <w:b/>
          <w:bCs/>
          <w:sz w:val="28"/>
          <w:szCs w:val="28"/>
          <w:lang w:val="tt-RU"/>
        </w:rPr>
      </w:pPr>
      <w:r w:rsidRPr="00B67E36">
        <w:rPr>
          <w:rFonts w:ascii="Times New Roman" w:eastAsia="Cambria" w:hAnsi="Times New Roman" w:cs="Times New Roman"/>
          <w:b/>
          <w:bCs/>
          <w:sz w:val="28"/>
          <w:szCs w:val="28"/>
          <w:lang w:val="tt-RU"/>
        </w:rPr>
        <w:t>ЛадогӀар</w:t>
      </w:r>
    </w:p>
    <w:p w:rsidR="00B67E36" w:rsidRPr="00B67E36" w:rsidRDefault="00B67E36" w:rsidP="00B67E36">
      <w:pPr>
        <w:widowControl w:val="0"/>
        <w:autoSpaceDE w:val="0"/>
        <w:autoSpaceDN w:val="0"/>
        <w:spacing w:before="12" w:after="0" w:line="254" w:lineRule="auto"/>
        <w:ind w:left="117" w:right="114" w:firstLine="340"/>
        <w:jc w:val="both"/>
        <w:rPr>
          <w:rFonts w:ascii="Times New Roman" w:eastAsia="Times New Roman" w:hAnsi="Times New Roman" w:cs="Times New Roman"/>
          <w:spacing w:val="-4"/>
          <w:w w:val="120"/>
          <w:sz w:val="28"/>
          <w:szCs w:val="28"/>
          <w:lang w:val="tt-RU"/>
        </w:rPr>
      </w:pPr>
      <w:r w:rsidRPr="00B67E36">
        <w:rPr>
          <w:rFonts w:ascii="Times New Roman" w:eastAsia="Times New Roman" w:hAnsi="Times New Roman" w:cs="Times New Roman"/>
          <w:w w:val="120"/>
          <w:sz w:val="28"/>
          <w:szCs w:val="28"/>
          <w:lang w:val="tt-RU"/>
        </w:rPr>
        <w:t>Нохчийн меттан хьоле хилар а, къоман культурин мехаллаш а гойтуш йолу исбаьхьаллин говзарш лерсица схьалацар а, царах кхетар а;</w:t>
      </w:r>
      <w:r w:rsidRPr="00B67E36">
        <w:rPr>
          <w:rFonts w:ascii="Times New Roman" w:eastAsia="Times New Roman" w:hAnsi="Times New Roman" w:cs="Times New Roman"/>
          <w:spacing w:val="-4"/>
          <w:w w:val="120"/>
          <w:sz w:val="28"/>
          <w:szCs w:val="28"/>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B67E36">
        <w:rPr>
          <w:rFonts w:ascii="Times New Roman" w:eastAsia="Times New Roman" w:hAnsi="Times New Roman" w:cs="Times New Roman"/>
          <w:w w:val="120"/>
          <w:sz w:val="28"/>
          <w:szCs w:val="28"/>
          <w:lang w:val="tt-RU"/>
        </w:rPr>
        <w:t>.</w:t>
      </w:r>
    </w:p>
    <w:p w:rsidR="00A96432" w:rsidRDefault="00A96432" w:rsidP="00B67E36">
      <w:pPr>
        <w:widowControl w:val="0"/>
        <w:autoSpaceDE w:val="0"/>
        <w:autoSpaceDN w:val="0"/>
        <w:spacing w:before="105" w:after="0" w:line="240" w:lineRule="auto"/>
        <w:ind w:left="457"/>
        <w:outlineLvl w:val="3"/>
        <w:rPr>
          <w:rFonts w:ascii="Times New Roman" w:eastAsia="Cambria" w:hAnsi="Times New Roman" w:cs="Times New Roman"/>
          <w:b/>
          <w:bCs/>
          <w:w w:val="105"/>
          <w:sz w:val="28"/>
          <w:szCs w:val="28"/>
          <w:lang w:val="tt-RU"/>
        </w:rPr>
      </w:pPr>
    </w:p>
    <w:p w:rsidR="00B67E36" w:rsidRPr="00B67E36" w:rsidRDefault="00B67E36" w:rsidP="00B67E36">
      <w:pPr>
        <w:widowControl w:val="0"/>
        <w:autoSpaceDE w:val="0"/>
        <w:autoSpaceDN w:val="0"/>
        <w:spacing w:before="105" w:after="0" w:line="240" w:lineRule="auto"/>
        <w:ind w:left="457"/>
        <w:outlineLvl w:val="3"/>
        <w:rPr>
          <w:rFonts w:ascii="Times New Roman" w:eastAsia="Cambria" w:hAnsi="Times New Roman" w:cs="Times New Roman"/>
          <w:b/>
          <w:bCs/>
          <w:sz w:val="28"/>
          <w:szCs w:val="28"/>
          <w:lang w:val="tt-RU"/>
        </w:rPr>
      </w:pPr>
      <w:r w:rsidRPr="00B67E36">
        <w:rPr>
          <w:rFonts w:ascii="Times New Roman" w:eastAsia="Cambria" w:hAnsi="Times New Roman" w:cs="Times New Roman"/>
          <w:b/>
          <w:bCs/>
          <w:w w:val="105"/>
          <w:sz w:val="28"/>
          <w:szCs w:val="28"/>
          <w:lang w:val="tt-RU"/>
        </w:rPr>
        <w:t>Йешар</w:t>
      </w:r>
    </w:p>
    <w:p w:rsidR="00B67E36" w:rsidRPr="00B67E36" w:rsidRDefault="00B67E36" w:rsidP="00B67E36">
      <w:pPr>
        <w:widowControl w:val="0"/>
        <w:autoSpaceDE w:val="0"/>
        <w:autoSpaceDN w:val="0"/>
        <w:spacing w:before="11" w:after="0" w:line="254" w:lineRule="auto"/>
        <w:ind w:left="117" w:right="114" w:firstLine="340"/>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i/>
          <w:w w:val="120"/>
          <w:sz w:val="28"/>
          <w:szCs w:val="28"/>
          <w:lang w:val="tt-RU"/>
        </w:rPr>
        <w:t>Хезаш йешар</w:t>
      </w:r>
      <w:r w:rsidRPr="00B67E36">
        <w:rPr>
          <w:rFonts w:ascii="Times New Roman" w:eastAsia="Times New Roman" w:hAnsi="Times New Roman" w:cs="Times New Roman"/>
          <w:w w:val="120"/>
          <w:sz w:val="28"/>
          <w:szCs w:val="28"/>
          <w:lang w:val="tt-RU"/>
        </w:rPr>
        <w:t xml:space="preserve">. Дешдакъошца йешарна тӀера жим-жимма довлуш дийнна дешнаш шера а, кхеташ а  деша хаарна тӀедовлар </w:t>
      </w:r>
      <w:r w:rsidRPr="00B67E36">
        <w:rPr>
          <w:rFonts w:ascii="Times New Roman" w:eastAsia="Times New Roman" w:hAnsi="Times New Roman" w:cs="Times New Roman"/>
          <w:w w:val="115"/>
          <w:sz w:val="28"/>
          <w:szCs w:val="28"/>
          <w:lang w:val="tt-RU"/>
        </w:rPr>
        <w:t>(текстах кхета таро лучу йешаран индивидуальни боларца догӀуш йешаран чехкалла (масалла). Йешаран орфо</w:t>
      </w:r>
      <w:r w:rsidRPr="00B67E36">
        <w:rPr>
          <w:rFonts w:ascii="Times New Roman" w:eastAsia="Times New Roman" w:hAnsi="Times New Roman" w:cs="Times New Roman"/>
          <w:w w:val="120"/>
          <w:sz w:val="28"/>
          <w:szCs w:val="28"/>
          <w:lang w:val="tt-RU"/>
        </w:rPr>
        <w:t xml:space="preserve">эпически барамаш ларбар. Кепана а, тайпанна а цхьатера йоцучу текстийн маьӀнийн башхаллаш аз айдеш хийцарца схьагайтар. </w:t>
      </w:r>
    </w:p>
    <w:p w:rsidR="00B67E36" w:rsidRPr="00B67E36" w:rsidRDefault="00B67E36" w:rsidP="00B67E36">
      <w:pPr>
        <w:widowControl w:val="0"/>
        <w:autoSpaceDE w:val="0"/>
        <w:autoSpaceDN w:val="0"/>
        <w:spacing w:after="0" w:line="252" w:lineRule="auto"/>
        <w:ind w:left="117" w:right="114" w:firstLine="340"/>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i/>
          <w:w w:val="115"/>
          <w:sz w:val="28"/>
          <w:szCs w:val="28"/>
          <w:lang w:val="tt-RU"/>
        </w:rPr>
        <w:t>Дагахь йешар</w:t>
      </w:r>
      <w:r w:rsidRPr="00B67E36">
        <w:rPr>
          <w:rFonts w:ascii="Times New Roman" w:eastAsia="Times New Roman" w:hAnsi="Times New Roman" w:cs="Times New Roman"/>
          <w:b/>
          <w:w w:val="115"/>
          <w:sz w:val="28"/>
          <w:szCs w:val="28"/>
          <w:lang w:val="tt-RU"/>
        </w:rPr>
        <w:t>.</w:t>
      </w:r>
      <w:r w:rsidRPr="00B67E36">
        <w:rPr>
          <w:rFonts w:ascii="Times New Roman" w:eastAsia="Times New Roman" w:hAnsi="Times New Roman" w:cs="Times New Roman"/>
          <w:b/>
          <w:spacing w:val="1"/>
          <w:w w:val="115"/>
          <w:sz w:val="28"/>
          <w:szCs w:val="28"/>
          <w:lang w:val="tt-RU"/>
        </w:rPr>
        <w:t xml:space="preserve"> </w:t>
      </w:r>
      <w:r w:rsidRPr="00B67E36">
        <w:rPr>
          <w:rFonts w:ascii="Times New Roman" w:eastAsia="Times New Roman" w:hAnsi="Times New Roman" w:cs="Times New Roman"/>
          <w:spacing w:val="1"/>
          <w:w w:val="115"/>
          <w:sz w:val="28"/>
          <w:szCs w:val="28"/>
          <w:lang w:val="tt-RU"/>
        </w:rPr>
        <w:t>Барамца а, жанраца а</w:t>
      </w:r>
      <w:r w:rsidRPr="00B67E36">
        <w:rPr>
          <w:rFonts w:ascii="Times New Roman" w:eastAsia="Times New Roman" w:hAnsi="Times New Roman" w:cs="Times New Roman"/>
          <w:w w:val="115"/>
          <w:sz w:val="28"/>
          <w:szCs w:val="28"/>
          <w:lang w:val="tt-RU"/>
        </w:rPr>
        <w:t xml:space="preserve"> тӀелаца аттачу говзарийн маьӀнех дагахь йоьшучу хенахь кхетар. Йешаран тайп-тайпанчу кепийн башхаллех кхетар.</w:t>
      </w:r>
    </w:p>
    <w:p w:rsidR="00B67E36" w:rsidRPr="00B67E36" w:rsidRDefault="00B67E36" w:rsidP="00B67E36">
      <w:pPr>
        <w:spacing w:line="254" w:lineRule="auto"/>
        <w:ind w:left="117" w:right="114" w:firstLine="340"/>
        <w:jc w:val="both"/>
        <w:rPr>
          <w:rFonts w:ascii="Times New Roman" w:eastAsia="Times New Roman" w:hAnsi="Times New Roman" w:cs="Times New Roman"/>
          <w:sz w:val="28"/>
          <w:szCs w:val="28"/>
          <w:lang w:val="tt-RU" w:eastAsia="ru-RU"/>
        </w:rPr>
      </w:pPr>
      <w:r w:rsidRPr="00B67E36">
        <w:rPr>
          <w:rFonts w:ascii="Times New Roman" w:eastAsia="Times New Roman" w:hAnsi="Times New Roman" w:cs="Times New Roman"/>
          <w:i/>
          <w:spacing w:val="-1"/>
          <w:w w:val="120"/>
          <w:sz w:val="28"/>
          <w:szCs w:val="28"/>
          <w:lang w:val="tt-RU" w:eastAsia="ru-RU"/>
        </w:rPr>
        <w:t xml:space="preserve">Халкъан барта кхоллараллин говзарш йешар: </w:t>
      </w:r>
      <w:r w:rsidRPr="00B67E36">
        <w:rPr>
          <w:rFonts w:ascii="Times New Roman" w:eastAsia="Times New Roman" w:hAnsi="Times New Roman" w:cs="Times New Roman"/>
          <w:w w:val="120"/>
          <w:sz w:val="28"/>
          <w:szCs w:val="28"/>
          <w:lang w:val="tt-RU" w:eastAsia="ru-RU"/>
        </w:rPr>
        <w:t>нохчийн фольклоран текст къоман ламастийн а, мехаллийн а хьоста санна.</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w w:val="115"/>
          <w:sz w:val="28"/>
          <w:szCs w:val="28"/>
          <w:lang w:val="tt-RU"/>
        </w:rPr>
      </w:pPr>
      <w:r w:rsidRPr="00B67E36">
        <w:rPr>
          <w:rFonts w:ascii="Times New Roman" w:eastAsia="Times New Roman" w:hAnsi="Times New Roman" w:cs="Times New Roman"/>
          <w:i/>
          <w:w w:val="115"/>
          <w:sz w:val="28"/>
          <w:szCs w:val="28"/>
          <w:lang w:val="tt-RU"/>
        </w:rPr>
        <w:t xml:space="preserve">Исбаьхьаллин говзарийн тексташ йешар, </w:t>
      </w:r>
      <w:r w:rsidRPr="00B67E36">
        <w:rPr>
          <w:rFonts w:ascii="Times New Roman" w:eastAsia="Times New Roman" w:hAnsi="Times New Roman" w:cs="Times New Roman"/>
          <w:w w:val="115"/>
          <w:sz w:val="28"/>
          <w:szCs w:val="28"/>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тешам, нийсо, сий, къинхетам, догдикалла, догцӀеналла, къинхегамна тӀера хилар,</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бакъо,</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 xml:space="preserve">майралла, </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и.</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кх.дӀ.</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i/>
          <w:w w:val="115"/>
          <w:sz w:val="28"/>
          <w:szCs w:val="28"/>
          <w:lang w:val="tt-RU"/>
        </w:rPr>
        <w:t>Нохчийн бераллин дуьне:</w:t>
      </w:r>
      <w:r w:rsidRPr="00B67E36">
        <w:rPr>
          <w:rFonts w:ascii="Times New Roman" w:eastAsia="Times New Roman" w:hAnsi="Times New Roman" w:cs="Times New Roman"/>
          <w:w w:val="115"/>
          <w:sz w:val="28"/>
          <w:szCs w:val="28"/>
          <w:lang w:val="tt-RU"/>
        </w:rPr>
        <w:t xml:space="preserve"> </w:t>
      </w:r>
      <w:r w:rsidRPr="00B67E36">
        <w:rPr>
          <w:rFonts w:ascii="Times New Roman" w:eastAsia="Times New Roman" w:hAnsi="Times New Roman" w:cs="Times New Roman"/>
          <w:spacing w:val="24"/>
          <w:w w:val="115"/>
          <w:sz w:val="28"/>
          <w:szCs w:val="28"/>
          <w:lang w:val="tt-RU"/>
        </w:rPr>
        <w:t>кхиар, гонахарчу дуьненаца, баккхийчаьрца, нийсархошца йолчу йукъаметтигийн башхалла</w:t>
      </w:r>
      <w:r w:rsidRPr="00B67E36">
        <w:rPr>
          <w:rFonts w:ascii="Times New Roman" w:eastAsia="Times New Roman" w:hAnsi="Times New Roman" w:cs="Times New Roman"/>
          <w:w w:val="115"/>
          <w:sz w:val="28"/>
          <w:szCs w:val="28"/>
          <w:lang w:val="tt-RU"/>
        </w:rPr>
        <w:t xml:space="preserve">; ша нохчийн Ӏадаташ дӀакхоьхьург а, орамашца зӀе а хиларх кхетар. Турпалхойн леларийн синхаамийн-оьздангалилн мах хадор.  </w:t>
      </w: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spacing w:val="-1"/>
          <w:w w:val="120"/>
          <w:sz w:val="28"/>
          <w:szCs w:val="28"/>
          <w:lang w:val="tt-RU"/>
        </w:rPr>
        <w:t>Нохчин литерурин башхаллех кхетар: турпалхочун чоьхьара дуьне деллар, цуьнан лазамаш бовзар; оьздангаллин проблемашка кховдар</w:t>
      </w:r>
      <w:r w:rsidRPr="00B67E36">
        <w:rPr>
          <w:rFonts w:ascii="Times New Roman" w:eastAsia="Times New Roman" w:hAnsi="Times New Roman" w:cs="Times New Roman"/>
          <w:w w:val="115"/>
          <w:sz w:val="28"/>
          <w:szCs w:val="28"/>
          <w:lang w:val="tt-RU"/>
        </w:rPr>
        <w:t xml:space="preserve">. Ӏаламан дуьненах болу нохчийн къоман поэтически хьежам </w:t>
      </w:r>
      <w:r w:rsidRPr="00B67E36">
        <w:rPr>
          <w:rFonts w:ascii="Times New Roman" w:eastAsia="Times New Roman" w:hAnsi="Times New Roman" w:cs="Times New Roman"/>
          <w:w w:val="120"/>
          <w:sz w:val="28"/>
          <w:szCs w:val="28"/>
          <w:lang w:val="tt-RU"/>
        </w:rPr>
        <w:t>(малхе,</w:t>
      </w:r>
      <w:r w:rsidRPr="00B67E36">
        <w:rPr>
          <w:rFonts w:ascii="Times New Roman" w:eastAsia="Times New Roman" w:hAnsi="Times New Roman" w:cs="Times New Roman"/>
          <w:spacing w:val="1"/>
          <w:w w:val="120"/>
          <w:sz w:val="28"/>
          <w:szCs w:val="28"/>
          <w:lang w:val="tt-RU"/>
        </w:rPr>
        <w:t xml:space="preserve"> </w:t>
      </w:r>
      <w:r w:rsidRPr="00B67E36">
        <w:rPr>
          <w:rFonts w:ascii="Times New Roman" w:eastAsia="Times New Roman" w:hAnsi="Times New Roman" w:cs="Times New Roman"/>
          <w:w w:val="120"/>
          <w:sz w:val="28"/>
          <w:szCs w:val="28"/>
          <w:lang w:val="tt-RU"/>
        </w:rPr>
        <w:t>арене,</w:t>
      </w:r>
      <w:r w:rsidRPr="00B67E36">
        <w:rPr>
          <w:rFonts w:ascii="Times New Roman" w:eastAsia="Times New Roman" w:hAnsi="Times New Roman" w:cs="Times New Roman"/>
          <w:spacing w:val="2"/>
          <w:w w:val="120"/>
          <w:sz w:val="28"/>
          <w:szCs w:val="28"/>
          <w:lang w:val="tt-RU"/>
        </w:rPr>
        <w:t xml:space="preserve"> </w:t>
      </w:r>
      <w:r w:rsidRPr="00B67E36">
        <w:rPr>
          <w:rFonts w:ascii="Times New Roman" w:eastAsia="Times New Roman" w:hAnsi="Times New Roman" w:cs="Times New Roman"/>
          <w:w w:val="120"/>
          <w:sz w:val="28"/>
          <w:szCs w:val="28"/>
          <w:lang w:val="tt-RU"/>
        </w:rPr>
        <w:t>хьуьне,</w:t>
      </w:r>
      <w:r w:rsidRPr="00B67E36">
        <w:rPr>
          <w:rFonts w:ascii="Times New Roman" w:eastAsia="Times New Roman" w:hAnsi="Times New Roman" w:cs="Times New Roman"/>
          <w:spacing w:val="2"/>
          <w:w w:val="120"/>
          <w:sz w:val="28"/>
          <w:szCs w:val="28"/>
          <w:lang w:val="tt-RU"/>
        </w:rPr>
        <w:t xml:space="preserve"> </w:t>
      </w:r>
      <w:r w:rsidRPr="00B67E36">
        <w:rPr>
          <w:rFonts w:ascii="Times New Roman" w:eastAsia="Times New Roman" w:hAnsi="Times New Roman" w:cs="Times New Roman"/>
          <w:w w:val="120"/>
          <w:sz w:val="28"/>
          <w:szCs w:val="28"/>
          <w:lang w:val="tt-RU"/>
        </w:rPr>
        <w:t>хига,</w:t>
      </w:r>
      <w:r w:rsidRPr="00B67E36">
        <w:rPr>
          <w:rFonts w:ascii="Times New Roman" w:eastAsia="Times New Roman" w:hAnsi="Times New Roman" w:cs="Times New Roman"/>
          <w:spacing w:val="1"/>
          <w:w w:val="120"/>
          <w:sz w:val="28"/>
          <w:szCs w:val="28"/>
          <w:lang w:val="tt-RU"/>
        </w:rPr>
        <w:t xml:space="preserve"> ломе, дитте, </w:t>
      </w:r>
      <w:r w:rsidRPr="00B67E36">
        <w:rPr>
          <w:rFonts w:ascii="Times New Roman" w:eastAsia="Times New Roman" w:hAnsi="Times New Roman" w:cs="Times New Roman"/>
          <w:w w:val="120"/>
          <w:sz w:val="28"/>
          <w:szCs w:val="28"/>
          <w:lang w:val="tt-RU"/>
        </w:rPr>
        <w:t>дийнатийн дуьнене, и.кх.дӀ.</w:t>
      </w:r>
      <w:r w:rsidRPr="00B67E36">
        <w:rPr>
          <w:rFonts w:ascii="Times New Roman" w:eastAsia="Times New Roman" w:hAnsi="Times New Roman" w:cs="Times New Roman"/>
          <w:w w:val="115"/>
          <w:sz w:val="28"/>
          <w:szCs w:val="28"/>
          <w:lang w:val="tt-RU"/>
        </w:rPr>
        <w:t xml:space="preserve">) нохчийн поэзехь а, прозехь а. Гонахарчу дуьненан хьал адаман синхаамашца дустар. </w:t>
      </w:r>
    </w:p>
    <w:p w:rsidR="00B67E36" w:rsidRPr="00B67E36" w:rsidRDefault="00B67E36" w:rsidP="00B67E36">
      <w:pPr>
        <w:spacing w:line="254" w:lineRule="auto"/>
        <w:ind w:left="117" w:right="114" w:firstLine="340"/>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i/>
          <w:w w:val="120"/>
          <w:sz w:val="28"/>
          <w:szCs w:val="28"/>
          <w:lang w:val="ru-RU" w:eastAsia="ru-RU"/>
        </w:rPr>
        <w:t>Хаамийн тексташ йешар</w:t>
      </w:r>
      <w:r w:rsidRPr="00B67E36">
        <w:rPr>
          <w:rFonts w:ascii="Times New Roman" w:eastAsia="Times New Roman" w:hAnsi="Times New Roman" w:cs="Times New Roman"/>
          <w:w w:val="120"/>
          <w:sz w:val="28"/>
          <w:szCs w:val="28"/>
          <w:lang w:val="ru-RU" w:eastAsia="ru-RU"/>
        </w:rPr>
        <w:t xml:space="preserve">: говзаршна историко-культурин комментарий, Ӏамочу говзарийн авторийн биографех къаьстина хаамаш. </w:t>
      </w:r>
    </w:p>
    <w:p w:rsidR="00B67E36" w:rsidRPr="00B67E36" w:rsidRDefault="00B67E36" w:rsidP="00B67E36">
      <w:pPr>
        <w:widowControl w:val="0"/>
        <w:autoSpaceDE w:val="0"/>
        <w:autoSpaceDN w:val="0"/>
        <w:spacing w:before="104"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Къамел дар</w:t>
      </w:r>
      <w:r w:rsidRPr="00B67E36">
        <w:rPr>
          <w:rFonts w:ascii="Times New Roman" w:eastAsia="Cambria" w:hAnsi="Times New Roman" w:cs="Times New Roman"/>
          <w:b/>
          <w:bCs/>
          <w:spacing w:val="25"/>
          <w:sz w:val="28"/>
          <w:szCs w:val="28"/>
          <w:lang w:val="ru-RU"/>
        </w:rPr>
        <w:t xml:space="preserve"> </w:t>
      </w:r>
      <w:r w:rsidRPr="00B67E36">
        <w:rPr>
          <w:rFonts w:ascii="Times New Roman" w:eastAsia="Cambria" w:hAnsi="Times New Roman" w:cs="Times New Roman"/>
          <w:b/>
          <w:bCs/>
          <w:sz w:val="28"/>
          <w:szCs w:val="28"/>
          <w:lang w:val="ru-RU"/>
        </w:rPr>
        <w:t>(къамел даран культура)</w:t>
      </w:r>
    </w:p>
    <w:p w:rsidR="00B67E36" w:rsidRPr="00B67E36" w:rsidRDefault="00B67E36" w:rsidP="00B67E36">
      <w:pPr>
        <w:widowControl w:val="0"/>
        <w:autoSpaceDE w:val="0"/>
        <w:autoSpaceDN w:val="0"/>
        <w:spacing w:before="11"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i/>
          <w:w w:val="115"/>
          <w:sz w:val="28"/>
          <w:szCs w:val="28"/>
          <w:lang w:val="x-none"/>
        </w:rPr>
        <w:t>Диалоган а,</w:t>
      </w:r>
      <w:r w:rsidRPr="00B67E36">
        <w:rPr>
          <w:rFonts w:ascii="Times New Roman" w:eastAsia="Times New Roman" w:hAnsi="Times New Roman" w:cs="Times New Roman"/>
          <w:i/>
          <w:spacing w:val="1"/>
          <w:w w:val="115"/>
          <w:sz w:val="28"/>
          <w:szCs w:val="28"/>
          <w:lang w:val="x-none"/>
        </w:rPr>
        <w:t xml:space="preserve"> </w:t>
      </w:r>
      <w:r w:rsidRPr="00B67E36">
        <w:rPr>
          <w:rFonts w:ascii="Times New Roman" w:eastAsia="Times New Roman" w:hAnsi="Times New Roman" w:cs="Times New Roman"/>
          <w:i/>
          <w:w w:val="115"/>
          <w:sz w:val="28"/>
          <w:szCs w:val="28"/>
          <w:lang w:val="x-none"/>
        </w:rPr>
        <w:t>монологан а къамел.</w:t>
      </w:r>
      <w:r w:rsidRPr="00B67E36">
        <w:rPr>
          <w:rFonts w:ascii="Times New Roman" w:eastAsia="Times New Roman" w:hAnsi="Times New Roman" w:cs="Times New Roman"/>
          <w:i/>
          <w:spacing w:val="1"/>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w:t>
      </w:r>
      <w:r w:rsidRPr="00B67E36">
        <w:rPr>
          <w:rFonts w:ascii="Times New Roman" w:eastAsia="Times New Roman" w:hAnsi="Times New Roman" w:cs="Times New Roman"/>
          <w:w w:val="115"/>
          <w:sz w:val="28"/>
          <w:szCs w:val="28"/>
          <w:lang w:val="x-none"/>
        </w:rPr>
        <w:lastRenderedPageBreak/>
        <w:t>харжамца схьайийцар).</w:t>
      </w:r>
    </w:p>
    <w:p w:rsidR="00B67E36" w:rsidRPr="00B67E36" w:rsidRDefault="00B67E36" w:rsidP="00B67E36">
      <w:pPr>
        <w:widowControl w:val="0"/>
        <w:autoSpaceDE w:val="0"/>
        <w:autoSpaceDN w:val="0"/>
        <w:spacing w:after="0" w:line="254" w:lineRule="auto"/>
        <w:ind w:left="117" w:right="115"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Дешархойн харжамца байташ дагахь йийцар.</w:t>
      </w:r>
    </w:p>
    <w:p w:rsidR="00B67E36" w:rsidRPr="00B67E36" w:rsidRDefault="00B67E36" w:rsidP="00B67E36">
      <w:pPr>
        <w:widowControl w:val="0"/>
        <w:autoSpaceDE w:val="0"/>
        <w:autoSpaceDN w:val="0"/>
        <w:spacing w:before="97"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Йоза</w:t>
      </w:r>
      <w:r w:rsidRPr="00B67E36">
        <w:rPr>
          <w:rFonts w:ascii="Times New Roman" w:eastAsia="Cambria" w:hAnsi="Times New Roman" w:cs="Times New Roman"/>
          <w:b/>
          <w:bCs/>
          <w:spacing w:val="42"/>
          <w:sz w:val="28"/>
          <w:szCs w:val="28"/>
          <w:lang w:val="ru-RU"/>
        </w:rPr>
        <w:t xml:space="preserve"> </w:t>
      </w:r>
      <w:r w:rsidRPr="00B67E36">
        <w:rPr>
          <w:rFonts w:ascii="Times New Roman" w:eastAsia="Cambria" w:hAnsi="Times New Roman" w:cs="Times New Roman"/>
          <w:b/>
          <w:bCs/>
          <w:sz w:val="28"/>
          <w:szCs w:val="28"/>
          <w:lang w:val="ru-RU"/>
        </w:rPr>
        <w:t>(йозанан къамелан культура)</w:t>
      </w:r>
    </w:p>
    <w:p w:rsidR="00B67E36" w:rsidRPr="00B67E36" w:rsidRDefault="00B67E36" w:rsidP="00B67E36">
      <w:pPr>
        <w:widowControl w:val="0"/>
        <w:autoSpaceDE w:val="0"/>
        <w:autoSpaceDN w:val="0"/>
        <w:spacing w:before="12"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Ӏамочу говзаршкахь хӀиттийнчу проблемашкахула доцца йозанан аларш кхоллар (кечдар). </w:t>
      </w:r>
    </w:p>
    <w:p w:rsidR="00B67E36" w:rsidRPr="00B67E36" w:rsidRDefault="00B67E36" w:rsidP="00B67E36">
      <w:pPr>
        <w:widowControl w:val="0"/>
        <w:autoSpaceDE w:val="0"/>
        <w:autoSpaceDN w:val="0"/>
        <w:spacing w:before="108"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Библиографин</w:t>
      </w:r>
      <w:r w:rsidRPr="00B67E36">
        <w:rPr>
          <w:rFonts w:ascii="Times New Roman" w:eastAsia="Cambria" w:hAnsi="Times New Roman" w:cs="Times New Roman"/>
          <w:b/>
          <w:bCs/>
          <w:spacing w:val="64"/>
          <w:sz w:val="28"/>
          <w:szCs w:val="28"/>
          <w:lang w:val="ru-RU"/>
        </w:rPr>
        <w:t xml:space="preserve"> </w:t>
      </w:r>
      <w:r w:rsidRPr="00B67E36">
        <w:rPr>
          <w:rFonts w:ascii="Times New Roman" w:eastAsia="Cambria" w:hAnsi="Times New Roman" w:cs="Times New Roman"/>
          <w:b/>
          <w:bCs/>
          <w:sz w:val="28"/>
          <w:szCs w:val="28"/>
          <w:lang w:val="ru-RU"/>
        </w:rPr>
        <w:t>культура</w:t>
      </w:r>
    </w:p>
    <w:p w:rsidR="00B67E36" w:rsidRPr="00B67E36" w:rsidRDefault="00B67E36" w:rsidP="00B67E36">
      <w:pPr>
        <w:widowControl w:val="0"/>
        <w:autoSpaceDE w:val="0"/>
        <w:autoSpaceDN w:val="0"/>
        <w:spacing w:before="12"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rsidR="00B67E36" w:rsidRPr="00B67E36" w:rsidRDefault="00B67E36" w:rsidP="00B67E36">
      <w:pPr>
        <w:widowControl w:val="0"/>
        <w:autoSpaceDE w:val="0"/>
        <w:autoSpaceDN w:val="0"/>
        <w:spacing w:before="105"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Литературоведенина йукъадалор</w:t>
      </w:r>
    </w:p>
    <w:p w:rsidR="00B67E36" w:rsidRPr="00B67E36" w:rsidRDefault="00B67E36" w:rsidP="00B67E36">
      <w:pPr>
        <w:widowControl w:val="0"/>
        <w:autoSpaceDE w:val="0"/>
        <w:autoSpaceDN w:val="0"/>
        <w:spacing w:before="125"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20"/>
          <w:sz w:val="28"/>
          <w:szCs w:val="28"/>
          <w:lang w:val="x-none"/>
        </w:rPr>
        <w:t xml:space="preserve">Текстан анализ йечу хенахь Ӏамийнчу литературин кхетамех пайдаэцар. </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Ӏамочу говзарийн жанрийн тайп-тайпаналла: фольклоран кегий а, йаккхий а кепаш; литературин туьйра; дийцар,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притча, байт. Прозин а,  поэзин а къамел; исбаьхьаллин кхоллар;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сюжет;</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тема;</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говзаран турпалхо;</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портрет;</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пейзаж;</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ритм;</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рифма.</w:t>
      </w:r>
      <w:r w:rsidRPr="00B67E36">
        <w:rPr>
          <w:rFonts w:ascii="Times New Roman" w:eastAsia="Times New Roman" w:hAnsi="Times New Roman" w:cs="Times New Roman"/>
          <w:spacing w:val="1"/>
          <w:w w:val="115"/>
          <w:sz w:val="28"/>
          <w:szCs w:val="28"/>
          <w:lang w:val="x-none"/>
        </w:rPr>
        <w:t xml:space="preserve"> Дустарийн а, метафорийн а къоман шатайпаналла; исбаьхьалин къамелехь церан маьӀна</w:t>
      </w:r>
      <w:r w:rsidRPr="00B67E36">
        <w:rPr>
          <w:rFonts w:ascii="Times New Roman" w:eastAsia="Times New Roman" w:hAnsi="Times New Roman" w:cs="Times New Roman"/>
          <w:w w:val="115"/>
          <w:sz w:val="28"/>
          <w:szCs w:val="28"/>
          <w:lang w:val="x-none"/>
        </w:rPr>
        <w:t>.</w:t>
      </w:r>
    </w:p>
    <w:p w:rsidR="00B67E36" w:rsidRPr="00B67E36" w:rsidRDefault="00B67E36" w:rsidP="00B67E36">
      <w:pPr>
        <w:widowControl w:val="0"/>
        <w:autoSpaceDE w:val="0"/>
        <w:autoSpaceDN w:val="0"/>
        <w:spacing w:before="8" w:after="0" w:line="240" w:lineRule="auto"/>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before="67" w:after="0" w:line="249" w:lineRule="auto"/>
        <w:ind w:left="117" w:right="115" w:firstLine="340"/>
        <w:jc w:val="both"/>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Дешархойн кхоллараллин гӀуллакх (Ӏамийнчу литературин говзарийн буха тӀехь)</w:t>
      </w:r>
    </w:p>
    <w:p w:rsidR="00B67E36" w:rsidRPr="00B67E36" w:rsidRDefault="00B67E36" w:rsidP="00B67E36">
      <w:pPr>
        <w:widowControl w:val="0"/>
        <w:autoSpaceDE w:val="0"/>
        <w:autoSpaceDN w:val="0"/>
        <w:spacing w:before="1"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Дешархойн кхоллараллин гӀуллакхехь литературин говзаран маьӀна дар: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ролашца йешар,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инсценировка йар;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хьасене хиларан декхарш тидаме а оьцуш</w:t>
      </w:r>
      <w:r w:rsidRPr="00B67E36">
        <w:rPr>
          <w:rFonts w:ascii="Times New Roman" w:eastAsia="Times New Roman" w:hAnsi="Times New Roman" w:cs="Times New Roman"/>
          <w:spacing w:val="28"/>
          <w:w w:val="115"/>
          <w:sz w:val="28"/>
          <w:szCs w:val="28"/>
          <w:lang w:val="x-none"/>
        </w:rPr>
        <w:t xml:space="preserve"> </w:t>
      </w:r>
      <w:r w:rsidRPr="00B67E36">
        <w:rPr>
          <w:rFonts w:ascii="Times New Roman" w:eastAsia="Times New Roman" w:hAnsi="Times New Roman" w:cs="Times New Roman"/>
          <w:w w:val="115"/>
          <w:sz w:val="28"/>
          <w:szCs w:val="28"/>
          <w:lang w:val="x-none"/>
        </w:rPr>
        <w:t>(тайп-тайпанчу адресаташна) исбаьхьаллин говзаран буха тӀехь шен барта йа йозанан текст кхоллар;</w:t>
      </w:r>
      <w:r w:rsidRPr="00B67E36">
        <w:rPr>
          <w:rFonts w:ascii="Times New Roman" w:eastAsia="Times New Roman" w:hAnsi="Times New Roman" w:cs="Times New Roman"/>
          <w:spacing w:val="29"/>
          <w:w w:val="115"/>
          <w:sz w:val="28"/>
          <w:szCs w:val="28"/>
          <w:lang w:val="x-none"/>
        </w:rPr>
        <w:t xml:space="preserve"> говзарна йолчу иллюстрацишна, нохчийн художникийн суьртийн репродукцишна тӀе а тийжаш. </w:t>
      </w:r>
    </w:p>
    <w:p w:rsid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4518DE" w:rsidRPr="004518DE" w:rsidRDefault="004518DE" w:rsidP="004518DE">
      <w:pPr>
        <w:spacing w:after="0" w:line="360" w:lineRule="auto"/>
        <w:jc w:val="center"/>
        <w:rPr>
          <w:rFonts w:ascii="Times New Roman" w:eastAsia="Times New Roman" w:hAnsi="Times New Roman" w:cs="Times New Roman"/>
          <w:b/>
          <w:caps/>
          <w:sz w:val="24"/>
          <w:szCs w:val="24"/>
          <w:lang w:val="ru-RU" w:eastAsia="ru-RU"/>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b/>
          <w:caps/>
          <w:sz w:val="24"/>
          <w:szCs w:val="24"/>
          <w:lang w:val="ru-RU" w:eastAsia="ru-RU"/>
        </w:rPr>
        <w:t xml:space="preserve">2-г1а </w:t>
      </w:r>
      <w:r w:rsidRPr="004518DE">
        <w:rPr>
          <w:rFonts w:ascii="Times New Roman" w:eastAsia="Times New Roman" w:hAnsi="Times New Roman" w:cs="Times New Roman"/>
          <w:b/>
          <w:caps/>
          <w:sz w:val="24"/>
          <w:szCs w:val="24"/>
          <w:lang w:val="ru-RU" w:eastAsia="ru-RU"/>
        </w:rPr>
        <w:t xml:space="preserve"> класс</w:t>
      </w:r>
    </w:p>
    <w:p w:rsidR="004518DE" w:rsidRPr="004518DE" w:rsidRDefault="004518DE" w:rsidP="004518DE">
      <w:pPr>
        <w:widowControl w:val="0"/>
        <w:autoSpaceDE w:val="0"/>
        <w:autoSpaceDN w:val="0"/>
        <w:spacing w:after="0" w:line="360" w:lineRule="auto"/>
        <w:ind w:firstLine="709"/>
        <w:jc w:val="center"/>
        <w:rPr>
          <w:rFonts w:ascii="Times New Roman" w:eastAsia="Times New Roman" w:hAnsi="Times New Roman" w:cs="Times New Roman"/>
          <w:b/>
          <w:caps/>
          <w:sz w:val="28"/>
          <w:szCs w:val="28"/>
          <w:lang w:val="ru-RU"/>
        </w:rPr>
      </w:pPr>
      <w:r w:rsidRPr="004518DE">
        <w:rPr>
          <w:rFonts w:ascii="Times New Roman" w:eastAsia="Times New Roman" w:hAnsi="Times New Roman" w:cs="Times New Roman"/>
          <w:b/>
          <w:caps/>
          <w:sz w:val="28"/>
          <w:szCs w:val="28"/>
          <w:lang w:val="ru-RU"/>
        </w:rPr>
        <w:t>Тематикин блокаш</w:t>
      </w:r>
    </w:p>
    <w:p w:rsidR="004518DE" w:rsidRPr="004518DE" w:rsidRDefault="004518DE"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ru-RU"/>
        </w:rPr>
      </w:pPr>
    </w:p>
    <w:p w:rsidR="0087541C" w:rsidRPr="0087541C" w:rsidRDefault="0087541C" w:rsidP="0087541C">
      <w:pPr>
        <w:spacing w:after="0" w:line="240" w:lineRule="auto"/>
        <w:rPr>
          <w:rFonts w:ascii="Times New Roman" w:eastAsia="Calibri" w:hAnsi="Times New Roman" w:cs="Times New Roman"/>
          <w:b/>
          <w:sz w:val="28"/>
          <w:lang w:val="ru-RU"/>
        </w:rPr>
      </w:pPr>
      <w:r w:rsidRPr="0087541C">
        <w:rPr>
          <w:rFonts w:ascii="Times New Roman" w:eastAsia="Calibri" w:hAnsi="Times New Roman" w:cs="Times New Roman"/>
          <w:b/>
          <w:sz w:val="28"/>
          <w:lang w:val="ru-RU"/>
        </w:rPr>
        <w:t>Даймехкан 1алам. Аьхке</w:t>
      </w:r>
      <w:proofErr w:type="gramStart"/>
      <w:r w:rsidRPr="0087541C">
        <w:rPr>
          <w:rFonts w:ascii="Times New Roman" w:eastAsia="Calibri" w:hAnsi="Times New Roman" w:cs="Times New Roman"/>
          <w:b/>
          <w:sz w:val="28"/>
          <w:lang w:val="ru-RU"/>
        </w:rPr>
        <w:t>.Г</w:t>
      </w:r>
      <w:proofErr w:type="gramEnd"/>
      <w:r w:rsidRPr="0087541C">
        <w:rPr>
          <w:rFonts w:ascii="Times New Roman" w:eastAsia="Calibri" w:hAnsi="Times New Roman" w:cs="Times New Roman"/>
          <w:b/>
          <w:sz w:val="28"/>
          <w:lang w:val="ru-RU"/>
        </w:rPr>
        <w:t xml:space="preserve">уьйре. </w:t>
      </w:r>
    </w:p>
    <w:p w:rsidR="0087541C" w:rsidRPr="0087541C" w:rsidRDefault="0087541C" w:rsidP="0087541C">
      <w:pPr>
        <w:spacing w:after="0" w:line="240" w:lineRule="auto"/>
        <w:rPr>
          <w:rFonts w:ascii="Times New Roman" w:eastAsia="Calibri" w:hAnsi="Times New Roman" w:cs="Times New Roman"/>
          <w:b/>
          <w:sz w:val="28"/>
          <w:lang w:val="ru-RU"/>
        </w:rPr>
      </w:pPr>
      <w:r w:rsidRPr="0087541C">
        <w:rPr>
          <w:rFonts w:ascii="Times New Roman" w:eastAsia="Calibri" w:hAnsi="Times New Roman" w:cs="Times New Roman"/>
          <w:b/>
          <w:sz w:val="28"/>
          <w:lang w:val="ru-RU"/>
        </w:rPr>
        <w:t xml:space="preserve"> </w:t>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Аьхке дагалацар</w:t>
      </w:r>
      <w:proofErr w:type="gramStart"/>
      <w:r w:rsidRPr="0087541C">
        <w:rPr>
          <w:rFonts w:ascii="Times New Roman" w:eastAsia="Calibri" w:hAnsi="Times New Roman" w:cs="Times New Roman"/>
          <w:sz w:val="28"/>
          <w:lang w:val="ru-RU"/>
        </w:rPr>
        <w:t xml:space="preserve">.. </w:t>
      </w:r>
      <w:proofErr w:type="gramEnd"/>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 xml:space="preserve">Ч1ерий дахар.  </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Д.Кагерманов «Дог1а дар»,</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«Гуьйренан тидамаш»,</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Pr="0087541C" w:rsidRDefault="003F02BB" w:rsidP="0087541C">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Демеев И. «Г1а»,</w:t>
      </w:r>
      <w:r>
        <w:rPr>
          <w:rFonts w:ascii="Times New Roman" w:eastAsia="Calibri" w:hAnsi="Times New Roman" w:cs="Times New Roman"/>
          <w:sz w:val="28"/>
          <w:lang w:val="ru-RU"/>
        </w:rPr>
        <w:tab/>
      </w:r>
      <w:r w:rsidR="0087541C" w:rsidRPr="0087541C">
        <w:rPr>
          <w:rFonts w:ascii="Times New Roman" w:eastAsia="Calibri" w:hAnsi="Times New Roman" w:cs="Times New Roman"/>
          <w:sz w:val="28"/>
          <w:lang w:val="ru-RU"/>
        </w:rPr>
        <w:tab/>
      </w:r>
      <w:r w:rsidR="0087541C" w:rsidRPr="0087541C">
        <w:rPr>
          <w:rFonts w:ascii="Times New Roman" w:eastAsia="Calibri" w:hAnsi="Times New Roman" w:cs="Times New Roman"/>
          <w:sz w:val="28"/>
          <w:lang w:val="ru-RU"/>
        </w:rPr>
        <w:tab/>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Бианки В. «Чено к1орнеш лийчор».</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Э.Мамакаев «Гуьйренан 1уьйре».</w:t>
      </w:r>
      <w:r w:rsidRPr="0087541C">
        <w:rPr>
          <w:rFonts w:ascii="Times New Roman" w:eastAsia="Calibri" w:hAnsi="Times New Roman" w:cs="Times New Roman"/>
          <w:sz w:val="28"/>
          <w:lang w:val="ru-RU"/>
        </w:rPr>
        <w:tab/>
      </w:r>
    </w:p>
    <w:p w:rsidR="003A3373" w:rsidRDefault="003A3373" w:rsidP="0087541C">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szCs w:val="28"/>
          <w:lang w:val="ru-RU"/>
        </w:rPr>
      </w:pPr>
      <w:r w:rsidRPr="003A3373">
        <w:rPr>
          <w:rFonts w:ascii="Times New Roman" w:eastAsia="Calibri" w:hAnsi="Times New Roman" w:cs="Times New Roman"/>
          <w:b/>
          <w:sz w:val="28"/>
          <w:szCs w:val="28"/>
          <w:lang w:val="ru-RU"/>
        </w:rPr>
        <w:lastRenderedPageBreak/>
        <w:t xml:space="preserve">«Г1иллакх-оьздангаллех лаьцна» </w:t>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Дений,</w:t>
      </w:r>
      <w:r>
        <w:rPr>
          <w:rFonts w:ascii="Times New Roman" w:eastAsia="Calibri" w:hAnsi="Times New Roman" w:cs="Times New Roman"/>
          <w:sz w:val="28"/>
          <w:szCs w:val="28"/>
          <w:lang w:val="ru-RU"/>
        </w:rPr>
        <w:t xml:space="preserve"> </w:t>
      </w:r>
      <w:r w:rsidRPr="003A3373">
        <w:rPr>
          <w:rFonts w:ascii="Times New Roman" w:eastAsia="Calibri" w:hAnsi="Times New Roman" w:cs="Times New Roman"/>
          <w:sz w:val="28"/>
          <w:szCs w:val="28"/>
          <w:lang w:val="ru-RU"/>
        </w:rPr>
        <w:t>нанний дика хилар.</w:t>
      </w:r>
      <w:r w:rsidRPr="003A3373">
        <w:rPr>
          <w:rFonts w:ascii="Times New Roman" w:eastAsia="Calibri" w:hAnsi="Times New Roman" w:cs="Times New Roman"/>
          <w:sz w:val="28"/>
          <w:szCs w:val="28"/>
          <w:lang w:val="ru-RU"/>
        </w:rPr>
        <w:tab/>
        <w:t xml:space="preserve">      </w:t>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В.Осеева «К1ентий»</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Э.Мамакаев «Нана» В.Осеева «Йоккха стаг»</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1Ц1ена хи</w:t>
      </w:r>
      <w:proofErr w:type="gramStart"/>
      <w:r w:rsidRPr="003A3373">
        <w:rPr>
          <w:rFonts w:ascii="Times New Roman" w:eastAsia="Calibri" w:hAnsi="Times New Roman" w:cs="Times New Roman"/>
          <w:sz w:val="28"/>
          <w:szCs w:val="28"/>
          <w:lang w:val="ru-RU"/>
        </w:rPr>
        <w:t xml:space="preserve"> .</w:t>
      </w:r>
      <w:proofErr w:type="gramEnd"/>
      <w:r w:rsidRPr="003A3373">
        <w:rPr>
          <w:rFonts w:ascii="Times New Roman" w:eastAsia="Calibri" w:hAnsi="Times New Roman" w:cs="Times New Roman"/>
          <w:sz w:val="28"/>
          <w:szCs w:val="28"/>
          <w:lang w:val="ru-RU"/>
        </w:rPr>
        <w:t>Ц1ена  хила вай?</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 xml:space="preserve"> Харцлийна 1у. Х1ума яар. Пайх1амаро нийсонах лаьцна аьлларг</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1-Хь</w:t>
      </w:r>
      <w:proofErr w:type="gramStart"/>
      <w:r w:rsidRPr="003A3373">
        <w:rPr>
          <w:rFonts w:ascii="Times New Roman" w:eastAsia="Calibri" w:hAnsi="Times New Roman" w:cs="Times New Roman"/>
          <w:sz w:val="28"/>
          <w:szCs w:val="28"/>
          <w:lang w:val="ru-RU"/>
        </w:rPr>
        <w:t>.Х</w:t>
      </w:r>
      <w:proofErr w:type="gramEnd"/>
      <w:r w:rsidRPr="003A3373">
        <w:rPr>
          <w:rFonts w:ascii="Times New Roman" w:eastAsia="Calibri" w:hAnsi="Times New Roman" w:cs="Times New Roman"/>
          <w:sz w:val="28"/>
          <w:szCs w:val="28"/>
          <w:lang w:val="ru-RU"/>
        </w:rPr>
        <w:t>атуев «Г1иллакх».</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 xml:space="preserve">Б.Дикаев «Берашка-сайн доттаг1ашка»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Талламан болх хьалхарчу чийрикна лерина.</w:t>
      </w:r>
    </w:p>
    <w:p w:rsidR="003A3373" w:rsidRDefault="003A3373" w:rsidP="0087541C">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lang w:val="ru-RU"/>
        </w:rPr>
      </w:pPr>
      <w:r w:rsidRPr="003A3373">
        <w:rPr>
          <w:rFonts w:ascii="Times New Roman" w:eastAsia="Calibri" w:hAnsi="Times New Roman" w:cs="Times New Roman"/>
          <w:b/>
          <w:sz w:val="28"/>
          <w:lang w:val="ru-RU"/>
        </w:rPr>
        <w:t>Берийн дахар.</w:t>
      </w:r>
    </w:p>
    <w:p w:rsidR="003A3373" w:rsidRPr="003A3373" w:rsidRDefault="003A3373" w:rsidP="003A3373">
      <w:pPr>
        <w:spacing w:after="0" w:line="240" w:lineRule="auto"/>
        <w:rPr>
          <w:rFonts w:ascii="Times New Roman" w:eastAsia="Calibri" w:hAnsi="Times New Roman" w:cs="Times New Roman"/>
          <w:b/>
          <w:sz w:val="28"/>
          <w:lang w:val="ru-RU"/>
        </w:rPr>
      </w:pP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Ж.Махмаев «Маликатан доттаг1ий».</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Т.Ахмадова «Нура»»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З.Муталибов «Дешархойн къийсадаларш».</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1.Гайсултанов «Доллучун шен хан ю»</w:t>
      </w:r>
      <w:proofErr w:type="gramStart"/>
      <w:r w:rsidRPr="003A3373">
        <w:rPr>
          <w:rFonts w:ascii="Times New Roman" w:eastAsia="Calibri" w:hAnsi="Times New Roman" w:cs="Times New Roman"/>
          <w:sz w:val="28"/>
          <w:lang w:val="ru-RU"/>
        </w:rPr>
        <w:t>.ъ</w:t>
      </w:r>
      <w:proofErr w:type="gramEnd"/>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87541C" w:rsidRDefault="003A3373" w:rsidP="003A3373">
      <w:pPr>
        <w:spacing w:after="0" w:line="240" w:lineRule="auto"/>
        <w:rPr>
          <w:rFonts w:ascii="Times New Roman" w:eastAsia="Calibri" w:hAnsi="Times New Roman" w:cs="Times New Roman"/>
          <w:sz w:val="36"/>
          <w:lang w:val="ru-RU"/>
        </w:rPr>
      </w:pPr>
      <w:r w:rsidRPr="003A3373">
        <w:rPr>
          <w:rFonts w:ascii="Times New Roman" w:eastAsia="Calibri" w:hAnsi="Times New Roman" w:cs="Times New Roman"/>
          <w:sz w:val="28"/>
          <w:lang w:val="ru-RU"/>
        </w:rPr>
        <w:t>П.Абубакарова «Дешнех ловза»</w:t>
      </w:r>
      <w:r w:rsidRPr="003A3373">
        <w:rPr>
          <w:rFonts w:ascii="Times New Roman" w:eastAsia="Calibri" w:hAnsi="Times New Roman" w:cs="Times New Roman"/>
          <w:sz w:val="28"/>
          <w:lang w:val="ru-RU"/>
        </w:rPr>
        <w:tab/>
      </w:r>
    </w:p>
    <w:p w:rsidR="00B67E36" w:rsidRDefault="00B67E36" w:rsidP="003A3373">
      <w:pPr>
        <w:spacing w:after="0" w:line="240" w:lineRule="auto"/>
        <w:rPr>
          <w:rFonts w:ascii="Times New Roman"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lang w:val="ru-RU"/>
        </w:rPr>
      </w:pPr>
      <w:r w:rsidRPr="003A3373">
        <w:rPr>
          <w:rFonts w:ascii="Times New Roman" w:eastAsia="Calibri" w:hAnsi="Times New Roman" w:cs="Times New Roman"/>
          <w:b/>
          <w:sz w:val="28"/>
          <w:lang w:val="ru-RU"/>
        </w:rPr>
        <w:t xml:space="preserve">Вайн доттаг1ий-дийнаташ. </w:t>
      </w:r>
    </w:p>
    <w:p w:rsidR="003A3373" w:rsidRPr="003A3373" w:rsidRDefault="003A3373" w:rsidP="003A3373">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Х.Берсанов «Бексолтин алаша.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 xml:space="preserve">Ж.Махмаев «Ши к1еза» </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Хь</w:t>
      </w:r>
      <w:proofErr w:type="gramStart"/>
      <w:r>
        <w:rPr>
          <w:rFonts w:ascii="Times New Roman" w:eastAsia="Calibri" w:hAnsi="Times New Roman" w:cs="Times New Roman"/>
          <w:sz w:val="28"/>
          <w:lang w:val="ru-RU"/>
        </w:rPr>
        <w:t>.С</w:t>
      </w:r>
      <w:proofErr w:type="gramEnd"/>
      <w:r>
        <w:rPr>
          <w:rFonts w:ascii="Times New Roman" w:eastAsia="Calibri" w:hAnsi="Times New Roman" w:cs="Times New Roman"/>
          <w:sz w:val="28"/>
          <w:lang w:val="ru-RU"/>
        </w:rPr>
        <w:t xml:space="preserve">аракаев «Борзик», </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Э. Мамакаев «Тхан пису»</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Э.Мамакаев «Акхарой долчохь»</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Ш.Макало</w:t>
      </w:r>
      <w:r>
        <w:rPr>
          <w:rFonts w:ascii="Times New Roman" w:eastAsia="Calibri" w:hAnsi="Times New Roman" w:cs="Times New Roman"/>
          <w:sz w:val="28"/>
          <w:lang w:val="ru-RU"/>
        </w:rPr>
        <w:t>в «Дехкий дийна муха дисира».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А.Тапалаева « Массарна дерг-ловзар»</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Хь</w:t>
      </w:r>
      <w:proofErr w:type="gramStart"/>
      <w:r w:rsidRPr="003A3373">
        <w:rPr>
          <w:rFonts w:ascii="Times New Roman" w:eastAsia="Calibri" w:hAnsi="Times New Roman" w:cs="Times New Roman"/>
          <w:sz w:val="28"/>
          <w:lang w:val="ru-RU"/>
        </w:rPr>
        <w:t>.С</w:t>
      </w:r>
      <w:proofErr w:type="gramEnd"/>
      <w:r w:rsidRPr="003A3373">
        <w:rPr>
          <w:rFonts w:ascii="Times New Roman" w:eastAsia="Calibri" w:hAnsi="Times New Roman" w:cs="Times New Roman"/>
          <w:sz w:val="28"/>
          <w:lang w:val="ru-RU"/>
        </w:rPr>
        <w:t>аракаев «Х1орш х1ун ю?».</w:t>
      </w:r>
    </w:p>
    <w:p w:rsidR="003A3373" w:rsidRPr="003A3373" w:rsidRDefault="003A3373" w:rsidP="003A3373">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szCs w:val="28"/>
          <w:lang w:val="ru-RU"/>
        </w:rPr>
      </w:pPr>
      <w:r w:rsidRPr="003A3373">
        <w:rPr>
          <w:rFonts w:ascii="Times New Roman" w:eastAsia="Calibri" w:hAnsi="Times New Roman" w:cs="Times New Roman"/>
          <w:b/>
          <w:sz w:val="28"/>
          <w:szCs w:val="28"/>
          <w:lang w:val="ru-RU"/>
        </w:rPr>
        <w:t xml:space="preserve">Болх-доккха хазахетар </w:t>
      </w:r>
    </w:p>
    <w:p w:rsidR="003A3373" w:rsidRP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Талламан болх шолг1ачу чийрикна лерина</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З.Муталибов «</w:t>
      </w:r>
      <w:proofErr w:type="gramStart"/>
      <w:r w:rsidRPr="003A3373">
        <w:rPr>
          <w:rFonts w:ascii="Times New Roman" w:eastAsia="Calibri" w:hAnsi="Times New Roman" w:cs="Times New Roman"/>
          <w:sz w:val="28"/>
          <w:szCs w:val="28"/>
          <w:lang w:val="ru-RU"/>
        </w:rPr>
        <w:t>Муьлхха</w:t>
      </w:r>
      <w:proofErr w:type="gramEnd"/>
      <w:r w:rsidRPr="003A3373">
        <w:rPr>
          <w:rFonts w:ascii="Times New Roman" w:eastAsia="Calibri" w:hAnsi="Times New Roman" w:cs="Times New Roman"/>
          <w:sz w:val="28"/>
          <w:szCs w:val="28"/>
          <w:lang w:val="ru-RU"/>
        </w:rPr>
        <w:t xml:space="preserve"> а болх оьшуш бу»..</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Ж.Махмаев «Маликат».</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1.Гайсултанов «Пхьола».</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Кагерманов. «Говзанчаш</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Х.Ошаев «Ши накъост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Г.Балл «Цхьана меттехь ца соцу мало».</w:t>
      </w: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160" w:line="259"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r w:rsidRPr="003A3373">
        <w:rPr>
          <w:rFonts w:ascii="Times New Roman" w:eastAsia="Calibri" w:hAnsi="Times New Roman" w:cs="Times New Roman"/>
          <w:b/>
          <w:sz w:val="28"/>
          <w:szCs w:val="28"/>
          <w:lang w:val="ru-RU"/>
        </w:rPr>
        <w:t xml:space="preserve"> 1а </w:t>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1.Мамакаев «1а»</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 xml:space="preserve">Э.Мамакаев «Керла шо»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Туьйра «1аьнан оьг1азло»</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Ж.Махмаев «Салазаш хахкар»</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Хь</w:t>
      </w:r>
      <w:proofErr w:type="gramStart"/>
      <w:r w:rsidRPr="003A3373">
        <w:rPr>
          <w:rFonts w:ascii="Times New Roman" w:eastAsia="Calibri" w:hAnsi="Times New Roman" w:cs="Times New Roman"/>
          <w:sz w:val="28"/>
          <w:szCs w:val="28"/>
          <w:lang w:val="ru-RU"/>
        </w:rPr>
        <w:t>.С</w:t>
      </w:r>
      <w:proofErr w:type="gramEnd"/>
      <w:r w:rsidRPr="003A3373">
        <w:rPr>
          <w:rFonts w:ascii="Times New Roman" w:eastAsia="Calibri" w:hAnsi="Times New Roman" w:cs="Times New Roman"/>
          <w:sz w:val="28"/>
          <w:szCs w:val="28"/>
          <w:lang w:val="ru-RU"/>
        </w:rPr>
        <w:t xml:space="preserve">аракаев «Дарц».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lastRenderedPageBreak/>
        <w:t xml:space="preserve">Д.Кагерманов Г1ура-дада».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Хь</w:t>
      </w:r>
      <w:proofErr w:type="gramStart"/>
      <w:r w:rsidRPr="003A3373">
        <w:rPr>
          <w:rFonts w:ascii="Times New Roman" w:eastAsia="Calibri" w:hAnsi="Times New Roman" w:cs="Times New Roman"/>
          <w:sz w:val="28"/>
          <w:szCs w:val="28"/>
          <w:lang w:val="ru-RU"/>
        </w:rPr>
        <w:t>.С</w:t>
      </w:r>
      <w:proofErr w:type="gramEnd"/>
      <w:r w:rsidRPr="003A3373">
        <w:rPr>
          <w:rFonts w:ascii="Times New Roman" w:eastAsia="Calibri" w:hAnsi="Times New Roman" w:cs="Times New Roman"/>
          <w:sz w:val="28"/>
          <w:szCs w:val="28"/>
          <w:lang w:val="ru-RU"/>
        </w:rPr>
        <w:t>аракаев «Х1ара маца хуьлу</w:t>
      </w:r>
    </w:p>
    <w:p w:rsid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160" w:line="259" w:lineRule="auto"/>
        <w:rPr>
          <w:rFonts w:ascii="Times New Roman" w:eastAsia="Calibri" w:hAnsi="Times New Roman" w:cs="Times New Roman"/>
          <w:b/>
          <w:sz w:val="28"/>
          <w:lang w:val="ru-RU"/>
        </w:rPr>
      </w:pPr>
      <w:r w:rsidRPr="003A3373">
        <w:rPr>
          <w:rFonts w:ascii="Times New Roman" w:eastAsia="Calibri" w:hAnsi="Times New Roman" w:cs="Times New Roman"/>
          <w:b/>
          <w:sz w:val="28"/>
          <w:lang w:val="ru-RU"/>
        </w:rPr>
        <w:t xml:space="preserve">Вайн Даймохк </w:t>
      </w:r>
    </w:p>
    <w:p w:rsidR="003A3373" w:rsidRPr="003A3373" w:rsidRDefault="003A3373" w:rsidP="003A3373">
      <w:pPr>
        <w:spacing w:after="160" w:line="259" w:lineRule="auto"/>
        <w:rPr>
          <w:rFonts w:ascii="Times New Roman" w:eastAsia="Calibri" w:hAnsi="Times New Roman" w:cs="Times New Roman"/>
          <w:sz w:val="28"/>
          <w:lang w:val="ru-RU"/>
        </w:rPr>
      </w:pPr>
    </w:p>
    <w:p w:rsidR="003A3373" w:rsidRPr="003A3373" w:rsidRDefault="003A3373" w:rsidP="0009273B">
      <w:pPr>
        <w:spacing w:after="0" w:line="259"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 xml:space="preserve">«Нефтах х1ун йоккху?». </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09273B">
      <w:pPr>
        <w:spacing w:after="0" w:line="259"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1адиз Кусаев «Сан г1ала»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09273B">
      <w:pPr>
        <w:spacing w:after="0" w:line="259"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«Хиш» «Вайн хиш чохь хуьлу ч1ерий»</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09273B" w:rsidRDefault="003A3373" w:rsidP="0009273B">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«Ж.Махмаев «Машар»</w:t>
      </w:r>
      <w:r w:rsidRPr="003A3373">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p>
    <w:p w:rsidR="0009273B" w:rsidRDefault="0009273B" w:rsidP="0009273B">
      <w:pPr>
        <w:spacing w:after="0" w:line="259" w:lineRule="auto"/>
        <w:rPr>
          <w:rFonts w:ascii="Times New Roman" w:eastAsia="Calibri" w:hAnsi="Times New Roman" w:cs="Times New Roman"/>
          <w:b/>
          <w:sz w:val="28"/>
          <w:lang w:val="ru-RU"/>
        </w:rPr>
      </w:pPr>
      <w:r w:rsidRPr="0009273B">
        <w:rPr>
          <w:rFonts w:ascii="Times New Roman" w:eastAsia="Calibri" w:hAnsi="Times New Roman" w:cs="Times New Roman"/>
          <w:b/>
          <w:sz w:val="28"/>
          <w:lang w:val="ru-RU"/>
        </w:rPr>
        <w:t>Б1аьсте</w:t>
      </w:r>
      <w:proofErr w:type="gramStart"/>
      <w:r w:rsidRPr="0009273B">
        <w:rPr>
          <w:rFonts w:ascii="Times New Roman" w:eastAsia="Calibri" w:hAnsi="Times New Roman" w:cs="Times New Roman"/>
          <w:b/>
          <w:sz w:val="28"/>
          <w:lang w:val="ru-RU"/>
        </w:rPr>
        <w:t>,б</w:t>
      </w:r>
      <w:proofErr w:type="gramEnd"/>
      <w:r w:rsidRPr="0009273B">
        <w:rPr>
          <w:rFonts w:ascii="Times New Roman" w:eastAsia="Calibri" w:hAnsi="Times New Roman" w:cs="Times New Roman"/>
          <w:b/>
          <w:sz w:val="28"/>
          <w:lang w:val="ru-RU"/>
        </w:rPr>
        <w:t xml:space="preserve">1аьсте еъна кхечи </w:t>
      </w:r>
      <w:r w:rsidRPr="0009273B">
        <w:rPr>
          <w:rFonts w:ascii="Times New Roman" w:eastAsia="Calibri" w:hAnsi="Times New Roman" w:cs="Times New Roman"/>
          <w:b/>
          <w:sz w:val="28"/>
          <w:lang w:val="ru-RU"/>
        </w:rPr>
        <w:tab/>
      </w:r>
    </w:p>
    <w:p w:rsidR="0009273B" w:rsidRPr="0009273B" w:rsidRDefault="0009273B" w:rsidP="0009273B">
      <w:pPr>
        <w:spacing w:after="0" w:line="259" w:lineRule="auto"/>
        <w:rPr>
          <w:rFonts w:ascii="Times New Roman" w:eastAsia="Calibri" w:hAnsi="Times New Roman" w:cs="Times New Roman"/>
          <w:b/>
          <w:sz w:val="28"/>
          <w:lang w:val="ru-RU"/>
        </w:rPr>
      </w:pP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Хь</w:t>
      </w:r>
      <w:proofErr w:type="gramStart"/>
      <w:r w:rsidRPr="0009273B">
        <w:rPr>
          <w:rFonts w:ascii="Times New Roman" w:eastAsia="Calibri" w:hAnsi="Times New Roman" w:cs="Times New Roman"/>
          <w:sz w:val="28"/>
          <w:lang w:val="ru-RU"/>
        </w:rPr>
        <w:t>.С</w:t>
      </w:r>
      <w:proofErr w:type="gramEnd"/>
      <w:r w:rsidRPr="0009273B">
        <w:rPr>
          <w:rFonts w:ascii="Times New Roman" w:eastAsia="Calibri" w:hAnsi="Times New Roman" w:cs="Times New Roman"/>
          <w:sz w:val="28"/>
          <w:lang w:val="ru-RU"/>
        </w:rPr>
        <w:t xml:space="preserve">атуев «Вайн бераш»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Талламан болх кхоалг1ачу чийрикна лерина.</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Л.Н.Толстой «Б1аьсте»</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Хь</w:t>
      </w:r>
      <w:proofErr w:type="gramStart"/>
      <w:r w:rsidRPr="0009273B">
        <w:rPr>
          <w:rFonts w:ascii="Times New Roman" w:eastAsia="Calibri" w:hAnsi="Times New Roman" w:cs="Times New Roman"/>
          <w:sz w:val="28"/>
          <w:lang w:val="ru-RU"/>
        </w:rPr>
        <w:t>.С</w:t>
      </w:r>
      <w:proofErr w:type="gramEnd"/>
      <w:r w:rsidRPr="0009273B">
        <w:rPr>
          <w:rFonts w:ascii="Times New Roman" w:eastAsia="Calibri" w:hAnsi="Times New Roman" w:cs="Times New Roman"/>
          <w:sz w:val="28"/>
          <w:lang w:val="ru-RU"/>
        </w:rPr>
        <w:t xml:space="preserve">аракаев «Х1ун ю иза?».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Гайсултанов «Б1аьста хьуьнхахь».</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Д.Кагерманов «Алкханчаш»,</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Pr>
          <w:rFonts w:ascii="Times New Roman" w:eastAsia="Calibri" w:hAnsi="Times New Roman" w:cs="Times New Roman"/>
          <w:sz w:val="28"/>
          <w:lang w:val="ru-RU"/>
        </w:rPr>
        <w:t>В.Бианки «</w:t>
      </w:r>
      <w:r w:rsidRPr="0009273B">
        <w:rPr>
          <w:rFonts w:ascii="Times New Roman" w:eastAsia="Calibri" w:hAnsi="Times New Roman" w:cs="Times New Roman"/>
          <w:sz w:val="28"/>
          <w:lang w:val="ru-RU"/>
        </w:rPr>
        <w:t>Пхьагал дитта т1ехь»</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«Муха дог1а деза синтар»</w:t>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Д.Кагерманов «Со а воьду»</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Н.Носов «Хорсамах лаьцна»</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Н.Носов «Хорсамах лаьцна»</w:t>
      </w:r>
      <w:r w:rsidRPr="0009273B">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p>
    <w:p w:rsidR="0009273B" w:rsidRDefault="0009273B" w:rsidP="0009273B">
      <w:pPr>
        <w:spacing w:after="0" w:line="240" w:lineRule="auto"/>
        <w:rPr>
          <w:rFonts w:ascii="Times New Roman" w:eastAsia="Calibri" w:hAnsi="Times New Roman" w:cs="Times New Roman"/>
          <w:sz w:val="28"/>
          <w:lang w:val="ru-RU"/>
        </w:rPr>
      </w:pPr>
    </w:p>
    <w:p w:rsidR="0009273B" w:rsidRDefault="0009273B" w:rsidP="0009273B">
      <w:pPr>
        <w:spacing w:after="0" w:line="240" w:lineRule="auto"/>
        <w:rPr>
          <w:rFonts w:ascii="Times New Roman" w:eastAsia="Calibri" w:hAnsi="Times New Roman" w:cs="Times New Roman"/>
          <w:b/>
          <w:sz w:val="28"/>
          <w:lang w:val="ru-RU"/>
        </w:rPr>
      </w:pPr>
      <w:r w:rsidRPr="0009273B">
        <w:rPr>
          <w:rFonts w:ascii="Times New Roman" w:eastAsia="Calibri" w:hAnsi="Times New Roman" w:cs="Times New Roman"/>
          <w:b/>
          <w:sz w:val="28"/>
          <w:lang w:val="ru-RU"/>
        </w:rPr>
        <w:t xml:space="preserve">Нохчийн халкъан барта кхолларалла </w:t>
      </w:r>
    </w:p>
    <w:p w:rsidR="0009273B" w:rsidRPr="0009273B" w:rsidRDefault="0009273B" w:rsidP="0009273B">
      <w:pPr>
        <w:spacing w:after="0" w:line="240" w:lineRule="auto"/>
        <w:rPr>
          <w:rFonts w:ascii="Times New Roman" w:eastAsia="Calibri" w:hAnsi="Times New Roman" w:cs="Times New Roman"/>
          <w:b/>
          <w:sz w:val="28"/>
          <w:lang w:val="ru-RU"/>
        </w:rPr>
      </w:pP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Цициггий,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дахки</w:t>
      </w:r>
      <w:proofErr w:type="gramStart"/>
      <w:r w:rsidRPr="0009273B">
        <w:rPr>
          <w:rFonts w:ascii="Times New Roman" w:eastAsia="Calibri" w:hAnsi="Times New Roman" w:cs="Times New Roman"/>
          <w:sz w:val="28"/>
          <w:lang w:val="ru-RU"/>
        </w:rPr>
        <w:t>й(</w:t>
      </w:r>
      <w:proofErr w:type="gramEnd"/>
      <w:r w:rsidRPr="0009273B">
        <w:rPr>
          <w:rFonts w:ascii="Times New Roman" w:eastAsia="Calibri" w:hAnsi="Times New Roman" w:cs="Times New Roman"/>
          <w:sz w:val="28"/>
          <w:lang w:val="ru-RU"/>
        </w:rPr>
        <w:t xml:space="preserve">берийн ловзар)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t xml:space="preserve">   </w:t>
      </w:r>
      <w:r w:rsidRPr="0009273B">
        <w:rPr>
          <w:rFonts w:ascii="Times New Roman" w:eastAsia="Calibri" w:hAnsi="Times New Roman" w:cs="Times New Roman"/>
          <w:sz w:val="28"/>
          <w:lang w:val="ru-RU"/>
        </w:rPr>
        <w:tab/>
      </w:r>
    </w:p>
    <w:p w:rsidR="0009273B" w:rsidRPr="0009273B" w:rsidRDefault="003F02BB" w:rsidP="0009273B">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Кицанаш</w:t>
      </w:r>
      <w:r w:rsidR="0009273B" w:rsidRPr="0009273B">
        <w:rPr>
          <w:rFonts w:ascii="Times New Roman" w:eastAsia="Calibri" w:hAnsi="Times New Roman" w:cs="Times New Roman"/>
          <w:sz w:val="28"/>
          <w:lang w:val="ru-RU"/>
        </w:rPr>
        <w:t xml:space="preserve">   </w:t>
      </w:r>
      <w:r w:rsidR="0009273B" w:rsidRPr="0009273B">
        <w:rPr>
          <w:rFonts w:ascii="Times New Roman" w:eastAsia="Calibri" w:hAnsi="Times New Roman" w:cs="Times New Roman"/>
          <w:sz w:val="28"/>
          <w:lang w:val="ru-RU"/>
        </w:rPr>
        <w:tab/>
      </w:r>
      <w:r w:rsidR="0009273B" w:rsidRPr="0009273B">
        <w:rPr>
          <w:rFonts w:ascii="Times New Roman" w:eastAsia="Calibri" w:hAnsi="Times New Roman" w:cs="Times New Roman"/>
          <w:sz w:val="28"/>
          <w:lang w:val="ru-RU"/>
        </w:rPr>
        <w:tab/>
      </w:r>
      <w:r w:rsidR="0009273B"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Х1етал-металш</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 xml:space="preserve">Чехкааларш,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Дагардарш</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«Майра пхьагал»</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«Цаьпцалггий,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зингаттий»</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«Газа-гуьзалггий,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сира борззий»</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«Зуй,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пхьагаллий»</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Талламан болх доьалг1ачу чийрикна лерина.</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«Цхьогаллий,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 xml:space="preserve">пхьагаллий»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Calibri" w:eastAsia="Calibri" w:hAnsi="Calibri" w:cs="Times New Roman"/>
          <w:lang w:val="ru-RU"/>
        </w:rPr>
      </w:pPr>
      <w:r w:rsidRPr="0009273B">
        <w:rPr>
          <w:rFonts w:ascii="Times New Roman" w:eastAsia="Calibri" w:hAnsi="Times New Roman" w:cs="Times New Roman"/>
          <w:sz w:val="28"/>
          <w:lang w:val="ru-RU"/>
        </w:rPr>
        <w:t>«Борззий,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цхьогаллий</w:t>
      </w:r>
      <w:proofErr w:type="gramStart"/>
      <w:r w:rsidRPr="0009273B">
        <w:rPr>
          <w:rFonts w:ascii="Times New Roman" w:eastAsia="Calibri" w:hAnsi="Times New Roman" w:cs="Times New Roman"/>
          <w:sz w:val="28"/>
          <w:lang w:val="ru-RU"/>
        </w:rPr>
        <w:t>,л</w:t>
      </w:r>
      <w:proofErr w:type="gramEnd"/>
      <w:r w:rsidRPr="0009273B">
        <w:rPr>
          <w:rFonts w:ascii="Times New Roman" w:eastAsia="Calibri" w:hAnsi="Times New Roman" w:cs="Times New Roman"/>
          <w:sz w:val="28"/>
          <w:lang w:val="ru-RU"/>
        </w:rPr>
        <w:t>оммий»</w:t>
      </w:r>
      <w:r w:rsidRPr="0009273B">
        <w:rPr>
          <w:rFonts w:ascii="Calibri" w:eastAsia="Calibri" w:hAnsi="Calibri" w:cs="Times New Roman"/>
          <w:lang w:val="ru-RU"/>
        </w:rPr>
        <w:tab/>
      </w:r>
      <w:r w:rsidRPr="0009273B">
        <w:rPr>
          <w:rFonts w:ascii="Calibri" w:eastAsia="Calibri" w:hAnsi="Calibri" w:cs="Times New Roman"/>
          <w:lang w:val="ru-RU"/>
        </w:rPr>
        <w:tab/>
      </w:r>
      <w:r w:rsidRPr="0009273B">
        <w:rPr>
          <w:rFonts w:ascii="Calibri" w:eastAsia="Calibri" w:hAnsi="Calibri" w:cs="Times New Roman"/>
          <w:lang w:val="ru-RU"/>
        </w:rPr>
        <w:tab/>
      </w:r>
    </w:p>
    <w:p w:rsidR="0009273B" w:rsidRPr="0009273B" w:rsidRDefault="0009273B" w:rsidP="0009273B">
      <w:pPr>
        <w:spacing w:after="160" w:line="259" w:lineRule="auto"/>
        <w:rPr>
          <w:rFonts w:ascii="Calibri" w:eastAsia="Calibri" w:hAnsi="Calibri" w:cs="Times New Roman"/>
          <w:lang w:val="ru-RU"/>
        </w:rPr>
      </w:pPr>
      <w:r w:rsidRPr="0009273B">
        <w:rPr>
          <w:rFonts w:ascii="Calibri" w:eastAsia="Calibri" w:hAnsi="Calibri" w:cs="Times New Roman"/>
          <w:lang w:val="ru-RU"/>
        </w:rPr>
        <w:t xml:space="preserve">            </w:t>
      </w:r>
    </w:p>
    <w:p w:rsidR="003A3373" w:rsidRPr="003A3373" w:rsidRDefault="0009273B" w:rsidP="0009273B">
      <w:pPr>
        <w:spacing w:after="0" w:line="240" w:lineRule="auto"/>
        <w:rPr>
          <w:rFonts w:ascii="Times New Roman" w:eastAsia="Calibri" w:hAnsi="Times New Roman" w:cs="Times New Roman"/>
          <w:sz w:val="28"/>
          <w:szCs w:val="28"/>
          <w:lang w:val="ru-RU"/>
        </w:rPr>
      </w:pPr>
      <w:r w:rsidRPr="0009273B">
        <w:rPr>
          <w:rFonts w:ascii="Times New Roman" w:eastAsia="Calibri" w:hAnsi="Times New Roman" w:cs="Times New Roman"/>
          <w:sz w:val="28"/>
          <w:lang w:val="ru-RU"/>
        </w:rPr>
        <w:tab/>
      </w:r>
      <w:r w:rsidR="003A3373" w:rsidRPr="003A3373">
        <w:rPr>
          <w:rFonts w:ascii="Times New Roman" w:eastAsia="Calibri" w:hAnsi="Times New Roman" w:cs="Times New Roman"/>
          <w:sz w:val="28"/>
          <w:szCs w:val="28"/>
          <w:lang w:val="ru-RU"/>
        </w:rPr>
        <w:tab/>
      </w:r>
      <w:r w:rsidR="003A3373" w:rsidRPr="003A3373">
        <w:rPr>
          <w:rFonts w:ascii="Times New Roman" w:eastAsia="Calibri" w:hAnsi="Times New Roman" w:cs="Times New Roman"/>
          <w:sz w:val="28"/>
          <w:szCs w:val="28"/>
          <w:lang w:val="ru-RU"/>
        </w:rPr>
        <w:tab/>
      </w:r>
    </w:p>
    <w:p w:rsidR="003A3373" w:rsidRDefault="003A3373" w:rsidP="0009273B">
      <w:pPr>
        <w:spacing w:after="0" w:line="240" w:lineRule="auto"/>
        <w:rPr>
          <w:rFonts w:ascii="Times New Roman" w:hAnsi="Times New Roman" w:cs="Times New Roman"/>
          <w:sz w:val="28"/>
          <w:lang w:val="ru-RU"/>
        </w:rPr>
      </w:pPr>
    </w:p>
    <w:p w:rsidR="003A3373" w:rsidRPr="003A3373" w:rsidRDefault="003A3373" w:rsidP="003A3373">
      <w:pPr>
        <w:spacing w:after="0" w:line="240" w:lineRule="auto"/>
        <w:rPr>
          <w:rFonts w:ascii="Times New Roman" w:hAnsi="Times New Roman" w:cs="Times New Roman"/>
          <w:sz w:val="28"/>
          <w:lang w:val="ru-RU"/>
        </w:rPr>
      </w:pPr>
    </w:p>
    <w:p w:rsidR="00B67E36" w:rsidRDefault="00B67E36">
      <w:pPr>
        <w:rPr>
          <w:lang w:val="ru-RU"/>
        </w:rPr>
      </w:pPr>
    </w:p>
    <w:p w:rsidR="00AE32A7" w:rsidRPr="00A5751A" w:rsidRDefault="00AE32A7">
      <w:pPr>
        <w:rPr>
          <w:lang w:val="ru-RU"/>
        </w:rPr>
        <w:sectPr w:rsidR="00AE32A7" w:rsidRPr="00A5751A" w:rsidSect="00416E01">
          <w:pgSz w:w="11900" w:h="16840"/>
          <w:pgMar w:top="298" w:right="1150" w:bottom="993" w:left="846" w:header="720" w:footer="720" w:gutter="0"/>
          <w:cols w:space="720" w:equalWidth="0">
            <w:col w:w="9904" w:space="0"/>
          </w:cols>
          <w:docGrid w:linePitch="360"/>
        </w:sectPr>
      </w:pPr>
    </w:p>
    <w:p w:rsidR="00AE32A7" w:rsidRPr="00A5751A" w:rsidRDefault="00AE32A7">
      <w:pPr>
        <w:autoSpaceDE w:val="0"/>
        <w:autoSpaceDN w:val="0"/>
        <w:spacing w:after="64" w:line="220" w:lineRule="exact"/>
        <w:rPr>
          <w:lang w:val="ru-RU"/>
        </w:rPr>
      </w:pPr>
    </w:p>
    <w:p w:rsidR="00AE32A7" w:rsidRDefault="00F4287D">
      <w:pPr>
        <w:autoSpaceDE w:val="0"/>
        <w:autoSpaceDN w:val="0"/>
        <w:spacing w:after="258" w:line="233" w:lineRule="auto"/>
      </w:pPr>
      <w:r>
        <w:rPr>
          <w:rFonts w:ascii="Times New Roman" w:eastAsia="Times New Roman" w:hAnsi="Times New Roman"/>
          <w:b/>
          <w:color w:val="000000"/>
          <w:w w:val="101"/>
          <w:sz w:val="19"/>
        </w:rPr>
        <w:t>ТЕМАТИКИН ПЛАНИРОВАНИ</w:t>
      </w: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58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Программийн дакъойн а, </w:t>
            </w:r>
            <w:proofErr w:type="gramStart"/>
            <w:r>
              <w:rPr>
                <w:rFonts w:ascii="Times New Roman" w:eastAsia="Times New Roman" w:hAnsi="Times New Roman"/>
                <w:b/>
                <w:color w:val="000000"/>
                <w:w w:val="97"/>
                <w:sz w:val="16"/>
                <w:lang w:val="ru-RU"/>
              </w:rPr>
              <w:t>темийн</w:t>
            </w:r>
            <w:proofErr w:type="gramEnd"/>
            <w:r>
              <w:rPr>
                <w:rFonts w:ascii="Times New Roman" w:eastAsia="Times New Roman" w:hAnsi="Times New Roman"/>
                <w:b/>
                <w:color w:val="000000"/>
                <w:w w:val="97"/>
                <w:sz w:val="16"/>
                <w:lang w:val="ru-RU"/>
              </w:rPr>
              <w:t xml:space="preserve">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Сахьтийн барам</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45" w:lineRule="auto"/>
              <w:ind w:left="72"/>
            </w:pPr>
            <w:r>
              <w:rPr>
                <w:rFonts w:ascii="Times New Roman" w:eastAsia="Times New Roman" w:hAnsi="Times New Roman"/>
                <w:b/>
                <w:color w:val="000000"/>
                <w:w w:val="97"/>
                <w:sz w:val="16"/>
              </w:rPr>
              <w:t>1аморан терахь</w:t>
            </w:r>
          </w:p>
        </w:tc>
        <w:tc>
          <w:tcPr>
            <w:tcW w:w="2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Г1уллакхдаран тайпанаш</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7A4F51">
            <w:pPr>
              <w:autoSpaceDE w:val="0"/>
              <w:autoSpaceDN w:val="0"/>
              <w:spacing w:before="78" w:after="0" w:line="245" w:lineRule="auto"/>
              <w:ind w:right="144"/>
              <w:rPr>
                <w:rFonts w:ascii="Times New Roman" w:hAnsi="Times New Roman" w:cs="Times New Roman"/>
                <w:lang w:val="ru-RU"/>
              </w:rPr>
            </w:pPr>
            <w:r w:rsidRPr="007A4F51">
              <w:rPr>
                <w:rFonts w:ascii="Times New Roman" w:hAnsi="Times New Roman" w:cs="Times New Roman"/>
                <w:sz w:val="18"/>
                <w:lang w:val="ru-RU"/>
              </w:rPr>
              <w:t>Талламан кепаш, тайпанаш</w:t>
            </w:r>
          </w:p>
        </w:tc>
        <w:tc>
          <w:tcPr>
            <w:tcW w:w="17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7A4F51" w:rsidP="007A4F51">
            <w:pPr>
              <w:autoSpaceDE w:val="0"/>
              <w:autoSpaceDN w:val="0"/>
              <w:spacing w:before="78" w:after="0" w:line="250" w:lineRule="auto"/>
              <w:ind w:right="288"/>
              <w:rPr>
                <w:rFonts w:ascii="Times New Roman" w:eastAsia="Times New Roman" w:hAnsi="Times New Roman"/>
                <w:b/>
                <w:color w:val="000000"/>
                <w:w w:val="97"/>
                <w:sz w:val="16"/>
                <w:lang w:val="ru-RU"/>
              </w:rPr>
            </w:pPr>
            <w:r>
              <w:rPr>
                <w:rFonts w:ascii="Times New Roman" w:eastAsia="Times New Roman" w:hAnsi="Times New Roman"/>
                <w:b/>
                <w:color w:val="000000"/>
                <w:w w:val="97"/>
                <w:sz w:val="16"/>
                <w:lang w:val="ru-RU"/>
              </w:rPr>
              <w:t xml:space="preserve"> Электронни</w:t>
            </w:r>
          </w:p>
          <w:p w:rsidR="007A4F51" w:rsidRPr="007A4F51" w:rsidRDefault="007A4F51" w:rsidP="007A4F51">
            <w:pPr>
              <w:autoSpaceDE w:val="0"/>
              <w:autoSpaceDN w:val="0"/>
              <w:spacing w:before="78" w:after="0" w:line="250" w:lineRule="auto"/>
              <w:ind w:right="288"/>
              <w:rPr>
                <w:lang w:val="ru-RU"/>
              </w:rPr>
            </w:pPr>
            <w:r>
              <w:rPr>
                <w:rFonts w:ascii="Times New Roman" w:eastAsia="Times New Roman" w:hAnsi="Times New Roman"/>
                <w:b/>
                <w:color w:val="000000"/>
                <w:w w:val="97"/>
                <w:sz w:val="16"/>
                <w:lang w:val="ru-RU"/>
              </w:rPr>
              <w:t>(цифровой) дешаран ресурсаш</w:t>
            </w:r>
          </w:p>
        </w:tc>
      </w:tr>
      <w:tr w:rsidR="00AE32A7">
        <w:trPr>
          <w:trHeight w:hRule="exact" w:val="576"/>
        </w:trPr>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30" w:lineRule="auto"/>
              <w:jc w:val="center"/>
            </w:pPr>
            <w:r>
              <w:rPr>
                <w:rFonts w:ascii="Times New Roman" w:eastAsia="Times New Roman" w:hAnsi="Times New Roman"/>
                <w:b/>
                <w:color w:val="000000"/>
                <w:w w:val="97"/>
                <w:sz w:val="16"/>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45" w:lineRule="auto"/>
              <w:rPr>
                <w:lang w:val="ru-RU"/>
              </w:rPr>
            </w:pPr>
            <w:r>
              <w:rPr>
                <w:rFonts w:ascii="Times New Roman" w:eastAsia="Times New Roman" w:hAnsi="Times New Roman"/>
                <w:b/>
                <w:color w:val="000000"/>
                <w:w w:val="97"/>
                <w:sz w:val="16"/>
                <w:lang w:val="ru-RU"/>
              </w:rPr>
              <w:t xml:space="preserve"> 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pPr>
              <w:autoSpaceDE w:val="0"/>
              <w:autoSpaceDN w:val="0"/>
              <w:spacing w:before="78" w:after="0" w:line="245" w:lineRule="auto"/>
              <w:ind w:left="72"/>
              <w:rPr>
                <w:lang w:val="ru-RU"/>
              </w:rPr>
            </w:pPr>
            <w:r>
              <w:rPr>
                <w:rFonts w:ascii="Times New Roman" w:eastAsia="Times New Roman" w:hAnsi="Times New Roman"/>
                <w:b/>
                <w:color w:val="000000"/>
                <w:w w:val="97"/>
                <w:sz w:val="16"/>
              </w:rPr>
              <w:t xml:space="preserve">Практикин </w:t>
            </w:r>
            <w:r>
              <w:rPr>
                <w:rFonts w:ascii="Times New Roman" w:eastAsia="Times New Roman" w:hAnsi="Times New Roman"/>
                <w:b/>
                <w:color w:val="000000"/>
                <w:w w:val="97"/>
                <w:sz w:val="16"/>
                <w:lang w:val="ru-RU"/>
              </w:rPr>
              <w:t>белхаш</w:t>
            </w:r>
          </w:p>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r>
      <w:tr w:rsidR="00AE32A7" w:rsidRPr="00922DED">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7A4F51" w:rsidRPr="00CC77AD" w:rsidRDefault="007A4F51" w:rsidP="007A4F51">
            <w:pPr>
              <w:rPr>
                <w:rFonts w:ascii="Times New Roman" w:eastAsia="Calibri" w:hAnsi="Times New Roman" w:cs="Times New Roman"/>
                <w:b/>
                <w:sz w:val="24"/>
                <w:szCs w:val="24"/>
              </w:rPr>
            </w:pPr>
            <w:r w:rsidRPr="00CC77AD">
              <w:rPr>
                <w:rFonts w:ascii="Times New Roman" w:eastAsia="Times New Roman" w:hAnsi="Times New Roman" w:cs="Times New Roman"/>
                <w:b/>
                <w:color w:val="000000"/>
                <w:w w:val="97"/>
                <w:sz w:val="24"/>
                <w:szCs w:val="24"/>
                <w:lang w:val="ru-RU"/>
              </w:rPr>
              <w:t>Дакъа</w:t>
            </w:r>
            <w:r w:rsidR="00CC77AD" w:rsidRPr="00CC77AD">
              <w:rPr>
                <w:rFonts w:ascii="Times New Roman" w:eastAsia="Times New Roman" w:hAnsi="Times New Roman" w:cs="Times New Roman"/>
                <w:b/>
                <w:color w:val="000000"/>
                <w:w w:val="97"/>
                <w:sz w:val="24"/>
                <w:szCs w:val="24"/>
              </w:rPr>
              <w:t xml:space="preserve"> 1.</w:t>
            </w:r>
            <w:r w:rsidR="00CC77AD" w:rsidRPr="00CC77AD">
              <w:rPr>
                <w:rFonts w:ascii="Times New Roman" w:eastAsia="Calibri" w:hAnsi="Times New Roman" w:cs="Times New Roman"/>
                <w:b/>
                <w:sz w:val="24"/>
                <w:szCs w:val="24"/>
              </w:rPr>
              <w:t xml:space="preserve"> </w:t>
            </w:r>
            <w:r w:rsidR="00CC77AD" w:rsidRPr="00CC77AD">
              <w:rPr>
                <w:rFonts w:ascii="Times New Roman" w:eastAsia="Calibri" w:hAnsi="Times New Roman" w:cs="Times New Roman"/>
                <w:b/>
                <w:sz w:val="24"/>
                <w:szCs w:val="24"/>
                <w:lang w:val="ru-RU"/>
              </w:rPr>
              <w:t>Даймехкан</w:t>
            </w:r>
            <w:r w:rsidR="00CC77AD" w:rsidRPr="00CC77AD">
              <w:rPr>
                <w:rFonts w:ascii="Times New Roman" w:eastAsia="Calibri" w:hAnsi="Times New Roman" w:cs="Times New Roman"/>
                <w:b/>
                <w:sz w:val="24"/>
                <w:szCs w:val="24"/>
              </w:rPr>
              <w:t xml:space="preserve"> 1</w:t>
            </w:r>
            <w:r w:rsidR="00CC77AD" w:rsidRPr="00CC77AD">
              <w:rPr>
                <w:rFonts w:ascii="Times New Roman" w:eastAsia="Calibri" w:hAnsi="Times New Roman" w:cs="Times New Roman"/>
                <w:b/>
                <w:sz w:val="24"/>
                <w:szCs w:val="24"/>
                <w:lang w:val="ru-RU"/>
              </w:rPr>
              <w:t>алам</w:t>
            </w:r>
            <w:r w:rsidR="00CC77AD" w:rsidRPr="00CC77AD">
              <w:rPr>
                <w:rFonts w:ascii="Times New Roman" w:eastAsia="Calibri" w:hAnsi="Times New Roman" w:cs="Times New Roman"/>
                <w:b/>
                <w:sz w:val="24"/>
                <w:szCs w:val="24"/>
              </w:rPr>
              <w:t xml:space="preserve">. </w:t>
            </w:r>
            <w:r w:rsidR="00CC77AD" w:rsidRPr="00CC77AD">
              <w:rPr>
                <w:rFonts w:ascii="Times New Roman" w:eastAsia="Calibri" w:hAnsi="Times New Roman" w:cs="Times New Roman"/>
                <w:b/>
                <w:sz w:val="24"/>
                <w:szCs w:val="24"/>
                <w:lang w:val="ru-RU"/>
              </w:rPr>
              <w:t>Аьхке</w:t>
            </w:r>
            <w:proofErr w:type="gramStart"/>
            <w:r w:rsidR="00CC77AD" w:rsidRPr="00CC77AD">
              <w:rPr>
                <w:rFonts w:ascii="Times New Roman" w:eastAsia="Calibri" w:hAnsi="Times New Roman" w:cs="Times New Roman"/>
                <w:b/>
                <w:sz w:val="24"/>
                <w:szCs w:val="24"/>
              </w:rPr>
              <w:t>.</w:t>
            </w:r>
            <w:r w:rsidR="00CC77AD" w:rsidRPr="00CC77AD">
              <w:rPr>
                <w:rFonts w:ascii="Times New Roman" w:eastAsia="Calibri" w:hAnsi="Times New Roman" w:cs="Times New Roman"/>
                <w:b/>
                <w:sz w:val="24"/>
                <w:szCs w:val="24"/>
                <w:lang w:val="ru-RU"/>
              </w:rPr>
              <w:t>Г</w:t>
            </w:r>
            <w:proofErr w:type="gramEnd"/>
            <w:r w:rsidR="00CC77AD" w:rsidRPr="00CC77AD">
              <w:rPr>
                <w:rFonts w:ascii="Times New Roman" w:eastAsia="Calibri" w:hAnsi="Times New Roman" w:cs="Times New Roman"/>
                <w:b/>
                <w:sz w:val="24"/>
                <w:szCs w:val="24"/>
                <w:lang w:val="ru-RU"/>
              </w:rPr>
              <w:t>уьйре</w:t>
            </w:r>
            <w:r w:rsidR="00CC77AD" w:rsidRPr="00CC77AD">
              <w:rPr>
                <w:rFonts w:ascii="Times New Roman" w:eastAsia="Calibri" w:hAnsi="Times New Roman" w:cs="Times New Roman"/>
                <w:b/>
                <w:sz w:val="24"/>
                <w:szCs w:val="24"/>
              </w:rPr>
              <w:t>.</w:t>
            </w:r>
          </w:p>
          <w:p w:rsidR="00AE32A7" w:rsidRPr="00CC77AD" w:rsidRDefault="00AE32A7">
            <w:pPr>
              <w:autoSpaceDE w:val="0"/>
              <w:autoSpaceDN w:val="0"/>
              <w:spacing w:before="78" w:after="0" w:line="230" w:lineRule="auto"/>
              <w:ind w:left="72"/>
            </w:pPr>
          </w:p>
        </w:tc>
      </w:tr>
      <w:tr w:rsidR="00AE32A7" w:rsidRPr="00922DED" w:rsidTr="003F02BB">
        <w:trPr>
          <w:trHeight w:hRule="exact" w:val="2661"/>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6" w:after="0" w:line="230" w:lineRule="auto"/>
              <w:jc w:val="center"/>
            </w:pPr>
            <w:r>
              <w:rPr>
                <w:rFonts w:ascii="Times New Roman" w:eastAsia="Times New Roman" w:hAnsi="Times New Roman"/>
                <w:color w:val="000000"/>
                <w:w w:val="97"/>
                <w:sz w:val="16"/>
              </w:rPr>
              <w:t>1.1.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3F02BB" w:rsidRPr="003F02BB" w:rsidRDefault="003F02BB" w:rsidP="003F02BB">
            <w:pPr>
              <w:spacing w:after="0" w:line="240" w:lineRule="auto"/>
              <w:rPr>
                <w:rFonts w:ascii="Times New Roman" w:eastAsia="Calibri" w:hAnsi="Times New Roman" w:cs="Times New Roman"/>
                <w:sz w:val="24"/>
                <w:lang w:val="ru-RU"/>
              </w:rPr>
            </w:pPr>
            <w:r w:rsidRPr="003F02BB">
              <w:rPr>
                <w:rFonts w:ascii="Times New Roman" w:eastAsia="Calibri" w:hAnsi="Times New Roman" w:cs="Times New Roman"/>
                <w:sz w:val="24"/>
                <w:lang w:val="ru-RU"/>
              </w:rPr>
              <w:t>Аьхке дагалацар</w:t>
            </w:r>
            <w:proofErr w:type="gramStart"/>
            <w:r w:rsidRPr="003F02BB">
              <w:rPr>
                <w:rFonts w:ascii="Times New Roman" w:eastAsia="Calibri" w:hAnsi="Times New Roman" w:cs="Times New Roman"/>
                <w:sz w:val="24"/>
                <w:lang w:val="ru-RU"/>
              </w:rPr>
              <w:t xml:space="preserve">.. </w:t>
            </w:r>
            <w:proofErr w:type="gramEnd"/>
          </w:p>
          <w:p w:rsidR="00AE32A7" w:rsidRDefault="003F02BB" w:rsidP="003F02BB">
            <w:pPr>
              <w:autoSpaceDE w:val="0"/>
              <w:autoSpaceDN w:val="0"/>
              <w:spacing w:before="76" w:after="0" w:line="250" w:lineRule="auto"/>
              <w:ind w:left="72" w:right="144"/>
            </w:pPr>
            <w:r w:rsidRPr="003F02BB">
              <w:rPr>
                <w:rFonts w:ascii="Times New Roman" w:eastAsia="Calibri" w:hAnsi="Times New Roman" w:cs="Times New Roman"/>
                <w:sz w:val="24"/>
                <w:lang w:val="ru-RU"/>
              </w:rPr>
              <w:t xml:space="preserve">Ч1ерий дахар.  </w:t>
            </w:r>
            <w:r w:rsidRPr="0087541C">
              <w:rPr>
                <w:rFonts w:ascii="Times New Roman" w:eastAsia="Calibri" w:hAnsi="Times New Roman" w:cs="Times New Roman"/>
                <w:sz w:val="28"/>
                <w:lang w:val="ru-RU"/>
              </w:rPr>
              <w:tab/>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3F02BB" w:rsidRDefault="003F02BB">
            <w:pPr>
              <w:autoSpaceDE w:val="0"/>
              <w:autoSpaceDN w:val="0"/>
              <w:spacing w:before="76" w:after="0" w:line="230" w:lineRule="auto"/>
              <w:ind w:left="72"/>
              <w:rPr>
                <w:lang w:val="ru-RU"/>
              </w:rPr>
            </w:pPr>
            <w:r>
              <w:rPr>
                <w:lang w:val="ru-RU"/>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0" w:lineRule="auto"/>
              <w:jc w:val="cente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3F02BB" w:rsidRDefault="003F02BB">
            <w:pPr>
              <w:autoSpaceDE w:val="0"/>
              <w:autoSpaceDN w:val="0"/>
              <w:spacing w:before="76" w:after="0" w:line="254" w:lineRule="auto"/>
              <w:ind w:left="72"/>
            </w:pPr>
            <w:r w:rsidRPr="003F02BB">
              <w:rPr>
                <w:rFonts w:ascii="Times New Roman" w:eastAsia="Times New Roman" w:hAnsi="Times New Roman" w:cs="Times New Roman"/>
                <w:color w:val="222222"/>
                <w:sz w:val="24"/>
                <w:szCs w:val="28"/>
                <w:shd w:val="clear" w:color="auto" w:fill="FFFFFF"/>
                <w:lang w:val="ru-RU" w:eastAsia="ru-RU"/>
              </w:rPr>
              <w:t>ЛадогӀар</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дешархоша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ладугӀу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хьехархочо</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йа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говзаллин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диктора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дӀайоьшучу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исбаьхьаллин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тексте</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таро</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йелахь</w:t>
            </w:r>
            <w:r w:rsidRPr="003F02BB">
              <w:rPr>
                <w:rFonts w:ascii="Times New Roman" w:eastAsia="Times New Roman" w:hAnsi="Times New Roman" w:cs="Times New Roman"/>
                <w:color w:val="222222"/>
                <w:sz w:val="24"/>
                <w:szCs w:val="28"/>
                <w:shd w:val="clear" w:color="auto" w:fill="FFFFFF"/>
                <w:lang w:eastAsia="ru-RU"/>
              </w:rPr>
              <w:t xml:space="preserve">, </w:t>
            </w:r>
            <w:proofErr w:type="gramStart"/>
            <w:r w:rsidRPr="003F02BB">
              <w:rPr>
                <w:rFonts w:ascii="Times New Roman" w:eastAsia="Times New Roman" w:hAnsi="Times New Roman" w:cs="Times New Roman"/>
                <w:color w:val="222222"/>
                <w:sz w:val="24"/>
                <w:szCs w:val="28"/>
                <w:shd w:val="clear" w:color="auto" w:fill="FFFFFF"/>
                <w:lang w:val="ru-RU" w:eastAsia="ru-RU"/>
              </w:rPr>
              <w:t>цу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г</w:t>
            </w:r>
            <w:proofErr w:type="gramEnd"/>
            <w:r w:rsidRPr="003F02BB">
              <w:rPr>
                <w:rFonts w:ascii="Times New Roman" w:eastAsia="Times New Roman" w:hAnsi="Times New Roman" w:cs="Times New Roman"/>
                <w:color w:val="222222"/>
                <w:sz w:val="24"/>
                <w:szCs w:val="28"/>
                <w:shd w:val="clear" w:color="auto" w:fill="FFFFFF"/>
                <w:lang w:val="ru-RU" w:eastAsia="ru-RU"/>
              </w:rPr>
              <w:t>Ӏуллакхна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оьшучу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гӀирсех</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пайда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оьцуш</w:t>
            </w:r>
            <w:r w:rsidRPr="003F02BB">
              <w:rPr>
                <w:rFonts w:ascii="Times New Roman" w:eastAsia="Times New Roman" w:hAnsi="Times New Roman" w:cs="Times New Roman"/>
                <w:color w:val="222222"/>
                <w:sz w:val="24"/>
                <w:szCs w:val="28"/>
                <w:shd w:val="clear" w:color="auto" w:fill="FFFFFF"/>
                <w:lang w:eastAsia="ru-RU"/>
              </w:rPr>
              <w:t>).</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3F02BB" w:rsidRDefault="00AE32A7">
            <w:pPr>
              <w:autoSpaceDE w:val="0"/>
              <w:autoSpaceDN w:val="0"/>
              <w:spacing w:before="76" w:after="0" w:line="254" w:lineRule="auto"/>
              <w:ind w:left="72"/>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3F02BB" w:rsidRDefault="00AE32A7">
            <w:pPr>
              <w:autoSpaceDE w:val="0"/>
              <w:autoSpaceDN w:val="0"/>
              <w:spacing w:before="212" w:after="0" w:line="252" w:lineRule="auto"/>
              <w:ind w:left="72" w:right="432"/>
            </w:pPr>
          </w:p>
        </w:tc>
      </w:tr>
      <w:tr w:rsidR="00AE32A7" w:rsidRPr="00922DED" w:rsidTr="003F02BB">
        <w:trPr>
          <w:trHeight w:hRule="exact" w:val="241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6" w:after="0" w:line="233" w:lineRule="auto"/>
              <w:jc w:val="center"/>
            </w:pPr>
            <w:r>
              <w:rPr>
                <w:rFonts w:ascii="Times New Roman" w:eastAsia="Times New Roman" w:hAnsi="Times New Roman"/>
                <w:color w:val="000000"/>
                <w:w w:val="97"/>
                <w:sz w:val="16"/>
              </w:rPr>
              <w:t>1.2.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3F02BB">
            <w:pPr>
              <w:autoSpaceDE w:val="0"/>
              <w:autoSpaceDN w:val="0"/>
              <w:spacing w:before="76" w:after="0" w:line="233" w:lineRule="auto"/>
              <w:ind w:left="72"/>
              <w:rPr>
                <w:lang w:val="ru-RU"/>
              </w:rPr>
            </w:pPr>
            <w:r>
              <w:rPr>
                <w:lang w:val="ru-RU"/>
              </w:rPr>
              <w:t>Д.Кагерманов «Дог1а 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3F02BB">
            <w:pPr>
              <w:autoSpaceDE w:val="0"/>
              <w:autoSpaceDN w:val="0"/>
              <w:spacing w:before="76" w:after="0" w:line="252" w:lineRule="auto"/>
              <w:ind w:left="72"/>
              <w:rPr>
                <w:lang w:val="ru-RU"/>
              </w:rPr>
            </w:pPr>
            <w:r w:rsidRPr="003F02BB">
              <w:rPr>
                <w:rFonts w:ascii="Times New Roman" w:eastAsia="Times New Roman" w:hAnsi="Times New Roman" w:cs="Times New Roman"/>
                <w:color w:val="222222"/>
                <w:sz w:val="24"/>
                <w:szCs w:val="28"/>
                <w:shd w:val="clear" w:color="auto" w:fill="FFFFFF"/>
                <w:lang w:val="ru-RU" w:eastAsia="ru-RU"/>
              </w:rPr>
              <w:t>Хьехархочо</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дешархойн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тидам</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тӀебохуьйту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нохчийн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маттахь</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йешаран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башхаллашна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 xml:space="preserve">ЛадоьгӀначу </w:t>
            </w:r>
            <w:proofErr w:type="gramStart"/>
            <w:r w:rsidRPr="003F02BB">
              <w:rPr>
                <w:rFonts w:ascii="Times New Roman" w:eastAsia="Times New Roman" w:hAnsi="Times New Roman" w:cs="Times New Roman"/>
                <w:color w:val="222222"/>
                <w:sz w:val="24"/>
                <w:szCs w:val="28"/>
                <w:shd w:val="clear" w:color="auto" w:fill="FFFFFF"/>
                <w:lang w:val="ru-RU" w:eastAsia="ru-RU"/>
              </w:rPr>
              <w:t>текстах</w:t>
            </w:r>
            <w:proofErr w:type="gramEnd"/>
            <w:r w:rsidRPr="003F02BB">
              <w:rPr>
                <w:rFonts w:ascii="Times New Roman" w:eastAsia="Times New Roman" w:hAnsi="Times New Roman" w:cs="Times New Roman"/>
                <w:color w:val="222222"/>
                <w:sz w:val="24"/>
                <w:szCs w:val="28"/>
                <w:shd w:val="clear" w:color="auto" w:fill="FFFFFF"/>
                <w:lang w:val="ru-RU" w:eastAsia="ru-RU"/>
              </w:rPr>
              <w:t xml:space="preserve"> муха кхетта хьажа хаттарш</w:t>
            </w:r>
            <w:r w:rsidRPr="003F02BB">
              <w:rPr>
                <w:rFonts w:ascii="Times New Roman" w:eastAsia="Times New Roman" w:hAnsi="Times New Roman" w:cs="Times New Roman"/>
                <w:color w:val="222222"/>
                <w:sz w:val="28"/>
                <w:szCs w:val="28"/>
                <w:shd w:val="clear" w:color="auto" w:fill="FFFFFF"/>
                <w:lang w:val="ru-RU" w:eastAsia="ru-RU"/>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6" w:after="0" w:line="257"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0" w:after="0" w:line="252" w:lineRule="auto"/>
              <w:ind w:left="72" w:right="432"/>
            </w:pPr>
          </w:p>
        </w:tc>
      </w:tr>
      <w:tr w:rsidR="003F02BB" w:rsidRPr="00922DED" w:rsidTr="00ED6FB7">
        <w:trPr>
          <w:trHeight w:hRule="exact" w:val="169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3F02BB" w:rsidRDefault="003F02BB">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pPr>
              <w:autoSpaceDE w:val="0"/>
              <w:autoSpaceDN w:val="0"/>
              <w:spacing w:before="76" w:after="0" w:line="233" w:lineRule="auto"/>
              <w:ind w:left="72"/>
              <w:rPr>
                <w:lang w:val="ru-RU"/>
              </w:rPr>
            </w:pPr>
            <w:r w:rsidRPr="003F02BB">
              <w:rPr>
                <w:lang w:val="ru-RU"/>
              </w:rPr>
              <w:t>«Гуьйренан тидамаш»,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3F02BB" w:rsidRDefault="003F02BB">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ED6FB7" w:rsidRDefault="00ED6FB7">
            <w:pPr>
              <w:autoSpaceDE w:val="0"/>
              <w:autoSpaceDN w:val="0"/>
              <w:spacing w:before="76" w:after="0" w:line="252" w:lineRule="auto"/>
              <w:ind w:left="72"/>
            </w:pPr>
            <w:r w:rsidRPr="00ED6FB7">
              <w:rPr>
                <w:lang w:val="ru-RU"/>
              </w:rPr>
              <w:t>Хезаш</w:t>
            </w:r>
            <w:r w:rsidRPr="00ED6FB7">
              <w:t xml:space="preserve"> </w:t>
            </w:r>
            <w:r w:rsidRPr="00ED6FB7">
              <w:rPr>
                <w:lang w:val="ru-RU"/>
              </w:rPr>
              <w:t>йешар</w:t>
            </w:r>
            <w:r w:rsidRPr="00ED6FB7">
              <w:t xml:space="preserve">: </w:t>
            </w:r>
            <w:r w:rsidRPr="00ED6FB7">
              <w:rPr>
                <w:lang w:val="ru-RU"/>
              </w:rPr>
              <w:t>текстах</w:t>
            </w:r>
            <w:r w:rsidRPr="00ED6FB7">
              <w:t xml:space="preserve"> </w:t>
            </w:r>
            <w:r w:rsidRPr="00ED6FB7">
              <w:rPr>
                <w:lang w:val="ru-RU"/>
              </w:rPr>
              <w:t>кхетархьама</w:t>
            </w:r>
            <w:r w:rsidRPr="00ED6FB7">
              <w:t xml:space="preserve"> </w:t>
            </w:r>
            <w:r w:rsidRPr="00ED6FB7">
              <w:rPr>
                <w:lang w:val="ru-RU"/>
              </w:rPr>
              <w:t>цаторийла</w:t>
            </w:r>
            <w:r w:rsidRPr="00ED6FB7">
              <w:t xml:space="preserve"> </w:t>
            </w:r>
            <w:r w:rsidRPr="00ED6FB7">
              <w:rPr>
                <w:lang w:val="ru-RU"/>
              </w:rPr>
              <w:t>йолчу</w:t>
            </w:r>
            <w:r w:rsidRPr="00ED6FB7">
              <w:t xml:space="preserve"> </w:t>
            </w:r>
            <w:r w:rsidRPr="00ED6FB7">
              <w:rPr>
                <w:lang w:val="ru-RU"/>
              </w:rPr>
              <w:t>боларца</w:t>
            </w:r>
            <w:r w:rsidRPr="00ED6FB7">
              <w:t xml:space="preserve"> </w:t>
            </w:r>
            <w:r w:rsidRPr="00ED6FB7">
              <w:rPr>
                <w:lang w:val="ru-RU"/>
              </w:rPr>
              <w:t>дешархойх</w:t>
            </w:r>
            <w:r w:rsidRPr="00ED6FB7">
              <w:t xml:space="preserve"> </w:t>
            </w:r>
            <w:r w:rsidRPr="00ED6FB7">
              <w:rPr>
                <w:lang w:val="ru-RU"/>
              </w:rPr>
              <w:t>хӀ</w:t>
            </w:r>
            <w:proofErr w:type="gramStart"/>
            <w:r w:rsidRPr="00ED6FB7">
              <w:rPr>
                <w:lang w:val="ru-RU"/>
              </w:rPr>
              <w:t>орамма</w:t>
            </w:r>
            <w:proofErr w:type="gramEnd"/>
            <w:r w:rsidRPr="00ED6FB7">
              <w:t xml:space="preserve"> </w:t>
            </w:r>
            <w:r w:rsidRPr="00ED6FB7">
              <w:rPr>
                <w:lang w:val="ru-RU"/>
              </w:rPr>
              <w:t>а</w:t>
            </w:r>
            <w:r w:rsidRPr="00ED6FB7">
              <w:t xml:space="preserve"> </w:t>
            </w:r>
            <w:r w:rsidRPr="00ED6FB7">
              <w:rPr>
                <w:lang w:val="ru-RU"/>
              </w:rPr>
              <w:t>хезаш</w:t>
            </w:r>
            <w:r w:rsidRPr="00ED6FB7">
              <w:t xml:space="preserve"> </w:t>
            </w:r>
            <w:r w:rsidRPr="00ED6FB7">
              <w:rPr>
                <w:lang w:val="ru-RU"/>
              </w:rPr>
              <w:t>йешар</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ED6FB7" w:rsidRDefault="003F02BB">
            <w:pPr>
              <w:autoSpaceDE w:val="0"/>
              <w:autoSpaceDN w:val="0"/>
              <w:spacing w:before="76" w:after="0" w:line="257"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3F02BB" w:rsidRPr="00ED6FB7" w:rsidRDefault="003F02BB">
            <w:pPr>
              <w:autoSpaceDE w:val="0"/>
              <w:autoSpaceDN w:val="0"/>
              <w:spacing w:before="210" w:after="0" w:line="252" w:lineRule="auto"/>
              <w:ind w:left="72" w:right="432"/>
            </w:pPr>
          </w:p>
        </w:tc>
      </w:tr>
      <w:tr w:rsidR="00ED6FB7" w:rsidRPr="00922DED" w:rsidTr="003F02BB">
        <w:trPr>
          <w:trHeight w:hRule="exact" w:val="185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3F02BB" w:rsidRDefault="00ED6FB7">
            <w:pPr>
              <w:autoSpaceDE w:val="0"/>
              <w:autoSpaceDN w:val="0"/>
              <w:spacing w:before="76" w:after="0" w:line="233" w:lineRule="auto"/>
              <w:ind w:left="72"/>
              <w:rPr>
                <w:lang w:val="ru-RU"/>
              </w:rPr>
            </w:pPr>
            <w:r w:rsidRPr="00ED6FB7">
              <w:rPr>
                <w:lang w:val="ru-RU"/>
              </w:rPr>
              <w:t>Демеев И. «Г1а»,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2" w:lineRule="auto"/>
              <w:ind w:left="72"/>
            </w:pPr>
            <w:r w:rsidRPr="00ED6FB7">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7"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ED6FB7" w:rsidRDefault="00ED6FB7">
            <w:pPr>
              <w:autoSpaceDE w:val="0"/>
              <w:autoSpaceDN w:val="0"/>
              <w:spacing w:before="210" w:after="0" w:line="252" w:lineRule="auto"/>
              <w:ind w:left="72" w:right="432"/>
            </w:pPr>
          </w:p>
        </w:tc>
      </w:tr>
      <w:tr w:rsidR="00ED6FB7" w:rsidRPr="00D12188" w:rsidTr="00ED6FB7">
        <w:trPr>
          <w:trHeight w:hRule="exact" w:val="27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1.5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ind w:left="72"/>
              <w:rPr>
                <w:lang w:val="ru-RU"/>
              </w:rPr>
            </w:pPr>
            <w:r w:rsidRPr="00ED6FB7">
              <w:rPr>
                <w:lang w:val="ru-RU"/>
              </w:rPr>
              <w:t>Бианки В. «Чено к1орнеш лийчор».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ED6FB7">
            <w:pPr>
              <w:autoSpaceDE w:val="0"/>
              <w:autoSpaceDN w:val="0"/>
              <w:spacing w:before="76" w:after="0" w:line="252" w:lineRule="auto"/>
              <w:ind w:left="72"/>
              <w:rPr>
                <w:lang w:val="ru-RU"/>
              </w:rPr>
            </w:pPr>
            <w:r w:rsidRPr="00ED6FB7">
              <w:rPr>
                <w:lang w:val="ru-RU"/>
              </w:rPr>
              <w:t xml:space="preserve">Цадевзачу дешнашца а, </w:t>
            </w:r>
            <w:proofErr w:type="gramStart"/>
            <w:r w:rsidRPr="00ED6FB7">
              <w:rPr>
                <w:lang w:val="ru-RU"/>
              </w:rPr>
              <w:t>аларшца</w:t>
            </w:r>
            <w:proofErr w:type="gramEnd"/>
            <w:r w:rsidRPr="00ED6FB7">
              <w:rPr>
                <w:lang w:val="ru-RU"/>
              </w:rPr>
              <w:t xml:space="preserve"> а болх бар: маьӀнех кхетархьама контекстан анализ йар.</w:t>
            </w:r>
          </w:p>
          <w:p w:rsidR="00ED6FB7" w:rsidRPr="00ED6FB7" w:rsidRDefault="00ED6FB7" w:rsidP="00ED6FB7">
            <w:pPr>
              <w:autoSpaceDE w:val="0"/>
              <w:autoSpaceDN w:val="0"/>
              <w:spacing w:before="76" w:after="0" w:line="252" w:lineRule="auto"/>
              <w:ind w:left="72"/>
              <w:rPr>
                <w:lang w:val="ru-RU"/>
              </w:rPr>
            </w:pPr>
            <w:r w:rsidRPr="00ED6FB7">
              <w:rPr>
                <w:lang w:val="ru-RU"/>
              </w:rPr>
              <w:t>Исбаьхьаллин говзаран анализ йар: коьрта идеяш гучуйахар; цӀеран (коьртан) маьӀнех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7"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pPr>
              <w:autoSpaceDE w:val="0"/>
              <w:autoSpaceDN w:val="0"/>
              <w:spacing w:before="210" w:after="0" w:line="252" w:lineRule="auto"/>
              <w:ind w:left="72" w:right="432"/>
            </w:pPr>
          </w:p>
        </w:tc>
      </w:tr>
      <w:tr w:rsidR="00ED6FB7" w:rsidRPr="00D12188" w:rsidTr="00ED6FB7">
        <w:trPr>
          <w:trHeight w:hRule="exact" w:val="2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ind w:left="72"/>
              <w:rPr>
                <w:lang w:val="ru-RU"/>
              </w:rPr>
            </w:pPr>
            <w:r w:rsidRPr="00ED6FB7">
              <w:rPr>
                <w:lang w:val="ru-RU"/>
              </w:rPr>
              <w:t>Э.Мамакаев «Гуьйренан 1уьйре».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ED6FB7">
            <w:pPr>
              <w:autoSpaceDE w:val="0"/>
              <w:autoSpaceDN w:val="0"/>
              <w:spacing w:before="76" w:after="0" w:line="252" w:lineRule="auto"/>
              <w:ind w:left="72"/>
              <w:rPr>
                <w:lang w:val="ru-RU"/>
              </w:rPr>
            </w:pPr>
            <w:r w:rsidRPr="00ED6FB7">
              <w:rPr>
                <w:lang w:val="ru-RU"/>
              </w:rPr>
              <w:t xml:space="preserve">Текстехь хӀиттийнчу гӀиллакх-оьздангаллин а, </w:t>
            </w:r>
            <w:proofErr w:type="gramStart"/>
            <w:r w:rsidRPr="00ED6FB7">
              <w:rPr>
                <w:lang w:val="ru-RU"/>
              </w:rPr>
              <w:t>историко-культурин</w:t>
            </w:r>
            <w:proofErr w:type="gramEnd"/>
            <w:r w:rsidRPr="00ED6FB7">
              <w:rPr>
                <w:lang w:val="ru-RU"/>
              </w:rPr>
              <w:t xml:space="preserve"> а хаттарийн анализ йар; гонахарчу бакъдолчун хьежамца царна жоьпаш лаха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7"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pPr>
              <w:autoSpaceDE w:val="0"/>
              <w:autoSpaceDN w:val="0"/>
              <w:spacing w:before="210"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C77AD" w:rsidRPr="00CC77AD" w:rsidRDefault="00CC77AD" w:rsidP="00CC77AD">
            <w:pPr>
              <w:shd w:val="clear" w:color="auto" w:fill="FFFFFF"/>
              <w:autoSpaceDE w:val="0"/>
              <w:autoSpaceDN w:val="0"/>
              <w:adjustRightInd w:val="0"/>
              <w:spacing w:after="0" w:line="240" w:lineRule="auto"/>
              <w:rPr>
                <w:rFonts w:ascii="Times New Roman" w:eastAsia="Times New Roman" w:hAnsi="Times New Roman" w:cs="Times New Roman"/>
                <w:b/>
                <w:sz w:val="32"/>
                <w:szCs w:val="24"/>
                <w:lang w:val="ru-RU"/>
              </w:rPr>
            </w:pPr>
            <w:r w:rsidRPr="00D12188">
              <w:rPr>
                <w:rFonts w:ascii="Times New Roman" w:eastAsia="Times New Roman" w:hAnsi="Times New Roman"/>
                <w:color w:val="000000"/>
                <w:w w:val="97"/>
                <w:sz w:val="16"/>
              </w:rPr>
              <w:t xml:space="preserve"> </w:t>
            </w:r>
            <w:r w:rsidR="00120867" w:rsidRPr="00CC77AD">
              <w:rPr>
                <w:rFonts w:ascii="Times New Roman" w:eastAsia="Times New Roman" w:hAnsi="Times New Roman"/>
                <w:b/>
                <w:color w:val="000000"/>
                <w:w w:val="97"/>
                <w:sz w:val="20"/>
                <w:lang w:val="ru-RU"/>
              </w:rPr>
              <w:t>Декъехула дерриг сахьташ</w:t>
            </w:r>
            <w:r w:rsidRPr="00CC77AD">
              <w:rPr>
                <w:rFonts w:ascii="Times New Roman" w:eastAsia="Times New Roman" w:hAnsi="Times New Roman" w:cs="Times New Roman"/>
                <w:b/>
                <w:sz w:val="32"/>
                <w:szCs w:val="24"/>
                <w:lang w:val="ru-RU"/>
              </w:rPr>
              <w:t xml:space="preserve"> </w:t>
            </w:r>
          </w:p>
          <w:p w:rsidR="00AE32A7" w:rsidRPr="00CC77AD" w:rsidRDefault="00AE32A7">
            <w:pPr>
              <w:autoSpaceDE w:val="0"/>
              <w:autoSpaceDN w:val="0"/>
              <w:spacing w:before="76" w:after="0" w:line="233"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CC77AD">
            <w:pPr>
              <w:autoSpaceDE w:val="0"/>
              <w:autoSpaceDN w:val="0"/>
              <w:spacing w:before="76" w:after="0" w:line="233" w:lineRule="auto"/>
              <w:ind w:left="72"/>
            </w:pPr>
            <w:r>
              <w:rPr>
                <w:rFonts w:ascii="Times New Roman" w:eastAsia="Times New Roman" w:hAnsi="Times New Roman"/>
                <w:color w:val="000000"/>
                <w:w w:val="97"/>
                <w:sz w:val="16"/>
              </w:rPr>
              <w:t>6</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120867" w:rsidRPr="00120867" w:rsidRDefault="007A4F51" w:rsidP="00120867">
            <w:pPr>
              <w:rPr>
                <w:rFonts w:ascii="Times New Roman" w:eastAsia="Calibri" w:hAnsi="Times New Roman" w:cs="Times New Roman"/>
                <w:b/>
                <w:sz w:val="24"/>
                <w:szCs w:val="24"/>
                <w:lang w:val="ru-RU"/>
              </w:rPr>
            </w:pPr>
            <w:r>
              <w:rPr>
                <w:rFonts w:ascii="Times New Roman" w:eastAsia="Times New Roman" w:hAnsi="Times New Roman"/>
                <w:color w:val="000000"/>
                <w:w w:val="97"/>
                <w:sz w:val="16"/>
                <w:lang w:val="ru-RU"/>
              </w:rPr>
              <w:t xml:space="preserve"> Дакъа </w:t>
            </w:r>
            <w:r w:rsidR="00A5751A">
              <w:rPr>
                <w:rFonts w:ascii="Times New Roman" w:eastAsia="Times New Roman" w:hAnsi="Times New Roman"/>
                <w:color w:val="000000"/>
                <w:w w:val="97"/>
                <w:sz w:val="16"/>
              </w:rPr>
              <w:t>2</w:t>
            </w:r>
            <w:r>
              <w:rPr>
                <w:rFonts w:ascii="Times New Roman" w:eastAsia="Times New Roman" w:hAnsi="Times New Roman"/>
                <w:color w:val="000000"/>
                <w:w w:val="97"/>
                <w:sz w:val="14"/>
              </w:rPr>
              <w:t>.</w:t>
            </w:r>
            <w:r>
              <w:rPr>
                <w:rFonts w:ascii="Times New Roman" w:eastAsia="Times New Roman" w:hAnsi="Times New Roman"/>
                <w:color w:val="000000"/>
                <w:w w:val="97"/>
                <w:sz w:val="14"/>
                <w:lang w:val="ru-RU"/>
              </w:rPr>
              <w:t xml:space="preserve"> </w:t>
            </w:r>
            <w:r w:rsidR="00CC77AD">
              <w:rPr>
                <w:rFonts w:ascii="Times New Roman" w:eastAsia="Times New Roman" w:hAnsi="Times New Roman" w:cs="Times New Roman"/>
                <w:b/>
                <w:sz w:val="24"/>
                <w:szCs w:val="24"/>
                <w:lang w:val="ru-RU"/>
              </w:rPr>
              <w:t>«Г1иллакх-оьздангаллех лаьцна»</w:t>
            </w:r>
          </w:p>
          <w:p w:rsidR="007A4F51" w:rsidRPr="007A4F51" w:rsidRDefault="007A4F51" w:rsidP="007A4F51">
            <w:pPr>
              <w:rPr>
                <w:rFonts w:ascii="Times New Roman" w:eastAsia="Calibri" w:hAnsi="Times New Roman" w:cs="Times New Roman"/>
                <w:b/>
                <w:sz w:val="24"/>
                <w:szCs w:val="24"/>
                <w:lang w:val="ru-RU"/>
              </w:rPr>
            </w:pPr>
          </w:p>
          <w:p w:rsidR="007A4F51" w:rsidRPr="007A4F51" w:rsidRDefault="007A4F51" w:rsidP="007A4F51">
            <w:pPr>
              <w:spacing w:after="0" w:line="360" w:lineRule="auto"/>
              <w:jc w:val="both"/>
              <w:rPr>
                <w:rFonts w:ascii="Times New Roman" w:eastAsia="Calibri" w:hAnsi="Times New Roman" w:cs="Times New Roman"/>
                <w:b/>
                <w:sz w:val="28"/>
                <w:szCs w:val="28"/>
                <w:lang w:val="ru-RU"/>
              </w:rPr>
            </w:pPr>
          </w:p>
          <w:p w:rsidR="00AE32A7" w:rsidRDefault="00AE32A7" w:rsidP="007A4F51">
            <w:pPr>
              <w:autoSpaceDE w:val="0"/>
              <w:autoSpaceDN w:val="0"/>
              <w:spacing w:before="76" w:after="0" w:line="233" w:lineRule="auto"/>
            </w:pPr>
          </w:p>
        </w:tc>
      </w:tr>
    </w:tbl>
    <w:p w:rsidR="00AE32A7"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D6FB7" w:rsidRPr="00ED6FB7" w:rsidTr="0036088B">
        <w:trPr>
          <w:trHeight w:hRule="exact" w:val="24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2" w:lineRule="auto"/>
              <w:ind w:left="72"/>
              <w:rPr>
                <w:lang w:val="ru-RU"/>
              </w:rPr>
            </w:pPr>
            <w:r w:rsidRPr="00ED6FB7">
              <w:rPr>
                <w:lang w:val="ru-RU"/>
              </w:rPr>
              <w:t>Дений, нанний дика хилар.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4" w:lineRule="auto"/>
              <w:ind w:left="72" w:right="144"/>
            </w:pPr>
            <w:r w:rsidRPr="00ED6FB7">
              <w:rPr>
                <w:lang w:val="ru-RU"/>
              </w:rPr>
              <w:t>ЛадогӀар</w:t>
            </w:r>
            <w:r w:rsidRPr="00ED6FB7">
              <w:t xml:space="preserve">: </w:t>
            </w:r>
            <w:r w:rsidRPr="00ED6FB7">
              <w:rPr>
                <w:lang w:val="ru-RU"/>
              </w:rPr>
              <w:t>дешархоша</w:t>
            </w:r>
            <w:r w:rsidRPr="00ED6FB7">
              <w:t xml:space="preserve"> </w:t>
            </w:r>
            <w:r w:rsidRPr="00ED6FB7">
              <w:rPr>
                <w:lang w:val="ru-RU"/>
              </w:rPr>
              <w:t>ладугӀу</w:t>
            </w:r>
            <w:r w:rsidRPr="00ED6FB7">
              <w:t xml:space="preserve"> </w:t>
            </w:r>
            <w:r w:rsidRPr="00ED6FB7">
              <w:rPr>
                <w:lang w:val="ru-RU"/>
              </w:rPr>
              <w:t>хьехархочо</w:t>
            </w:r>
            <w:r w:rsidRPr="00ED6FB7">
              <w:t xml:space="preserve"> </w:t>
            </w:r>
            <w:r w:rsidRPr="00ED6FB7">
              <w:rPr>
                <w:lang w:val="ru-RU"/>
              </w:rPr>
              <w:t>йа</w:t>
            </w:r>
            <w:r w:rsidRPr="00ED6FB7">
              <w:t xml:space="preserve"> </w:t>
            </w:r>
            <w:r w:rsidRPr="00ED6FB7">
              <w:rPr>
                <w:lang w:val="ru-RU"/>
              </w:rPr>
              <w:t>говзаллин</w:t>
            </w:r>
            <w:r w:rsidRPr="00ED6FB7">
              <w:t xml:space="preserve"> </w:t>
            </w:r>
            <w:r w:rsidRPr="00ED6FB7">
              <w:rPr>
                <w:lang w:val="ru-RU"/>
              </w:rPr>
              <w:t>диктора</w:t>
            </w:r>
            <w:r w:rsidRPr="00ED6FB7">
              <w:t xml:space="preserve"> </w:t>
            </w:r>
            <w:r w:rsidRPr="00ED6FB7">
              <w:rPr>
                <w:lang w:val="ru-RU"/>
              </w:rPr>
              <w:t>дӀайоьшучу</w:t>
            </w:r>
            <w:r w:rsidRPr="00ED6FB7">
              <w:t xml:space="preserve"> </w:t>
            </w:r>
            <w:r w:rsidRPr="00ED6FB7">
              <w:rPr>
                <w:lang w:val="ru-RU"/>
              </w:rPr>
              <w:t>исбаьхьаллин</w:t>
            </w:r>
            <w:r w:rsidRPr="00ED6FB7">
              <w:t xml:space="preserve"> </w:t>
            </w:r>
            <w:r w:rsidRPr="00ED6FB7">
              <w:rPr>
                <w:lang w:val="ru-RU"/>
              </w:rPr>
              <w:t>тексте</w:t>
            </w:r>
            <w:r w:rsidRPr="00ED6FB7">
              <w:t xml:space="preserve"> (</w:t>
            </w:r>
            <w:r w:rsidRPr="00ED6FB7">
              <w:rPr>
                <w:lang w:val="ru-RU"/>
              </w:rPr>
              <w:t>таро</w:t>
            </w:r>
            <w:r w:rsidRPr="00ED6FB7">
              <w:t xml:space="preserve"> </w:t>
            </w:r>
            <w:r w:rsidRPr="00ED6FB7">
              <w:rPr>
                <w:lang w:val="ru-RU"/>
              </w:rPr>
              <w:t>йелахь</w:t>
            </w:r>
            <w:r w:rsidRPr="00ED6FB7">
              <w:t xml:space="preserve">, </w:t>
            </w:r>
            <w:proofErr w:type="gramStart"/>
            <w:r w:rsidRPr="00ED6FB7">
              <w:rPr>
                <w:lang w:val="ru-RU"/>
              </w:rPr>
              <w:t>цу</w:t>
            </w:r>
            <w:r w:rsidRPr="00ED6FB7">
              <w:t xml:space="preserve"> </w:t>
            </w:r>
            <w:r w:rsidRPr="00ED6FB7">
              <w:rPr>
                <w:lang w:val="ru-RU"/>
              </w:rPr>
              <w:t>г</w:t>
            </w:r>
            <w:proofErr w:type="gramEnd"/>
            <w:r w:rsidRPr="00ED6FB7">
              <w:rPr>
                <w:lang w:val="ru-RU"/>
              </w:rPr>
              <w:t>Ӏуллакхна</w:t>
            </w:r>
            <w:r w:rsidRPr="00ED6FB7">
              <w:t xml:space="preserve"> </w:t>
            </w:r>
            <w:r w:rsidRPr="00ED6FB7">
              <w:rPr>
                <w:lang w:val="ru-RU"/>
              </w:rPr>
              <w:t>оьшучу</w:t>
            </w:r>
            <w:r w:rsidRPr="00ED6FB7">
              <w:t xml:space="preserve"> </w:t>
            </w:r>
            <w:r w:rsidRPr="00ED6FB7">
              <w:rPr>
                <w:lang w:val="ru-RU"/>
              </w:rPr>
              <w:t>гӀирсех</w:t>
            </w:r>
            <w:r w:rsidRPr="00ED6FB7">
              <w:t xml:space="preserve"> </w:t>
            </w:r>
            <w:r w:rsidRPr="00ED6FB7">
              <w:rPr>
                <w:lang w:val="ru-RU"/>
              </w:rPr>
              <w:t>пайда</w:t>
            </w:r>
            <w:r w:rsidRPr="00ED6FB7">
              <w:t xml:space="preserve"> </w:t>
            </w:r>
            <w:r w:rsidRPr="00ED6FB7">
              <w:rPr>
                <w:lang w:val="ru-RU"/>
              </w:rPr>
              <w:t>а</w:t>
            </w:r>
            <w:r w:rsidRPr="00ED6FB7">
              <w:t xml:space="preserve"> </w:t>
            </w:r>
            <w:r w:rsidRPr="00ED6FB7">
              <w:rPr>
                <w:lang w:val="ru-RU"/>
              </w:rPr>
              <w:t>оьцуш</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ED6FB7" w:rsidRDefault="00ED6FB7" w:rsidP="0036088B">
            <w:pPr>
              <w:autoSpaceDE w:val="0"/>
              <w:autoSpaceDN w:val="0"/>
              <w:spacing w:before="212" w:after="0" w:line="252" w:lineRule="auto"/>
              <w:ind w:left="72" w:right="432"/>
            </w:pPr>
          </w:p>
        </w:tc>
      </w:tr>
      <w:tr w:rsidR="00ED6FB7" w:rsidRPr="00ED6FB7" w:rsidTr="0036088B">
        <w:trPr>
          <w:trHeight w:hRule="exact" w:val="170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45" w:lineRule="auto"/>
              <w:ind w:left="72"/>
              <w:rPr>
                <w:lang w:val="ru-RU"/>
              </w:rPr>
            </w:pPr>
            <w:r w:rsidRPr="00ED6FB7">
              <w:rPr>
                <w:lang w:val="ru-RU"/>
              </w:rPr>
              <w:t>В.Осеева «К1ентий»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2" w:lineRule="auto"/>
              <w:ind w:left="72" w:right="144"/>
            </w:pPr>
            <w:r w:rsidRPr="00ED6FB7">
              <w:rPr>
                <w:lang w:val="ru-RU"/>
              </w:rPr>
              <w:t>Хезаш</w:t>
            </w:r>
            <w:r w:rsidRPr="00ED6FB7">
              <w:t xml:space="preserve"> </w:t>
            </w:r>
            <w:r w:rsidRPr="00ED6FB7">
              <w:rPr>
                <w:lang w:val="ru-RU"/>
              </w:rPr>
              <w:t>йешар</w:t>
            </w:r>
            <w:r w:rsidRPr="00ED6FB7">
              <w:t xml:space="preserve">: </w:t>
            </w:r>
            <w:r w:rsidRPr="00ED6FB7">
              <w:rPr>
                <w:lang w:val="ru-RU"/>
              </w:rPr>
              <w:t>текстах</w:t>
            </w:r>
            <w:r w:rsidRPr="00ED6FB7">
              <w:t xml:space="preserve"> </w:t>
            </w:r>
            <w:r w:rsidRPr="00ED6FB7">
              <w:rPr>
                <w:lang w:val="ru-RU"/>
              </w:rPr>
              <w:t>кхетархьама</w:t>
            </w:r>
            <w:r w:rsidRPr="00ED6FB7">
              <w:t xml:space="preserve"> </w:t>
            </w:r>
            <w:r w:rsidRPr="00ED6FB7">
              <w:rPr>
                <w:lang w:val="ru-RU"/>
              </w:rPr>
              <w:t>цаторийла</w:t>
            </w:r>
            <w:r w:rsidRPr="00ED6FB7">
              <w:t xml:space="preserve"> </w:t>
            </w:r>
            <w:r w:rsidRPr="00ED6FB7">
              <w:rPr>
                <w:lang w:val="ru-RU"/>
              </w:rPr>
              <w:t>йолчу</w:t>
            </w:r>
            <w:r w:rsidRPr="00ED6FB7">
              <w:t xml:space="preserve"> </w:t>
            </w:r>
            <w:r w:rsidRPr="00ED6FB7">
              <w:rPr>
                <w:lang w:val="ru-RU"/>
              </w:rPr>
              <w:t>боларца</w:t>
            </w:r>
            <w:r w:rsidRPr="00ED6FB7">
              <w:t xml:space="preserve"> </w:t>
            </w:r>
            <w:r w:rsidRPr="00ED6FB7">
              <w:rPr>
                <w:lang w:val="ru-RU"/>
              </w:rPr>
              <w:t>дешархойх</w:t>
            </w:r>
            <w:r w:rsidRPr="00ED6FB7">
              <w:t xml:space="preserve"> </w:t>
            </w:r>
            <w:r w:rsidRPr="00ED6FB7">
              <w:rPr>
                <w:lang w:val="ru-RU"/>
              </w:rPr>
              <w:t>хӀ</w:t>
            </w:r>
            <w:proofErr w:type="gramStart"/>
            <w:r w:rsidRPr="00ED6FB7">
              <w:rPr>
                <w:lang w:val="ru-RU"/>
              </w:rPr>
              <w:t>орамма</w:t>
            </w:r>
            <w:proofErr w:type="gramEnd"/>
            <w:r w:rsidRPr="00ED6FB7">
              <w:t xml:space="preserve"> </w:t>
            </w:r>
            <w:r w:rsidRPr="00ED6FB7">
              <w:rPr>
                <w:lang w:val="ru-RU"/>
              </w:rPr>
              <w:t>а</w:t>
            </w:r>
            <w:r w:rsidRPr="00ED6FB7">
              <w:t xml:space="preserve"> </w:t>
            </w:r>
            <w:r w:rsidRPr="00ED6FB7">
              <w:rPr>
                <w:lang w:val="ru-RU"/>
              </w:rPr>
              <w:t>хезаш</w:t>
            </w:r>
            <w:r w:rsidRPr="00ED6FB7">
              <w:t xml:space="preserve"> </w:t>
            </w:r>
            <w:r w:rsidRPr="00ED6FB7">
              <w:rPr>
                <w:lang w:val="ru-RU"/>
              </w:rPr>
              <w:t>йешар</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ED6FB7" w:rsidRDefault="00ED6FB7" w:rsidP="0036088B">
            <w:pPr>
              <w:autoSpaceDE w:val="0"/>
              <w:autoSpaceDN w:val="0"/>
              <w:spacing w:before="212" w:after="0" w:line="252" w:lineRule="auto"/>
              <w:ind w:right="432"/>
            </w:pPr>
          </w:p>
        </w:tc>
      </w:tr>
    </w:tbl>
    <w:p w:rsidR="00AE32A7" w:rsidRDefault="00AE32A7">
      <w:pPr>
        <w:sectPr w:rsidR="00AE32A7" w:rsidSect="00DA62D0">
          <w:pgSz w:w="16840" w:h="11900" w:orient="landscape"/>
          <w:pgMar w:top="442" w:right="666" w:bottom="282" w:left="640" w:header="720" w:footer="720" w:gutter="0"/>
          <w:cols w:space="720" w:equalWidth="0">
            <w:col w:w="15892" w:space="0"/>
          </w:cols>
          <w:docGrid w:linePitch="360"/>
        </w:sectPr>
      </w:pPr>
    </w:p>
    <w:p w:rsidR="00AE32A7" w:rsidRDefault="00AE32A7">
      <w:pPr>
        <w:autoSpaceDE w:val="0"/>
        <w:autoSpaceDN w:val="0"/>
        <w:spacing w:after="66" w:line="220" w:lineRule="exact"/>
      </w:pPr>
    </w:p>
    <w:p w:rsidR="00AE32A7" w:rsidRPr="00ED6FB7"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D6FB7" w:rsidRPr="00ED6FB7" w:rsidTr="0036088B">
        <w:trPr>
          <w:trHeight w:hRule="exact" w:val="185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45" w:lineRule="auto"/>
              <w:ind w:left="72" w:right="432"/>
              <w:rPr>
                <w:lang w:val="ru-RU"/>
              </w:rPr>
            </w:pPr>
            <w:r w:rsidRPr="00ED6FB7">
              <w:rPr>
                <w:lang w:val="ru-RU"/>
              </w:rPr>
              <w:t>Э.Мамакаев «Нана» В.Осеева «Йоккха стаг»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ind w:left="72"/>
              <w:rPr>
                <w:lang w:val="ru-RU"/>
              </w:rPr>
            </w:pPr>
            <w:r w:rsidRPr="00ED6FB7">
              <w:rPr>
                <w:lang w:val="ru-RU"/>
              </w:rPr>
              <w:t xml:space="preserve">Хьехархочо дешархойн тидам тӀебохуьйту нохчийн маттахь йешаран башхаллашна. ЛадоьгӀначу </w:t>
            </w:r>
            <w:proofErr w:type="gramStart"/>
            <w:r w:rsidRPr="00ED6FB7">
              <w:rPr>
                <w:lang w:val="ru-RU"/>
              </w:rPr>
              <w:t>текстах</w:t>
            </w:r>
            <w:proofErr w:type="gramEnd"/>
            <w:r w:rsidRPr="00ED6FB7">
              <w:rPr>
                <w:lang w:val="ru-RU"/>
              </w:rPr>
              <w:t xml:space="preserve">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rsidP="0036088B">
            <w:pPr>
              <w:autoSpaceDE w:val="0"/>
              <w:autoSpaceDN w:val="0"/>
              <w:spacing w:before="78" w:after="0" w:line="230" w:lineRule="auto"/>
            </w:pPr>
          </w:p>
        </w:tc>
      </w:tr>
      <w:tr w:rsidR="00ED6FB7" w:rsidRPr="00D12188" w:rsidTr="0036088B">
        <w:trPr>
          <w:trHeight w:hRule="exact" w:val="240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45" w:lineRule="auto"/>
              <w:ind w:left="72"/>
              <w:rPr>
                <w:lang w:val="ru-RU"/>
              </w:rPr>
            </w:pPr>
            <w:r w:rsidRPr="00ED6FB7">
              <w:rPr>
                <w:lang w:val="ru-RU"/>
              </w:rPr>
              <w:t>Ц1ена хи</w:t>
            </w:r>
            <w:proofErr w:type="gramStart"/>
            <w:r w:rsidRPr="00ED6FB7">
              <w:rPr>
                <w:lang w:val="ru-RU"/>
              </w:rPr>
              <w:t xml:space="preserve"> .</w:t>
            </w:r>
            <w:proofErr w:type="gramEnd"/>
            <w:r w:rsidRPr="00ED6FB7">
              <w:rPr>
                <w:lang w:val="ru-RU"/>
              </w:rPr>
              <w:t>Ц1ена  хила вай?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ind w:left="72"/>
              <w:rPr>
                <w:lang w:val="ru-RU"/>
              </w:rPr>
            </w:pPr>
            <w:r w:rsidRPr="00ED6FB7">
              <w:rPr>
                <w:lang w:val="ru-RU"/>
              </w:rPr>
              <w:t xml:space="preserve">Ӏаморан текстаца диалог: хӀиттийнчу хаттаршна жоьпаш; кхачамбацар дӀадаккха шайн хьежам бовзийтар; шайна хетачун а, </w:t>
            </w:r>
            <w:proofErr w:type="gramStart"/>
            <w:r w:rsidRPr="00ED6FB7">
              <w:rPr>
                <w:lang w:val="ru-RU"/>
              </w:rPr>
              <w:t>сацаман</w:t>
            </w:r>
            <w:proofErr w:type="gramEnd"/>
            <w:r w:rsidRPr="00ED6FB7">
              <w:rPr>
                <w:lang w:val="ru-RU"/>
              </w:rPr>
              <w:t xml:space="preserve"> а бухедиллар довзийта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rsidP="0036088B">
            <w:pPr>
              <w:autoSpaceDE w:val="0"/>
              <w:autoSpaceDN w:val="0"/>
              <w:spacing w:before="212" w:after="0" w:line="252" w:lineRule="auto"/>
              <w:ind w:left="72" w:right="432"/>
            </w:pPr>
          </w:p>
        </w:tc>
      </w:tr>
    </w:tbl>
    <w:p w:rsidR="00ED6FB7" w:rsidRPr="00D12188" w:rsidRDefault="00ED6FB7" w:rsidP="00ED6FB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02F8" w:rsidRPr="00D12188" w:rsidTr="0036088B">
        <w:trPr>
          <w:trHeight w:hRule="exact" w:val="142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30" w:lineRule="auto"/>
              <w:jc w:val="center"/>
            </w:pPr>
            <w:r>
              <w:rPr>
                <w:rFonts w:ascii="Times New Roman" w:eastAsia="Times New Roman" w:hAnsi="Times New Roman"/>
                <w:color w:val="000000"/>
                <w:w w:val="97"/>
                <w:sz w:val="16"/>
              </w:rPr>
              <w:t>2.5.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A5751A" w:rsidRDefault="00AE02F8" w:rsidP="0036088B">
            <w:pPr>
              <w:autoSpaceDE w:val="0"/>
              <w:autoSpaceDN w:val="0"/>
              <w:spacing w:before="20" w:after="0" w:line="245" w:lineRule="auto"/>
              <w:ind w:left="72" w:right="144"/>
              <w:rPr>
                <w:lang w:val="ru-RU"/>
              </w:rPr>
            </w:pPr>
            <w:r w:rsidRPr="00ED6FB7">
              <w:rPr>
                <w:lang w:val="ru-RU"/>
              </w:rPr>
              <w:t>Харцлийна 1у. Х1ума яар. Пайх1амаро нийсонах лаьцна аьлларг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A5751A" w:rsidRDefault="00AE02F8" w:rsidP="0036088B">
            <w:pPr>
              <w:autoSpaceDE w:val="0"/>
              <w:autoSpaceDN w:val="0"/>
              <w:spacing w:before="78" w:after="0" w:line="252" w:lineRule="auto"/>
              <w:rPr>
                <w:lang w:val="ru-RU"/>
              </w:rPr>
            </w:pPr>
            <w:r w:rsidRPr="00ED6FB7">
              <w:rPr>
                <w:lang w:val="ru-RU"/>
              </w:rPr>
              <w:t>Хезаш йешар: текстах кхетархьама цаторийла йолчу боларца дешархойх хӀ</w:t>
            </w:r>
            <w:proofErr w:type="gramStart"/>
            <w:r w:rsidRPr="00ED6FB7">
              <w:rPr>
                <w:lang w:val="ru-RU"/>
              </w:rPr>
              <w:t>орамма</w:t>
            </w:r>
            <w:proofErr w:type="gramEnd"/>
            <w:r w:rsidRPr="00ED6FB7">
              <w:rPr>
                <w:lang w:val="ru-RU"/>
              </w:rPr>
              <w:t xml:space="preserve">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A5751A" w:rsidRDefault="00AE02F8" w:rsidP="0036088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02F8" w:rsidRPr="00D12188" w:rsidRDefault="00AE02F8" w:rsidP="0036088B">
            <w:pPr>
              <w:autoSpaceDE w:val="0"/>
              <w:autoSpaceDN w:val="0"/>
              <w:spacing w:before="78" w:after="0" w:line="230" w:lineRule="auto"/>
            </w:pPr>
          </w:p>
        </w:tc>
      </w:tr>
      <w:tr w:rsidR="00AE02F8" w:rsidRPr="00922DED" w:rsidTr="0036088B">
        <w:trPr>
          <w:trHeight w:hRule="exact" w:val="24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30" w:lineRule="auto"/>
              <w:jc w:val="center"/>
            </w:pPr>
            <w:r>
              <w:rPr>
                <w:rFonts w:ascii="Times New Roman" w:eastAsia="Times New Roman" w:hAnsi="Times New Roman"/>
                <w:color w:val="000000"/>
                <w:w w:val="97"/>
                <w:sz w:val="16"/>
              </w:rPr>
              <w:t>2.6.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30" w:lineRule="auto"/>
            </w:pPr>
            <w:r w:rsidRPr="00ED6FB7">
              <w:t>1-Хь.Хатуев «Г1иллакх».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54" w:lineRule="auto"/>
              <w:ind w:left="72"/>
            </w:pPr>
            <w:r w:rsidRPr="00ED6FB7">
              <w:rPr>
                <w:lang w:val="ru-RU"/>
              </w:rPr>
              <w:t>Ӏаморан</w:t>
            </w:r>
            <w:r w:rsidRPr="00ED6FB7">
              <w:t xml:space="preserve"> </w:t>
            </w:r>
            <w:r w:rsidRPr="00ED6FB7">
              <w:rPr>
                <w:lang w:val="ru-RU"/>
              </w:rPr>
              <w:t>текстаца</w:t>
            </w:r>
            <w:r w:rsidRPr="00ED6FB7">
              <w:t xml:space="preserve"> </w:t>
            </w:r>
            <w:r w:rsidRPr="00ED6FB7">
              <w:rPr>
                <w:lang w:val="ru-RU"/>
              </w:rPr>
              <w:t>диалог</w:t>
            </w:r>
            <w:r w:rsidRPr="00ED6FB7">
              <w:t xml:space="preserve">: </w:t>
            </w:r>
            <w:r w:rsidRPr="00ED6FB7">
              <w:rPr>
                <w:lang w:val="ru-RU"/>
              </w:rPr>
              <w:t>хӀиттийнчу</w:t>
            </w:r>
            <w:r w:rsidRPr="00ED6FB7">
              <w:t xml:space="preserve"> </w:t>
            </w:r>
            <w:r w:rsidRPr="00ED6FB7">
              <w:rPr>
                <w:lang w:val="ru-RU"/>
              </w:rPr>
              <w:t>хаттаршна</w:t>
            </w:r>
            <w:r w:rsidRPr="00ED6FB7">
              <w:t xml:space="preserve"> </w:t>
            </w:r>
            <w:r w:rsidRPr="00ED6FB7">
              <w:rPr>
                <w:lang w:val="ru-RU"/>
              </w:rPr>
              <w:t>жоьпаш</w:t>
            </w:r>
            <w:r w:rsidRPr="00ED6FB7">
              <w:t xml:space="preserve">; </w:t>
            </w:r>
            <w:r w:rsidRPr="00ED6FB7">
              <w:rPr>
                <w:lang w:val="ru-RU"/>
              </w:rPr>
              <w:t>кхачамбацар</w:t>
            </w:r>
            <w:r w:rsidRPr="00ED6FB7">
              <w:t xml:space="preserve"> </w:t>
            </w:r>
            <w:r w:rsidRPr="00ED6FB7">
              <w:rPr>
                <w:lang w:val="ru-RU"/>
              </w:rPr>
              <w:t>дӀадаккха</w:t>
            </w:r>
            <w:r w:rsidRPr="00ED6FB7">
              <w:t xml:space="preserve"> </w:t>
            </w:r>
            <w:r w:rsidRPr="00ED6FB7">
              <w:rPr>
                <w:lang w:val="ru-RU"/>
              </w:rPr>
              <w:t>шайн</w:t>
            </w:r>
            <w:r w:rsidRPr="00ED6FB7">
              <w:t xml:space="preserve"> </w:t>
            </w:r>
            <w:r w:rsidRPr="00ED6FB7">
              <w:rPr>
                <w:lang w:val="ru-RU"/>
              </w:rPr>
              <w:t>хьежам</w:t>
            </w:r>
            <w:r w:rsidRPr="00ED6FB7">
              <w:t xml:space="preserve"> </w:t>
            </w:r>
            <w:r w:rsidRPr="00ED6FB7">
              <w:rPr>
                <w:lang w:val="ru-RU"/>
              </w:rPr>
              <w:t>бовзийтар</w:t>
            </w:r>
            <w:r w:rsidRPr="00ED6FB7">
              <w:t xml:space="preserve">; </w:t>
            </w:r>
            <w:r w:rsidRPr="00ED6FB7">
              <w:rPr>
                <w:lang w:val="ru-RU"/>
              </w:rPr>
              <w:t>шайна</w:t>
            </w:r>
            <w:r w:rsidRPr="00ED6FB7">
              <w:t xml:space="preserve"> </w:t>
            </w:r>
            <w:r w:rsidRPr="00ED6FB7">
              <w:rPr>
                <w:lang w:val="ru-RU"/>
              </w:rPr>
              <w:t>хетачун</w:t>
            </w:r>
            <w:r w:rsidRPr="00ED6FB7">
              <w:t xml:space="preserve"> </w:t>
            </w:r>
            <w:r w:rsidRPr="00ED6FB7">
              <w:rPr>
                <w:lang w:val="ru-RU"/>
              </w:rPr>
              <w:t>а</w:t>
            </w:r>
            <w:r w:rsidRPr="00ED6FB7">
              <w:t xml:space="preserve">, </w:t>
            </w:r>
            <w:proofErr w:type="gramStart"/>
            <w:r w:rsidRPr="00ED6FB7">
              <w:rPr>
                <w:lang w:val="ru-RU"/>
              </w:rPr>
              <w:t>сацаман</w:t>
            </w:r>
            <w:proofErr w:type="gramEnd"/>
            <w:r w:rsidRPr="00ED6FB7">
              <w:t xml:space="preserve"> </w:t>
            </w:r>
            <w:r w:rsidRPr="00ED6FB7">
              <w:rPr>
                <w:lang w:val="ru-RU"/>
              </w:rPr>
              <w:t>а</w:t>
            </w:r>
            <w:r w:rsidRPr="00ED6FB7">
              <w:t xml:space="preserve"> </w:t>
            </w:r>
            <w:r w:rsidRPr="00ED6FB7">
              <w:rPr>
                <w:lang w:val="ru-RU"/>
              </w:rPr>
              <w:t>бухедиллар</w:t>
            </w:r>
            <w:r w:rsidRPr="00ED6FB7">
              <w:t xml:space="preserve"> </w:t>
            </w:r>
            <w:r w:rsidRPr="00ED6FB7">
              <w:rPr>
                <w:lang w:val="ru-RU"/>
              </w:rPr>
              <w:t>довзийта</w:t>
            </w:r>
            <w:r w:rsidRPr="00ED6FB7">
              <w:t xml:space="preserve"> </w:t>
            </w:r>
            <w:r w:rsidRPr="00ED6FB7">
              <w:rPr>
                <w:lang w:val="ru-RU"/>
              </w:rPr>
              <w:t>хаар</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02F8" w:rsidRPr="00ED6FB7" w:rsidRDefault="00AE02F8" w:rsidP="0036088B">
            <w:pPr>
              <w:autoSpaceDE w:val="0"/>
              <w:autoSpaceDN w:val="0"/>
              <w:spacing w:before="78" w:after="0" w:line="230" w:lineRule="auto"/>
            </w:pPr>
          </w:p>
        </w:tc>
      </w:tr>
    </w:tbl>
    <w:p w:rsidR="00AE02F8" w:rsidRPr="00ED6FB7" w:rsidRDefault="00AE02F8" w:rsidP="00AE02F8">
      <w:pPr>
        <w:autoSpaceDE w:val="0"/>
        <w:autoSpaceDN w:val="0"/>
        <w:spacing w:after="0" w:line="14" w:lineRule="exact"/>
      </w:pPr>
    </w:p>
    <w:p w:rsidR="00AE32A7" w:rsidRPr="00ED6FB7" w:rsidRDefault="00AE32A7">
      <w:pPr>
        <w:sectPr w:rsidR="00AE32A7" w:rsidRPr="00ED6FB7" w:rsidSect="00DA62D0">
          <w:pgSz w:w="16840" w:h="11900" w:orient="landscape"/>
          <w:pgMar w:top="568" w:right="666" w:bottom="284" w:left="640" w:header="720" w:footer="720" w:gutter="0"/>
          <w:cols w:space="720" w:equalWidth="0">
            <w:col w:w="15890" w:space="0"/>
          </w:cols>
          <w:docGrid w:linePitch="360"/>
        </w:sectPr>
      </w:pPr>
    </w:p>
    <w:p w:rsidR="00AE32A7" w:rsidRPr="00ED6FB7"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rsidTr="009516DF">
        <w:trPr>
          <w:trHeight w:hRule="exact" w:val="21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2.7.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ED6FB7" w:rsidP="00120867">
            <w:pPr>
              <w:autoSpaceDE w:val="0"/>
              <w:autoSpaceDN w:val="0"/>
              <w:spacing w:before="78" w:after="0" w:line="245" w:lineRule="auto"/>
              <w:ind w:right="432"/>
              <w:rPr>
                <w:lang w:val="ru-RU"/>
              </w:rPr>
            </w:pPr>
            <w:r w:rsidRPr="00ED6FB7">
              <w:rPr>
                <w:lang w:val="ru-RU"/>
              </w:rPr>
              <w:t xml:space="preserve">Б.Дикаев «Берашка-сайн доттаг1ашка»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ED6FB7" w:rsidP="00120867">
            <w:pPr>
              <w:autoSpaceDE w:val="0"/>
              <w:autoSpaceDN w:val="0"/>
              <w:spacing w:before="78" w:after="0" w:line="230" w:lineRule="auto"/>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rsidP="00120867">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02F8">
            <w:pPr>
              <w:autoSpaceDE w:val="0"/>
              <w:autoSpaceDN w:val="0"/>
              <w:spacing w:before="78" w:after="0" w:line="254" w:lineRule="auto"/>
              <w:ind w:left="72" w:right="144"/>
              <w:rPr>
                <w:lang w:val="ru-RU"/>
              </w:rPr>
            </w:pPr>
            <w:r w:rsidRPr="00AE02F8">
              <w:rPr>
                <w:lang w:val="ru-RU"/>
              </w:rPr>
              <w:t>Тергам бар: суьртан (иллюстрацин) анализ йар, говзаран чулацамца и йустар, говзарна суьрташ дахкаран шайн кепаш йалор.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rsidRPr="00ED6FB7" w:rsidTr="00AE02F8">
        <w:trPr>
          <w:trHeight w:hRule="exact" w:val="8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2.8.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5751A" w:rsidP="00120867">
            <w:pPr>
              <w:autoSpaceDE w:val="0"/>
              <w:autoSpaceDN w:val="0"/>
              <w:spacing w:before="78" w:after="0" w:line="247" w:lineRule="auto"/>
              <w:ind w:left="72" w:right="144"/>
              <w:rPr>
                <w:lang w:val="ru-RU"/>
              </w:rPr>
            </w:pPr>
            <w:r w:rsidRPr="00A5751A">
              <w:rPr>
                <w:rFonts w:ascii="Times New Roman" w:eastAsia="Times New Roman" w:hAnsi="Times New Roman"/>
                <w:color w:val="000000"/>
                <w:w w:val="97"/>
                <w:sz w:val="16"/>
                <w:lang w:val="ru-RU"/>
              </w:rPr>
              <w:t xml:space="preserve">. </w:t>
            </w:r>
            <w:r w:rsidR="00ED6FB7" w:rsidRPr="00ED6FB7">
              <w:rPr>
                <w:rFonts w:ascii="Times New Roman" w:eastAsia="Times New Roman" w:hAnsi="Times New Roman"/>
                <w:color w:val="000000"/>
                <w:w w:val="97"/>
                <w:sz w:val="16"/>
                <w:lang w:val="ru-RU"/>
              </w:rPr>
              <w:t>Талламан болх хьалхарчу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ED6FB7">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ED6FB7">
            <w:pPr>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rsidP="00120867">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ED6FB7">
            <w:pPr>
              <w:autoSpaceDE w:val="0"/>
              <w:autoSpaceDN w:val="0"/>
              <w:spacing w:before="78" w:after="0" w:line="254" w:lineRule="auto"/>
              <w:ind w:left="72" w:right="144"/>
              <w:rPr>
                <w:lang w:val="ru-RU"/>
              </w:rPr>
            </w:pPr>
            <w:r>
              <w:rPr>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rsidP="00AE02F8">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120867" w:rsidRDefault="00120867" w:rsidP="00120867">
            <w:pPr>
              <w:autoSpaceDE w:val="0"/>
              <w:autoSpaceDN w:val="0"/>
              <w:spacing w:before="78" w:after="0" w:line="230" w:lineRule="auto"/>
              <w:rPr>
                <w:lang w:val="ru-RU"/>
              </w:rPr>
            </w:pPr>
            <w:r>
              <w:rPr>
                <w:rFonts w:ascii="Times New Roman" w:eastAsia="Times New Roman" w:hAnsi="Times New Roman"/>
                <w:color w:val="000000"/>
                <w:w w:val="97"/>
                <w:sz w:val="16"/>
              </w:rPr>
              <w:t xml:space="preserve">Декъехула </w:t>
            </w:r>
            <w:r>
              <w:rPr>
                <w:rFonts w:ascii="Times New Roman" w:eastAsia="Times New Roman" w:hAnsi="Times New Roman"/>
                <w:color w:val="000000"/>
                <w:w w:val="97"/>
                <w:sz w:val="16"/>
                <w:lang w:val="ru-RU"/>
              </w:rPr>
              <w:t xml:space="preserve">дерриг </w:t>
            </w:r>
            <w:r>
              <w:rPr>
                <w:rFonts w:ascii="Times New Roman" w:eastAsia="Times New Roman" w:hAnsi="Times New Roman"/>
                <w:color w:val="000000"/>
                <w:w w:val="97"/>
                <w:sz w:val="16"/>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120867" w:rsidRDefault="00CC77AD">
            <w:pPr>
              <w:autoSpaceDE w:val="0"/>
              <w:autoSpaceDN w:val="0"/>
              <w:spacing w:before="78" w:after="0" w:line="230" w:lineRule="auto"/>
              <w:ind w:left="72"/>
              <w:rPr>
                <w:lang w:val="ru-RU"/>
              </w:rPr>
            </w:pPr>
            <w:r>
              <w:rPr>
                <w:lang w:val="ru-RU"/>
              </w:rPr>
              <w:t>8</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rsidTr="00CC77AD">
        <w:trPr>
          <w:trHeight w:hRule="exact" w:val="41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C77AD" w:rsidRDefault="00CC77AD" w:rsidP="00CC77AD">
            <w:pPr>
              <w:autoSpaceDE w:val="0"/>
              <w:autoSpaceDN w:val="0"/>
              <w:spacing w:before="78" w:after="0" w:line="230" w:lineRule="auto"/>
              <w:rPr>
                <w:b/>
                <w:sz w:val="24"/>
                <w:szCs w:val="24"/>
                <w:lang w:val="ru-RU"/>
              </w:rPr>
            </w:pPr>
            <w:r w:rsidRPr="00CC77AD">
              <w:rPr>
                <w:rFonts w:ascii="Times New Roman" w:eastAsia="Times New Roman" w:hAnsi="Times New Roman"/>
                <w:b/>
                <w:color w:val="000000"/>
                <w:w w:val="97"/>
                <w:sz w:val="24"/>
                <w:szCs w:val="24"/>
                <w:lang w:val="ru-RU"/>
              </w:rPr>
              <w:t xml:space="preserve">Дакъа 3 </w:t>
            </w:r>
            <w:r>
              <w:rPr>
                <w:rFonts w:ascii="Times New Roman" w:eastAsia="Calibri" w:hAnsi="Times New Roman" w:cs="Times New Roman"/>
                <w:b/>
                <w:sz w:val="24"/>
                <w:szCs w:val="24"/>
                <w:lang w:val="ru-RU"/>
              </w:rPr>
              <w:t>Берийн дахар.</w:t>
            </w:r>
          </w:p>
        </w:tc>
      </w:tr>
    </w:tbl>
    <w:p w:rsidR="00AE32A7"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C50E11" w:rsidRPr="00416E01" w:rsidTr="00C50E11">
        <w:trPr>
          <w:trHeight w:hRule="exact" w:val="412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30" w:lineRule="auto"/>
              <w:jc w:val="center"/>
            </w:pPr>
            <w:r>
              <w:rPr>
                <w:rFonts w:ascii="Times New Roman" w:eastAsia="Times New Roman" w:hAnsi="Times New Roman"/>
                <w:color w:val="000000"/>
                <w:w w:val="97"/>
                <w:sz w:val="16"/>
              </w:rPr>
              <w:t>3.1.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45" w:lineRule="auto"/>
              <w:ind w:left="72" w:right="1008"/>
            </w:pPr>
            <w:r w:rsidRPr="00BF5146">
              <w:rPr>
                <w:rFonts w:ascii="Times New Roman" w:eastAsia="Calibri" w:hAnsi="Times New Roman" w:cs="Times New Roman"/>
                <w:sz w:val="24"/>
                <w:szCs w:val="24"/>
                <w:lang w:val="ru-RU"/>
              </w:rPr>
              <w:t>Ж.Махмаев «Маликатан доттаг1ий».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847BEF" w:rsidRDefault="00C50E11" w:rsidP="00C50E11">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0" w:lineRule="auto"/>
              <w:ind w:left="72" w:right="576"/>
            </w:pPr>
            <w:r w:rsidRPr="00EF0F69">
              <w:rPr>
                <w:lang w:val="ru-RU"/>
              </w:rPr>
              <w:t>ЛадогӀар</w:t>
            </w:r>
            <w:r w:rsidRPr="00EF0F69">
              <w:t xml:space="preserve">: </w:t>
            </w:r>
            <w:r w:rsidRPr="00EF0F69">
              <w:rPr>
                <w:lang w:val="ru-RU"/>
              </w:rPr>
              <w:t>дешархоша</w:t>
            </w:r>
            <w:r w:rsidRPr="00EF0F69">
              <w:t xml:space="preserve"> </w:t>
            </w:r>
            <w:r w:rsidRPr="00EF0F69">
              <w:rPr>
                <w:lang w:val="ru-RU"/>
              </w:rPr>
              <w:t>ладугӀу</w:t>
            </w:r>
            <w:r w:rsidRPr="00EF0F69">
              <w:t xml:space="preserve"> </w:t>
            </w:r>
            <w:r w:rsidRPr="00EF0F69">
              <w:rPr>
                <w:lang w:val="ru-RU"/>
              </w:rPr>
              <w:t>хьехархочо</w:t>
            </w:r>
            <w:r w:rsidRPr="00EF0F69">
              <w:t xml:space="preserve"> </w:t>
            </w:r>
            <w:r w:rsidRPr="00EF0F69">
              <w:rPr>
                <w:lang w:val="ru-RU"/>
              </w:rPr>
              <w:t>йа</w:t>
            </w:r>
            <w:r w:rsidRPr="00EF0F69">
              <w:t xml:space="preserve"> </w:t>
            </w:r>
            <w:r w:rsidRPr="00EF0F69">
              <w:rPr>
                <w:lang w:val="ru-RU"/>
              </w:rPr>
              <w:t>говзаллин</w:t>
            </w:r>
            <w:r w:rsidRPr="00EF0F69">
              <w:t xml:space="preserve"> </w:t>
            </w:r>
            <w:r w:rsidRPr="00EF0F69">
              <w:rPr>
                <w:lang w:val="ru-RU"/>
              </w:rPr>
              <w:t>диктора</w:t>
            </w:r>
            <w:r w:rsidRPr="00EF0F69">
              <w:t xml:space="preserve"> </w:t>
            </w:r>
            <w:r w:rsidRPr="00EF0F69">
              <w:rPr>
                <w:lang w:val="ru-RU"/>
              </w:rPr>
              <w:t>дӀайоьшучу</w:t>
            </w:r>
            <w:r w:rsidRPr="00EF0F69">
              <w:t xml:space="preserve"> </w:t>
            </w:r>
            <w:r w:rsidRPr="00EF0F69">
              <w:rPr>
                <w:lang w:val="ru-RU"/>
              </w:rPr>
              <w:t>исбаьхьаллин</w:t>
            </w:r>
            <w:r w:rsidRPr="00EF0F69">
              <w:t xml:space="preserve"> </w:t>
            </w:r>
            <w:r w:rsidRPr="00EF0F69">
              <w:rPr>
                <w:lang w:val="ru-RU"/>
              </w:rPr>
              <w:t>тексте</w:t>
            </w:r>
            <w:r w:rsidRPr="00EF0F69">
              <w:t xml:space="preserve"> (</w:t>
            </w:r>
            <w:r w:rsidRPr="00EF0F69">
              <w:rPr>
                <w:lang w:val="ru-RU"/>
              </w:rPr>
              <w:t>таро</w:t>
            </w:r>
            <w:r w:rsidRPr="00EF0F69">
              <w:t xml:space="preserve"> </w:t>
            </w:r>
            <w:r w:rsidRPr="00EF0F69">
              <w:rPr>
                <w:lang w:val="ru-RU"/>
              </w:rPr>
              <w:t>йелахь</w:t>
            </w:r>
            <w:r w:rsidRPr="00EF0F69">
              <w:t xml:space="preserve">, </w:t>
            </w:r>
            <w:proofErr w:type="gramStart"/>
            <w:r w:rsidRPr="00EF0F69">
              <w:rPr>
                <w:lang w:val="ru-RU"/>
              </w:rPr>
              <w:t>цу</w:t>
            </w:r>
            <w:r w:rsidRPr="00EF0F69">
              <w:t xml:space="preserve"> </w:t>
            </w:r>
            <w:r w:rsidRPr="00EF0F69">
              <w:rPr>
                <w:lang w:val="ru-RU"/>
              </w:rPr>
              <w:t>г</w:t>
            </w:r>
            <w:proofErr w:type="gramEnd"/>
            <w:r w:rsidRPr="00EF0F69">
              <w:rPr>
                <w:lang w:val="ru-RU"/>
              </w:rPr>
              <w:t>Ӏуллакхна</w:t>
            </w:r>
            <w:r w:rsidRPr="00EF0F69">
              <w:t xml:space="preserve"> </w:t>
            </w:r>
            <w:r w:rsidRPr="00EF0F69">
              <w:rPr>
                <w:lang w:val="ru-RU"/>
              </w:rPr>
              <w:t>оьшучу</w:t>
            </w:r>
            <w:r w:rsidRPr="00EF0F69">
              <w:t xml:space="preserve"> </w:t>
            </w:r>
            <w:r w:rsidRPr="00EF0F69">
              <w:rPr>
                <w:lang w:val="ru-RU"/>
              </w:rPr>
              <w:t>гӀирсех</w:t>
            </w:r>
            <w:r w:rsidRPr="00EF0F69">
              <w:t xml:space="preserve"> </w:t>
            </w:r>
            <w:r w:rsidRPr="00EF0F69">
              <w:rPr>
                <w:lang w:val="ru-RU"/>
              </w:rPr>
              <w:t>пайда</w:t>
            </w:r>
            <w:r w:rsidRPr="00EF0F69">
              <w:t xml:space="preserve"> </w:t>
            </w:r>
            <w:r w:rsidRPr="00EF0F69">
              <w:rPr>
                <w:lang w:val="ru-RU"/>
              </w:rPr>
              <w:t>а</w:t>
            </w:r>
            <w:r w:rsidRPr="00EF0F69">
              <w:t xml:space="preserve"> </w:t>
            </w:r>
            <w:r w:rsidRPr="00EF0F69">
              <w:rPr>
                <w:lang w:val="ru-RU"/>
              </w:rPr>
              <w:t>оьцуш</w:t>
            </w:r>
            <w:r w:rsidRPr="00EF0F69">
              <w:t xml:space="preserve">). </w:t>
            </w:r>
            <w:r w:rsidRPr="00EF0F69">
              <w:rPr>
                <w:lang w:val="ru-RU"/>
              </w:rPr>
              <w:t>Хьехархочо</w:t>
            </w:r>
            <w:r w:rsidRPr="00EF0F69">
              <w:t xml:space="preserve"> </w:t>
            </w:r>
            <w:r w:rsidRPr="00EF0F69">
              <w:rPr>
                <w:lang w:val="ru-RU"/>
              </w:rPr>
              <w:t>дешархойн</w:t>
            </w:r>
            <w:r w:rsidRPr="00EF0F69">
              <w:t xml:space="preserve"> </w:t>
            </w:r>
            <w:r w:rsidRPr="00EF0F69">
              <w:rPr>
                <w:lang w:val="ru-RU"/>
              </w:rPr>
              <w:t>тидам</w:t>
            </w:r>
            <w:r w:rsidRPr="00EF0F69">
              <w:t xml:space="preserve"> </w:t>
            </w:r>
            <w:r w:rsidRPr="00EF0F69">
              <w:rPr>
                <w:lang w:val="ru-RU"/>
              </w:rPr>
              <w:t>тӀебохуьйту</w:t>
            </w:r>
            <w:r w:rsidRPr="00EF0F69">
              <w:t xml:space="preserve"> </w:t>
            </w:r>
            <w:r w:rsidRPr="00EF0F69">
              <w:rPr>
                <w:lang w:val="ru-RU"/>
              </w:rPr>
              <w:t>нохчийн</w:t>
            </w:r>
            <w:r w:rsidRPr="00EF0F69">
              <w:t xml:space="preserve"> </w:t>
            </w:r>
            <w:r w:rsidRPr="00EF0F69">
              <w:rPr>
                <w:lang w:val="ru-RU"/>
              </w:rPr>
              <w:t>маттахь</w:t>
            </w:r>
            <w:r w:rsidRPr="00EF0F69">
              <w:t xml:space="preserve"> </w:t>
            </w:r>
            <w:r w:rsidRPr="00EF0F69">
              <w:rPr>
                <w:lang w:val="ru-RU"/>
              </w:rPr>
              <w:t>йешаран</w:t>
            </w:r>
            <w:r w:rsidRPr="00EF0F69">
              <w:t xml:space="preserve"> </w:t>
            </w:r>
            <w:r w:rsidRPr="00EF0F69">
              <w:rPr>
                <w:lang w:val="ru-RU"/>
              </w:rPr>
              <w:t>башхаллашна</w:t>
            </w:r>
            <w:r w:rsidRPr="00EF0F69">
              <w:t xml:space="preserve">. </w:t>
            </w:r>
            <w:r w:rsidRPr="00EF0F69">
              <w:rPr>
                <w:lang w:val="ru-RU"/>
              </w:rPr>
              <w:t>ЛадоьгӀначу</w:t>
            </w:r>
            <w:r w:rsidRPr="00EF0F69">
              <w:t xml:space="preserve"> </w:t>
            </w:r>
            <w:proofErr w:type="gramStart"/>
            <w:r w:rsidRPr="00EF0F69">
              <w:rPr>
                <w:lang w:val="ru-RU"/>
              </w:rPr>
              <w:t>текстах</w:t>
            </w:r>
            <w:proofErr w:type="gramEnd"/>
            <w:r w:rsidRPr="00EF0F69">
              <w:t xml:space="preserve"> </w:t>
            </w:r>
            <w:r w:rsidRPr="00EF0F69">
              <w:rPr>
                <w:lang w:val="ru-RU"/>
              </w:rPr>
              <w:t>муха</w:t>
            </w:r>
            <w:r w:rsidRPr="00EF0F69">
              <w:t xml:space="preserve"> </w:t>
            </w:r>
            <w:r w:rsidRPr="00EF0F69">
              <w:rPr>
                <w:lang w:val="ru-RU"/>
              </w:rPr>
              <w:t>кхетта</w:t>
            </w:r>
            <w:r w:rsidRPr="00EF0F69">
              <w:t xml:space="preserve"> </w:t>
            </w:r>
            <w:r w:rsidRPr="00EF0F69">
              <w:rPr>
                <w:lang w:val="ru-RU"/>
              </w:rPr>
              <w:t>хьажа</w:t>
            </w:r>
            <w:r w:rsidRPr="00EF0F69">
              <w:t xml:space="preserve"> </w:t>
            </w:r>
            <w:r w:rsidRPr="00EF0F69">
              <w:rPr>
                <w:lang w:val="ru-RU"/>
              </w:rPr>
              <w:t>хаттарш</w:t>
            </w:r>
            <w:r w:rsidRPr="00EF0F69">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C50E11" w:rsidRPr="00EF0F69" w:rsidRDefault="00C50E11" w:rsidP="00C50E11">
            <w:pPr>
              <w:autoSpaceDE w:val="0"/>
              <w:autoSpaceDN w:val="0"/>
              <w:spacing w:before="78" w:after="0" w:line="230" w:lineRule="auto"/>
            </w:pPr>
          </w:p>
        </w:tc>
      </w:tr>
      <w:tr w:rsidR="00C50E11" w:rsidRPr="00416E01" w:rsidTr="009516DF">
        <w:trPr>
          <w:trHeight w:hRule="exact" w:val="21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30" w:lineRule="auto"/>
              <w:jc w:val="center"/>
            </w:pPr>
            <w:r>
              <w:rPr>
                <w:rFonts w:ascii="Times New Roman" w:eastAsia="Times New Roman" w:hAnsi="Times New Roman"/>
                <w:color w:val="000000"/>
                <w:w w:val="97"/>
                <w:sz w:val="16"/>
              </w:rPr>
              <w:t>3.2.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A5751A" w:rsidRDefault="00C50E11" w:rsidP="00C50E11">
            <w:pPr>
              <w:autoSpaceDE w:val="0"/>
              <w:autoSpaceDN w:val="0"/>
              <w:spacing w:before="78" w:after="0" w:line="245" w:lineRule="auto"/>
              <w:ind w:left="72"/>
              <w:rPr>
                <w:lang w:val="ru-RU"/>
              </w:rPr>
            </w:pPr>
            <w:r w:rsidRPr="00BF5146">
              <w:rPr>
                <w:rFonts w:ascii="Times New Roman" w:eastAsia="Calibri" w:hAnsi="Times New Roman" w:cs="Times New Roman"/>
                <w:sz w:val="24"/>
                <w:szCs w:val="24"/>
                <w:lang w:val="ru-RU"/>
              </w:rPr>
              <w:t>Т.Ахмадова «Нура»»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847BEF" w:rsidRDefault="00C50E11" w:rsidP="00C50E11">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2" w:lineRule="auto"/>
              <w:ind w:left="72" w:right="288"/>
            </w:pPr>
            <w:r w:rsidRPr="00EF0F69">
              <w:rPr>
                <w:lang w:val="ru-RU"/>
              </w:rPr>
              <w:t>Турпалхойн</w:t>
            </w:r>
            <w:r w:rsidRPr="00EF0F69">
              <w:t xml:space="preserve"> </w:t>
            </w:r>
            <w:r w:rsidRPr="00EF0F69">
              <w:rPr>
                <w:lang w:val="ru-RU"/>
              </w:rPr>
              <w:t>мах</w:t>
            </w:r>
            <w:r w:rsidRPr="00EF0F69">
              <w:t xml:space="preserve"> </w:t>
            </w:r>
            <w:r w:rsidRPr="00EF0F69">
              <w:rPr>
                <w:lang w:val="ru-RU"/>
              </w:rPr>
              <w:t>хадор</w:t>
            </w:r>
            <w:r w:rsidRPr="00EF0F69">
              <w:t xml:space="preserve">: </w:t>
            </w:r>
            <w:r w:rsidRPr="00EF0F69">
              <w:rPr>
                <w:lang w:val="ru-RU"/>
              </w:rPr>
              <w:t>турпалхочун</w:t>
            </w:r>
            <w:r w:rsidRPr="00EF0F69">
              <w:t xml:space="preserve"> </w:t>
            </w:r>
            <w:r w:rsidRPr="00EF0F69">
              <w:rPr>
                <w:lang w:val="ru-RU"/>
              </w:rPr>
              <w:t>амалан</w:t>
            </w:r>
            <w:r w:rsidRPr="00EF0F69">
              <w:t xml:space="preserve"> </w:t>
            </w:r>
            <w:r w:rsidRPr="00EF0F69">
              <w:rPr>
                <w:lang w:val="ru-RU"/>
              </w:rPr>
              <w:t>коьрта</w:t>
            </w:r>
            <w:r w:rsidRPr="00EF0F69">
              <w:t xml:space="preserve"> </w:t>
            </w:r>
            <w:r w:rsidRPr="00EF0F69">
              <w:rPr>
                <w:lang w:val="ru-RU"/>
              </w:rPr>
              <w:t>битамаш</w:t>
            </w:r>
            <w:r w:rsidRPr="00EF0F69">
              <w:t xml:space="preserve"> </w:t>
            </w:r>
            <w:r w:rsidRPr="00EF0F69">
              <w:rPr>
                <w:lang w:val="ru-RU"/>
              </w:rPr>
              <w:t>билгалбаха</w:t>
            </w:r>
            <w:r w:rsidRPr="00EF0F69">
              <w:t xml:space="preserve"> </w:t>
            </w:r>
            <w:r w:rsidRPr="00EF0F69">
              <w:rPr>
                <w:lang w:val="ru-RU"/>
              </w:rPr>
              <w:t>хаар</w:t>
            </w:r>
            <w:r w:rsidRPr="00EF0F69">
              <w:t xml:space="preserve">; </w:t>
            </w:r>
            <w:r w:rsidRPr="00EF0F69">
              <w:rPr>
                <w:lang w:val="ru-RU"/>
              </w:rPr>
              <w:t>церан</w:t>
            </w:r>
            <w:r w:rsidRPr="00EF0F69">
              <w:t xml:space="preserve"> </w:t>
            </w:r>
            <w:r w:rsidRPr="00EF0F69">
              <w:rPr>
                <w:lang w:val="ru-RU"/>
              </w:rPr>
              <w:t>леларца</w:t>
            </w:r>
            <w:r w:rsidRPr="00EF0F69">
              <w:t xml:space="preserve"> </w:t>
            </w:r>
            <w:r w:rsidRPr="00EF0F69">
              <w:rPr>
                <w:lang w:val="ru-RU"/>
              </w:rPr>
              <w:t>амал</w:t>
            </w:r>
            <w:r w:rsidRPr="00EF0F69">
              <w:t xml:space="preserve"> </w:t>
            </w:r>
            <w:r w:rsidRPr="00EF0F69">
              <w:rPr>
                <w:lang w:val="ru-RU"/>
              </w:rPr>
              <w:t>йовзар</w:t>
            </w:r>
            <w:r w:rsidRPr="00EF0F69">
              <w:t xml:space="preserve">; </w:t>
            </w:r>
            <w:r w:rsidRPr="00EF0F69">
              <w:rPr>
                <w:lang w:val="ru-RU"/>
              </w:rPr>
              <w:t>турпалхойн</w:t>
            </w:r>
            <w:r w:rsidRPr="00EF0F69">
              <w:t xml:space="preserve"> </w:t>
            </w:r>
            <w:r w:rsidRPr="00EF0F69">
              <w:rPr>
                <w:lang w:val="ru-RU"/>
              </w:rPr>
              <w:t>леларийн</w:t>
            </w:r>
            <w:r w:rsidRPr="00EF0F69">
              <w:t xml:space="preserve"> </w:t>
            </w:r>
            <w:r w:rsidRPr="00EF0F69">
              <w:rPr>
                <w:lang w:val="ru-RU"/>
              </w:rPr>
              <w:t>бахьана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C50E11" w:rsidRPr="00EF0F69" w:rsidRDefault="00C50E11" w:rsidP="00C50E11">
            <w:pPr>
              <w:autoSpaceDE w:val="0"/>
              <w:autoSpaceDN w:val="0"/>
              <w:spacing w:before="78" w:after="0" w:line="230" w:lineRule="auto"/>
            </w:pPr>
          </w:p>
        </w:tc>
      </w:tr>
    </w:tbl>
    <w:p w:rsidR="00AE32A7" w:rsidRDefault="00AE32A7">
      <w:pPr>
        <w:sectPr w:rsidR="00AE32A7" w:rsidSect="00DA62D0">
          <w:pgSz w:w="16840" w:h="11900" w:orient="landscape"/>
          <w:pgMar w:top="1288" w:right="666" w:bottom="284" w:left="640" w:header="720" w:footer="720" w:gutter="0"/>
          <w:cols w:space="720" w:equalWidth="0">
            <w:col w:w="15890" w:space="0"/>
          </w:cols>
          <w:docGrid w:linePitch="360"/>
        </w:sectPr>
      </w:pPr>
    </w:p>
    <w:p w:rsidR="00AE32A7" w:rsidRPr="00EF0F69"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rsidTr="00545B74">
        <w:trPr>
          <w:trHeight w:hRule="exact" w:val="284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3.3.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F5146">
            <w:pPr>
              <w:autoSpaceDE w:val="0"/>
              <w:autoSpaceDN w:val="0"/>
              <w:spacing w:before="78" w:after="0" w:line="245" w:lineRule="auto"/>
              <w:ind w:left="72" w:right="288"/>
              <w:rPr>
                <w:lang w:val="ru-RU"/>
              </w:rPr>
            </w:pPr>
            <w:r w:rsidRPr="00BF5146">
              <w:rPr>
                <w:rFonts w:ascii="Times New Roman" w:eastAsia="Calibri" w:hAnsi="Times New Roman" w:cs="Times New Roman"/>
                <w:sz w:val="24"/>
                <w:szCs w:val="24"/>
                <w:lang w:val="ru-RU"/>
              </w:rPr>
              <w:t>З.Муталибов «Дешархойн къийсадаларш».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F0F69" w:rsidRPr="00EF0F69" w:rsidRDefault="00EF0F69" w:rsidP="00EF0F69">
            <w:pPr>
              <w:autoSpaceDE w:val="0"/>
              <w:autoSpaceDN w:val="0"/>
              <w:spacing w:before="78" w:after="0" w:line="254" w:lineRule="auto"/>
              <w:ind w:left="72"/>
            </w:pPr>
            <w:r w:rsidRPr="00EF0F69">
              <w:rPr>
                <w:lang w:val="ru-RU"/>
              </w:rPr>
              <w:t>Хезаш</w:t>
            </w:r>
            <w:r w:rsidRPr="00EF0F69">
              <w:t xml:space="preserve"> </w:t>
            </w:r>
            <w:r w:rsidRPr="00EF0F69">
              <w:rPr>
                <w:lang w:val="ru-RU"/>
              </w:rPr>
              <w:t>йешар</w:t>
            </w:r>
            <w:r w:rsidRPr="00EF0F69">
              <w:t xml:space="preserve">: </w:t>
            </w:r>
            <w:r w:rsidRPr="00EF0F69">
              <w:rPr>
                <w:lang w:val="ru-RU"/>
              </w:rPr>
              <w:t>текстах</w:t>
            </w:r>
            <w:r w:rsidRPr="00EF0F69">
              <w:t xml:space="preserve"> </w:t>
            </w:r>
            <w:r w:rsidRPr="00EF0F69">
              <w:rPr>
                <w:lang w:val="ru-RU"/>
              </w:rPr>
              <w:t>кхетархьама</w:t>
            </w:r>
            <w:r w:rsidRPr="00EF0F69">
              <w:t xml:space="preserve"> </w:t>
            </w:r>
            <w:r w:rsidRPr="00EF0F69">
              <w:rPr>
                <w:lang w:val="ru-RU"/>
              </w:rPr>
              <w:t>цаторийла</w:t>
            </w:r>
            <w:r w:rsidRPr="00EF0F69">
              <w:t xml:space="preserve"> </w:t>
            </w:r>
            <w:r w:rsidRPr="00EF0F69">
              <w:rPr>
                <w:lang w:val="ru-RU"/>
              </w:rPr>
              <w:t>йолчу</w:t>
            </w:r>
            <w:r w:rsidRPr="00EF0F69">
              <w:t xml:space="preserve"> </w:t>
            </w:r>
            <w:r w:rsidRPr="00EF0F69">
              <w:rPr>
                <w:lang w:val="ru-RU"/>
              </w:rPr>
              <w:t>боларца</w:t>
            </w:r>
            <w:r w:rsidRPr="00EF0F69">
              <w:t xml:space="preserve"> </w:t>
            </w:r>
            <w:r w:rsidRPr="00EF0F69">
              <w:rPr>
                <w:lang w:val="ru-RU"/>
              </w:rPr>
              <w:t>дешархойх</w:t>
            </w:r>
            <w:r w:rsidRPr="00EF0F69">
              <w:t xml:space="preserve"> </w:t>
            </w:r>
            <w:r w:rsidRPr="00EF0F69">
              <w:rPr>
                <w:lang w:val="ru-RU"/>
              </w:rPr>
              <w:t>хӀ</w:t>
            </w:r>
            <w:proofErr w:type="gramStart"/>
            <w:r w:rsidRPr="00EF0F69">
              <w:rPr>
                <w:lang w:val="ru-RU"/>
              </w:rPr>
              <w:t>орамма</w:t>
            </w:r>
            <w:proofErr w:type="gramEnd"/>
            <w:r w:rsidRPr="00EF0F69">
              <w:t xml:space="preserve"> </w:t>
            </w:r>
            <w:r w:rsidRPr="00EF0F69">
              <w:rPr>
                <w:lang w:val="ru-RU"/>
              </w:rPr>
              <w:t>а</w:t>
            </w:r>
            <w:r w:rsidRPr="00EF0F69">
              <w:t xml:space="preserve"> </w:t>
            </w:r>
            <w:r w:rsidRPr="00EF0F69">
              <w:rPr>
                <w:lang w:val="ru-RU"/>
              </w:rPr>
              <w:t>хезаш</w:t>
            </w:r>
            <w:r w:rsidRPr="00EF0F69">
              <w:t xml:space="preserve"> </w:t>
            </w:r>
            <w:r w:rsidRPr="00EF0F69">
              <w:rPr>
                <w:lang w:val="ru-RU"/>
              </w:rPr>
              <w:t>йешар</w:t>
            </w:r>
            <w:r w:rsidRPr="00EF0F69">
              <w:t>.</w:t>
            </w:r>
          </w:p>
          <w:p w:rsidR="00AE32A7" w:rsidRPr="00C50E11" w:rsidRDefault="00EF0F69" w:rsidP="00EF0F69">
            <w:pPr>
              <w:autoSpaceDE w:val="0"/>
              <w:autoSpaceDN w:val="0"/>
              <w:spacing w:before="78" w:after="0" w:line="254" w:lineRule="auto"/>
              <w:ind w:left="72"/>
            </w:pPr>
            <w:r w:rsidRPr="00EF0F69">
              <w:rPr>
                <w:lang w:val="ru-RU"/>
              </w:rPr>
              <w:t>Дагахь</w:t>
            </w:r>
            <w:r w:rsidRPr="00C50E11">
              <w:t xml:space="preserve"> </w:t>
            </w:r>
            <w:r w:rsidRPr="00EF0F69">
              <w:rPr>
                <w:lang w:val="ru-RU"/>
              </w:rPr>
              <w:t>йешар</w:t>
            </w:r>
            <w:r w:rsidRPr="00C50E11">
              <w:t xml:space="preserve">: </w:t>
            </w:r>
            <w:r w:rsidRPr="00EF0F69">
              <w:rPr>
                <w:lang w:val="ru-RU"/>
              </w:rPr>
              <w:t>текст</w:t>
            </w:r>
            <w:r w:rsidRPr="00C50E11">
              <w:t xml:space="preserve"> </w:t>
            </w:r>
            <w:r w:rsidRPr="00EF0F69">
              <w:rPr>
                <w:lang w:val="ru-RU"/>
              </w:rPr>
              <w:t>дагахь</w:t>
            </w:r>
            <w:r w:rsidRPr="00C50E11">
              <w:t xml:space="preserve"> </w:t>
            </w:r>
            <w:r w:rsidRPr="00EF0F69">
              <w:rPr>
                <w:lang w:val="ru-RU"/>
              </w:rPr>
              <w:t>йешар</w:t>
            </w:r>
            <w:r w:rsidRPr="00C50E11">
              <w:t xml:space="preserve">, </w:t>
            </w:r>
            <w:r w:rsidRPr="00EF0F69">
              <w:rPr>
                <w:lang w:val="ru-RU"/>
              </w:rPr>
              <w:t>йешначух</w:t>
            </w:r>
            <w:r w:rsidRPr="00C50E11">
              <w:t xml:space="preserve"> </w:t>
            </w:r>
            <w:r w:rsidRPr="00EF0F69">
              <w:rPr>
                <w:lang w:val="ru-RU"/>
              </w:rPr>
              <w:t>хиинарг</w:t>
            </w:r>
            <w:r w:rsidRPr="00C50E11">
              <w:t xml:space="preserve"> </w:t>
            </w:r>
            <w:r w:rsidRPr="00EF0F69">
              <w:rPr>
                <w:lang w:val="ru-RU"/>
              </w:rPr>
              <w:t>дийцаре</w:t>
            </w:r>
            <w:r w:rsidRPr="00C50E11">
              <w:t xml:space="preserve"> </w:t>
            </w:r>
            <w:r w:rsidRPr="00EF0F69">
              <w:rPr>
                <w:lang w:val="ru-RU"/>
              </w:rPr>
              <w:t>дан</w:t>
            </w:r>
            <w:r w:rsidRPr="00C50E11">
              <w:t xml:space="preserve"> </w:t>
            </w:r>
            <w:r w:rsidRPr="00EF0F69">
              <w:rPr>
                <w:lang w:val="ru-RU"/>
              </w:rPr>
              <w:t>кечамбар</w:t>
            </w:r>
            <w:r w:rsidRPr="00C50E11">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50E11" w:rsidRDefault="00AE32A7">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BF5146" w:rsidRPr="00D12188" w:rsidTr="00BF5146">
        <w:trPr>
          <w:trHeight w:hRule="exact" w:val="2085"/>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Default="00BF5146" w:rsidP="00BF5146">
            <w:pPr>
              <w:autoSpaceDE w:val="0"/>
              <w:autoSpaceDN w:val="0"/>
              <w:spacing w:before="78" w:after="0" w:line="230" w:lineRule="auto"/>
              <w:jc w:val="center"/>
            </w:pPr>
            <w:r>
              <w:rPr>
                <w:rFonts w:ascii="Times New Roman" w:eastAsia="Times New Roman" w:hAnsi="Times New Roman"/>
                <w:color w:val="000000"/>
                <w:w w:val="97"/>
                <w:sz w:val="16"/>
              </w:rPr>
              <w:t>3.4.</w:t>
            </w:r>
          </w:p>
        </w:tc>
        <w:tc>
          <w:tcPr>
            <w:tcW w:w="5836" w:type="dxa"/>
            <w:tcBorders>
              <w:bottom w:val="single" w:sz="4" w:space="0" w:color="auto"/>
            </w:tcBorders>
            <w:tcMar>
              <w:left w:w="0" w:type="dxa"/>
              <w:right w:w="0" w:type="dxa"/>
            </w:tcMar>
          </w:tcPr>
          <w:p w:rsidR="00BF5146" w:rsidRPr="00BF5146" w:rsidRDefault="00BF5146" w:rsidP="00BF5146">
            <w:pPr>
              <w:spacing w:after="0" w:line="240" w:lineRule="auto"/>
              <w:rPr>
                <w:rFonts w:ascii="Times New Roman" w:hAnsi="Times New Roman" w:cs="Times New Roman"/>
                <w:sz w:val="24"/>
                <w:szCs w:val="24"/>
                <w:lang w:val="ru-RU"/>
              </w:rPr>
            </w:pPr>
            <w:r w:rsidRPr="00BF5146">
              <w:rPr>
                <w:rFonts w:ascii="Times New Roman" w:hAnsi="Times New Roman" w:cs="Times New Roman"/>
                <w:sz w:val="24"/>
                <w:szCs w:val="24"/>
                <w:lang w:val="ru-RU"/>
              </w:rPr>
              <w:t>1.Гайсултанов «Доллучун шен хан ю»</w:t>
            </w:r>
            <w:proofErr w:type="gramStart"/>
            <w:r w:rsidRPr="00BF5146">
              <w:rPr>
                <w:rFonts w:ascii="Times New Roman" w:hAnsi="Times New Roman" w:cs="Times New Roman"/>
                <w:sz w:val="24"/>
                <w:szCs w:val="24"/>
                <w:lang w:val="ru-RU"/>
              </w:rPr>
              <w:t>.ъ</w:t>
            </w:r>
            <w:proofErr w:type="gramEnd"/>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847BEF" w:rsidP="00BF5146">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BF5146" w:rsidP="00BF5146">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BF5146" w:rsidP="00BF5146">
            <w:pPr>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BF5146" w:rsidP="00BF5146">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A5751A" w:rsidRDefault="00545B74" w:rsidP="00BF5146">
            <w:pPr>
              <w:autoSpaceDE w:val="0"/>
              <w:autoSpaceDN w:val="0"/>
              <w:spacing w:before="78" w:after="0" w:line="252" w:lineRule="auto"/>
              <w:ind w:left="72" w:right="144"/>
              <w:rPr>
                <w:lang w:val="ru-RU"/>
              </w:rPr>
            </w:pPr>
            <w:r w:rsidRPr="00545B74">
              <w:rPr>
                <w:lang w:val="ru-RU"/>
              </w:rPr>
              <w:t xml:space="preserve">Цадевзачу дешнашца а, </w:t>
            </w:r>
            <w:proofErr w:type="gramStart"/>
            <w:r w:rsidRPr="00545B74">
              <w:rPr>
                <w:lang w:val="ru-RU"/>
              </w:rPr>
              <w:t>аларшца</w:t>
            </w:r>
            <w:proofErr w:type="gramEnd"/>
            <w:r w:rsidRPr="00545B74">
              <w:rPr>
                <w:lang w:val="ru-RU"/>
              </w:rPr>
              <w:t xml:space="preserve">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A5751A" w:rsidRDefault="00BF5146" w:rsidP="00BF5146">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F5146" w:rsidRPr="00D12188" w:rsidRDefault="00BF5146" w:rsidP="00BF5146">
            <w:pPr>
              <w:autoSpaceDE w:val="0"/>
              <w:autoSpaceDN w:val="0"/>
              <w:spacing w:before="212" w:after="0" w:line="252" w:lineRule="auto"/>
              <w:ind w:left="72" w:right="432"/>
            </w:pPr>
          </w:p>
        </w:tc>
      </w:tr>
      <w:tr w:rsidR="00BF5146" w:rsidRPr="00D12188" w:rsidTr="00BF5146">
        <w:trPr>
          <w:trHeight w:hRule="exact" w:val="1903"/>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3.5</w:t>
            </w:r>
          </w:p>
        </w:tc>
        <w:tc>
          <w:tcPr>
            <w:tcW w:w="5836" w:type="dxa"/>
            <w:tcMar>
              <w:left w:w="0" w:type="dxa"/>
              <w:right w:w="0" w:type="dxa"/>
            </w:tcMar>
          </w:tcPr>
          <w:p w:rsidR="00BF5146" w:rsidRDefault="00BF5146" w:rsidP="00BF5146">
            <w:pPr>
              <w:spacing w:after="0" w:line="240" w:lineRule="auto"/>
              <w:rPr>
                <w:rFonts w:ascii="Times New Roman" w:hAnsi="Times New Roman" w:cs="Times New Roman"/>
                <w:sz w:val="24"/>
                <w:szCs w:val="24"/>
              </w:rPr>
            </w:pPr>
            <w:r>
              <w:rPr>
                <w:rFonts w:ascii="Times New Roman" w:hAnsi="Times New Roman" w:cs="Times New Roman"/>
                <w:sz w:val="24"/>
                <w:szCs w:val="24"/>
              </w:rPr>
              <w:t>П.Абубакарова «Дешнех ловза»</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847BEF" w:rsidP="00BF5146">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rPr>
                <w:lang w:val="ru-RU"/>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A5751A" w:rsidRDefault="00545B74" w:rsidP="005A78CF">
            <w:pPr>
              <w:autoSpaceDE w:val="0"/>
              <w:autoSpaceDN w:val="0"/>
              <w:spacing w:before="78" w:after="0" w:line="252" w:lineRule="auto"/>
              <w:ind w:right="144"/>
              <w:rPr>
                <w:lang w:val="ru-RU"/>
              </w:rPr>
            </w:pPr>
            <w:r w:rsidRPr="00545B74">
              <w:rPr>
                <w:lang w:val="ru-RU"/>
              </w:rPr>
              <w:t>Дагахь йешар: текст дагахь йешар, йешначух хиинарг дийцаре дан кечамбар.</w:t>
            </w: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A5751A" w:rsidRDefault="00BF5146" w:rsidP="00BF5146">
            <w:pPr>
              <w:autoSpaceDE w:val="0"/>
              <w:autoSpaceDN w:val="0"/>
              <w:spacing w:before="78" w:after="0" w:line="254" w:lineRule="auto"/>
              <w:ind w:left="72"/>
              <w:rPr>
                <w:lang w:val="ru-RU"/>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F5146" w:rsidRPr="00D12188" w:rsidRDefault="00BF5146" w:rsidP="00BF5146">
            <w:pPr>
              <w:autoSpaceDE w:val="0"/>
              <w:autoSpaceDN w:val="0"/>
              <w:spacing w:before="212" w:after="0" w:line="252" w:lineRule="auto"/>
              <w:ind w:left="72" w:right="432"/>
            </w:pPr>
          </w:p>
        </w:tc>
      </w:tr>
      <w:tr w:rsidR="00BF5146">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4518DE" w:rsidRDefault="00BF5146" w:rsidP="00BF5146">
            <w:pPr>
              <w:autoSpaceDE w:val="0"/>
              <w:autoSpaceDN w:val="0"/>
              <w:spacing w:before="78" w:after="0" w:line="230" w:lineRule="auto"/>
              <w:ind w:left="72"/>
              <w:rPr>
                <w:b/>
                <w:sz w:val="20"/>
                <w:lang w:val="ru-RU"/>
              </w:rPr>
            </w:pPr>
            <w:r w:rsidRPr="004518DE">
              <w:rPr>
                <w:rFonts w:ascii="Times New Roman" w:eastAsia="Times New Roman" w:hAnsi="Times New Roman"/>
                <w:b/>
                <w:color w:val="000000"/>
                <w:w w:val="97"/>
                <w:sz w:val="20"/>
              </w:rPr>
              <w:t>Декъехула</w:t>
            </w:r>
            <w:r w:rsidRPr="004518DE">
              <w:rPr>
                <w:rFonts w:ascii="Times New Roman" w:eastAsia="Times New Roman" w:hAnsi="Times New Roman"/>
                <w:b/>
                <w:color w:val="000000"/>
                <w:w w:val="97"/>
                <w:sz w:val="20"/>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4518DE" w:rsidRDefault="00BF5146" w:rsidP="00BF5146">
            <w:pPr>
              <w:autoSpaceDE w:val="0"/>
              <w:autoSpaceDN w:val="0"/>
              <w:spacing w:before="78" w:after="0" w:line="230" w:lineRule="auto"/>
              <w:ind w:left="72"/>
              <w:rPr>
                <w:b/>
                <w:sz w:val="20"/>
                <w:lang w:val="ru-RU"/>
              </w:rPr>
            </w:pPr>
            <w:r w:rsidRPr="004518DE">
              <w:rPr>
                <w:rFonts w:ascii="Times New Roman" w:eastAsia="Times New Roman" w:hAnsi="Times New Roman"/>
                <w:b/>
                <w:color w:val="000000"/>
                <w:w w:val="97"/>
                <w:sz w:val="20"/>
                <w:lang w:val="ru-RU"/>
              </w:rPr>
              <w:t>5</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4518DE" w:rsidRDefault="00BF5146" w:rsidP="00BF5146">
            <w:pPr>
              <w:rPr>
                <w:b/>
                <w:sz w:val="20"/>
              </w:rPr>
            </w:pPr>
          </w:p>
        </w:tc>
      </w:tr>
      <w:tr w:rsidR="00BF5146" w:rsidRPr="00CC77AD">
        <w:trPr>
          <w:trHeight w:hRule="exact" w:val="350"/>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BF5146" w:rsidRPr="004518DE" w:rsidRDefault="00BF5146" w:rsidP="00BF5146">
            <w:pPr>
              <w:autoSpaceDE w:val="0"/>
              <w:autoSpaceDN w:val="0"/>
              <w:spacing w:before="78" w:after="0" w:line="230" w:lineRule="auto"/>
              <w:rPr>
                <w:b/>
                <w:sz w:val="20"/>
                <w:lang w:val="ru-RU"/>
              </w:rPr>
            </w:pPr>
            <w:r w:rsidRPr="004518DE">
              <w:rPr>
                <w:rFonts w:ascii="Times New Roman" w:eastAsia="Times New Roman" w:hAnsi="Times New Roman"/>
                <w:b/>
                <w:color w:val="000000"/>
                <w:w w:val="97"/>
                <w:sz w:val="20"/>
                <w:lang w:val="ru-RU"/>
              </w:rPr>
              <w:t xml:space="preserve">Дакъа 4 Вайн доттаг1ий-дийнаташ. </w:t>
            </w:r>
          </w:p>
        </w:tc>
      </w:tr>
      <w:tr w:rsidR="00BF5146" w:rsidRPr="00D12188" w:rsidTr="005A78CF">
        <w:trPr>
          <w:trHeight w:hRule="exact" w:val="1835"/>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pPr>
              <w:autoSpaceDE w:val="0"/>
              <w:autoSpaceDN w:val="0"/>
              <w:spacing w:before="74" w:after="0" w:line="230" w:lineRule="auto"/>
              <w:jc w:val="center"/>
            </w:pPr>
            <w:r>
              <w:rPr>
                <w:rFonts w:ascii="Times New Roman" w:eastAsia="Times New Roman" w:hAnsi="Times New Roman"/>
                <w:color w:val="000000"/>
                <w:w w:val="97"/>
                <w:sz w:val="16"/>
              </w:rPr>
              <w:t>4.1.</w:t>
            </w:r>
          </w:p>
        </w:tc>
        <w:tc>
          <w:tcPr>
            <w:tcW w:w="5836" w:type="dxa"/>
            <w:tcBorders>
              <w:bottom w:val="single" w:sz="4" w:space="0" w:color="auto"/>
            </w:tcBorders>
            <w:tcMar>
              <w:left w:w="0" w:type="dxa"/>
              <w:right w:w="0" w:type="dxa"/>
            </w:tcMar>
          </w:tcPr>
          <w:p w:rsidR="00BF5146" w:rsidRPr="00FC0808" w:rsidRDefault="00BF5146" w:rsidP="00BF5146">
            <w:pPr>
              <w:spacing w:after="0" w:line="240" w:lineRule="auto"/>
              <w:rPr>
                <w:rFonts w:ascii="Times New Roman" w:hAnsi="Times New Roman" w:cs="Times New Roman"/>
                <w:sz w:val="24"/>
                <w:szCs w:val="24"/>
              </w:rPr>
            </w:pPr>
            <w:r w:rsidRPr="00FC0808">
              <w:rPr>
                <w:rFonts w:ascii="Times New Roman" w:hAnsi="Times New Roman" w:cs="Times New Roman"/>
                <w:sz w:val="24"/>
                <w:szCs w:val="24"/>
              </w:rPr>
              <w:t>Х.Берсанов «Бексолтин алаша</w:t>
            </w:r>
            <w:r w:rsidRPr="00FC0808">
              <w:rPr>
                <w:rFonts w:ascii="Times New Roman" w:hAnsi="Times New Roman" w:cs="Times New Roman"/>
                <w:color w:val="000000"/>
                <w:sz w:val="24"/>
                <w:szCs w:val="24"/>
              </w:rPr>
              <w:t>.</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847BEF" w:rsidRDefault="00847BEF" w:rsidP="00BF5146">
            <w:pPr>
              <w:autoSpaceDE w:val="0"/>
              <w:autoSpaceDN w:val="0"/>
              <w:spacing w:before="74" w:after="0" w:line="230" w:lineRule="auto"/>
              <w:ind w:left="72"/>
              <w:rPr>
                <w:lang w:val="ru-RU"/>
              </w:rPr>
            </w:pPr>
            <w:r>
              <w:rPr>
                <w:lang w:val="ru-RU"/>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pPr>
              <w:autoSpaceDE w:val="0"/>
              <w:autoSpaceDN w:val="0"/>
              <w:spacing w:before="74" w:after="0" w:line="230" w:lineRule="auto"/>
              <w:ind w:left="72"/>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pPr>
              <w:autoSpaceDE w:val="0"/>
              <w:autoSpaceDN w:val="0"/>
              <w:spacing w:before="74" w:after="0" w:line="245" w:lineRule="auto"/>
              <w:jc w:val="cente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545B74" w:rsidRDefault="00545B74" w:rsidP="00BF5146">
            <w:pPr>
              <w:autoSpaceDE w:val="0"/>
              <w:autoSpaceDN w:val="0"/>
              <w:spacing w:before="74" w:after="0" w:line="254" w:lineRule="auto"/>
              <w:ind w:left="72" w:right="144"/>
              <w:rPr>
                <w:lang w:val="ru-RU"/>
              </w:rPr>
            </w:pPr>
            <w:r w:rsidRPr="00545B74">
              <w:rPr>
                <w:lang w:val="ru-RU"/>
              </w:rPr>
              <w:t xml:space="preserve">Исбаьхьаллин текстан анализ йар: исбаьхьаллин къегина хиларан (вастийн) а, литературин </w:t>
            </w:r>
            <w:proofErr w:type="gramStart"/>
            <w:r w:rsidRPr="00545B74">
              <w:rPr>
                <w:lang w:val="ru-RU"/>
              </w:rPr>
              <w:t>кепийн</w:t>
            </w:r>
            <w:proofErr w:type="gramEnd"/>
            <w:r w:rsidRPr="00545B74">
              <w:rPr>
                <w:lang w:val="ru-RU"/>
              </w:rPr>
              <w:t xml:space="preserve"> а гӀирсех пайдаэцарх кхетар</w:t>
            </w:r>
          </w:p>
          <w:p w:rsidR="00BF5146" w:rsidRPr="00545B74" w:rsidRDefault="00BF5146" w:rsidP="00545B74">
            <w:pPr>
              <w:rPr>
                <w:lang w:val="ru-RU"/>
              </w:rPr>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A5751A" w:rsidRDefault="00BF5146" w:rsidP="00BF5146">
            <w:pPr>
              <w:autoSpaceDE w:val="0"/>
              <w:autoSpaceDN w:val="0"/>
              <w:spacing w:before="74" w:after="0" w:line="254" w:lineRule="auto"/>
              <w:ind w:left="72"/>
              <w:rPr>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F5146" w:rsidRPr="00D12188" w:rsidRDefault="00BF5146" w:rsidP="00BF5146">
            <w:pPr>
              <w:autoSpaceDE w:val="0"/>
              <w:autoSpaceDN w:val="0"/>
              <w:spacing w:before="212" w:after="0" w:line="252" w:lineRule="auto"/>
              <w:ind w:left="72" w:right="432"/>
            </w:pPr>
          </w:p>
        </w:tc>
      </w:tr>
    </w:tbl>
    <w:p w:rsidR="00AE32A7" w:rsidRPr="00D12188" w:rsidRDefault="00AE32A7">
      <w:pPr>
        <w:autoSpaceDE w:val="0"/>
        <w:autoSpaceDN w:val="0"/>
        <w:spacing w:after="0" w:line="14" w:lineRule="exact"/>
      </w:pPr>
    </w:p>
    <w:p w:rsidR="00AE32A7" w:rsidRPr="00D12188" w:rsidRDefault="00AE32A7">
      <w:pPr>
        <w:sectPr w:rsidR="00AE32A7" w:rsidRPr="00D12188" w:rsidSect="00DA62D0">
          <w:pgSz w:w="16840" w:h="11900" w:orient="landscape"/>
          <w:pgMar w:top="466" w:right="666" w:bottom="284" w:left="640" w:header="720" w:footer="720" w:gutter="0"/>
          <w:cols w:space="720" w:equalWidth="0">
            <w:col w:w="15890" w:space="0"/>
          </w:cols>
          <w:docGrid w:linePitch="360"/>
        </w:sectPr>
      </w:pPr>
    </w:p>
    <w:p w:rsidR="00AE32A7" w:rsidRPr="00D12188"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416E01">
        <w:trPr>
          <w:trHeight w:hRule="exact" w:val="40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4.2.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92761">
            <w:pPr>
              <w:autoSpaceDE w:val="0"/>
              <w:autoSpaceDN w:val="0"/>
              <w:spacing w:before="78" w:after="0" w:line="245" w:lineRule="auto"/>
              <w:ind w:left="72"/>
              <w:rPr>
                <w:lang w:val="ru-RU"/>
              </w:rPr>
            </w:pPr>
            <w:r w:rsidRPr="00F92761">
              <w:rPr>
                <w:rFonts w:ascii="Times New Roman" w:eastAsia="Calibri" w:hAnsi="Times New Roman" w:cs="Times New Roman"/>
                <w:sz w:val="24"/>
                <w:szCs w:val="24"/>
                <w:lang w:val="ru-RU"/>
              </w:rPr>
              <w:t>Ж.Махмаев «Ши к1еза»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545B74">
            <w:pPr>
              <w:autoSpaceDE w:val="0"/>
              <w:autoSpaceDN w:val="0"/>
              <w:spacing w:before="78" w:after="0" w:line="252" w:lineRule="auto"/>
              <w:ind w:left="72" w:right="144"/>
            </w:pPr>
            <w:r w:rsidRPr="00545B74">
              <w:rPr>
                <w:lang w:val="ru-RU"/>
              </w:rPr>
              <w:t>Цадевзачу</w:t>
            </w:r>
            <w:r w:rsidRPr="00545B74">
              <w:t xml:space="preserve"> </w:t>
            </w:r>
            <w:r w:rsidRPr="00545B74">
              <w:rPr>
                <w:lang w:val="ru-RU"/>
              </w:rPr>
              <w:t>дешнашца</w:t>
            </w:r>
            <w:r w:rsidRPr="00545B74">
              <w:t xml:space="preserve"> </w:t>
            </w:r>
            <w:r w:rsidRPr="00545B74">
              <w:rPr>
                <w:lang w:val="ru-RU"/>
              </w:rPr>
              <w:t>а</w:t>
            </w:r>
            <w:r w:rsidRPr="00545B74">
              <w:t xml:space="preserve">, </w:t>
            </w:r>
            <w:proofErr w:type="gramStart"/>
            <w:r w:rsidRPr="00545B74">
              <w:rPr>
                <w:lang w:val="ru-RU"/>
              </w:rPr>
              <w:t>аларшца</w:t>
            </w:r>
            <w:proofErr w:type="gramEnd"/>
            <w:r w:rsidRPr="00545B74">
              <w:t xml:space="preserve"> </w:t>
            </w:r>
            <w:r w:rsidRPr="00545B74">
              <w:rPr>
                <w:lang w:val="ru-RU"/>
              </w:rPr>
              <w:t>а</w:t>
            </w:r>
            <w:r w:rsidRPr="00545B74">
              <w:t xml:space="preserve"> </w:t>
            </w:r>
            <w:r w:rsidRPr="00545B74">
              <w:rPr>
                <w:lang w:val="ru-RU"/>
              </w:rPr>
              <w:t>болх</w:t>
            </w:r>
            <w:r w:rsidRPr="00545B74">
              <w:t xml:space="preserve"> </w:t>
            </w:r>
            <w:r w:rsidRPr="00545B74">
              <w:rPr>
                <w:lang w:val="ru-RU"/>
              </w:rPr>
              <w:t>бар</w:t>
            </w:r>
            <w:r w:rsidRPr="00545B74">
              <w:t xml:space="preserve">: </w:t>
            </w:r>
            <w:r w:rsidRPr="00545B74">
              <w:rPr>
                <w:lang w:val="ru-RU"/>
              </w:rPr>
              <w:t>маьӀнех</w:t>
            </w:r>
            <w:r w:rsidRPr="00545B74">
              <w:t xml:space="preserve"> </w:t>
            </w:r>
            <w:r w:rsidRPr="00545B74">
              <w:rPr>
                <w:lang w:val="ru-RU"/>
              </w:rPr>
              <w:t>кхетархьама</w:t>
            </w:r>
            <w:r w:rsidRPr="00545B74">
              <w:t xml:space="preserve"> </w:t>
            </w:r>
            <w:r w:rsidRPr="00545B74">
              <w:rPr>
                <w:lang w:val="ru-RU"/>
              </w:rPr>
              <w:t>контекстан</w:t>
            </w:r>
            <w:r w:rsidRPr="00545B74">
              <w:t xml:space="preserve"> </w:t>
            </w:r>
            <w:r w:rsidRPr="00545B74">
              <w:rPr>
                <w:lang w:val="ru-RU"/>
              </w:rPr>
              <w:t>анализ</w:t>
            </w:r>
            <w:r w:rsidRPr="00545B74">
              <w:t xml:space="preserve"> </w:t>
            </w:r>
            <w:r w:rsidRPr="00545B74">
              <w:rPr>
                <w:lang w:val="ru-RU"/>
              </w:rPr>
              <w:t>йар</w:t>
            </w:r>
            <w:r w:rsidRPr="00545B74">
              <w:t xml:space="preserve">; </w:t>
            </w:r>
            <w:r w:rsidRPr="00545B74">
              <w:rPr>
                <w:lang w:val="ru-RU"/>
              </w:rPr>
              <w:t>Ӏаматехь</w:t>
            </w:r>
            <w:r w:rsidRPr="00545B74">
              <w:t xml:space="preserve"> </w:t>
            </w:r>
            <w:r w:rsidRPr="00545B74">
              <w:rPr>
                <w:lang w:val="ru-RU"/>
              </w:rPr>
              <w:t>йеллачу</w:t>
            </w:r>
            <w:r w:rsidRPr="00545B74">
              <w:t xml:space="preserve"> </w:t>
            </w:r>
            <w:r w:rsidRPr="00545B74">
              <w:rPr>
                <w:lang w:val="ru-RU"/>
              </w:rPr>
              <w:t>дошамца</w:t>
            </w:r>
            <w:r w:rsidRPr="00545B74">
              <w:t xml:space="preserve"> </w:t>
            </w:r>
            <w:r w:rsidRPr="00545B74">
              <w:rPr>
                <w:lang w:val="ru-RU"/>
              </w:rPr>
              <w:t>болх</w:t>
            </w:r>
            <w:r w:rsidRPr="00545B74">
              <w:t xml:space="preserve"> </w:t>
            </w:r>
            <w:r w:rsidRPr="00545B74">
              <w:rPr>
                <w:lang w:val="ru-RU"/>
              </w:rPr>
              <w:t>бар</w:t>
            </w:r>
            <w:r w:rsidRPr="00545B74">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AE32A7">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545B74" w:rsidRDefault="00AE32A7">
            <w:pPr>
              <w:autoSpaceDE w:val="0"/>
              <w:autoSpaceDN w:val="0"/>
              <w:spacing w:before="212" w:after="0" w:line="252" w:lineRule="auto"/>
              <w:ind w:left="72" w:right="432"/>
            </w:pPr>
          </w:p>
        </w:tc>
      </w:tr>
      <w:tr w:rsidR="00AE32A7" w:rsidRPr="00416E01">
        <w:trPr>
          <w:trHeight w:hRule="exact" w:val="399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4.3.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92761">
            <w:pPr>
              <w:autoSpaceDE w:val="0"/>
              <w:autoSpaceDN w:val="0"/>
              <w:spacing w:before="78" w:after="0" w:line="230" w:lineRule="auto"/>
              <w:ind w:left="72"/>
              <w:rPr>
                <w:lang w:val="ru-RU"/>
              </w:rPr>
            </w:pPr>
            <w:r w:rsidRPr="00F92761">
              <w:rPr>
                <w:rFonts w:ascii="Times New Roman" w:eastAsia="Calibri" w:hAnsi="Times New Roman" w:cs="Times New Roman"/>
                <w:sz w:val="24"/>
                <w:szCs w:val="24"/>
                <w:lang w:val="ru-RU"/>
              </w:rPr>
              <w:t>Хь</w:t>
            </w:r>
            <w:proofErr w:type="gramStart"/>
            <w:r w:rsidRPr="00F92761">
              <w:rPr>
                <w:rFonts w:ascii="Times New Roman" w:eastAsia="Calibri" w:hAnsi="Times New Roman" w:cs="Times New Roman"/>
                <w:sz w:val="24"/>
                <w:szCs w:val="24"/>
                <w:lang w:val="ru-RU"/>
              </w:rPr>
              <w:t>.С</w:t>
            </w:r>
            <w:proofErr w:type="gramEnd"/>
            <w:r w:rsidRPr="00F92761">
              <w:rPr>
                <w:rFonts w:ascii="Times New Roman" w:eastAsia="Calibri" w:hAnsi="Times New Roman" w:cs="Times New Roman"/>
                <w:sz w:val="24"/>
                <w:szCs w:val="24"/>
                <w:lang w:val="ru-RU"/>
              </w:rPr>
              <w:t>аракаев «Борзик»,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545B74">
            <w:pPr>
              <w:autoSpaceDE w:val="0"/>
              <w:autoSpaceDN w:val="0"/>
              <w:spacing w:before="78" w:after="0" w:line="252" w:lineRule="auto"/>
              <w:ind w:left="72"/>
            </w:pPr>
            <w:r w:rsidRPr="00545B74">
              <w:rPr>
                <w:lang w:val="ru-RU"/>
              </w:rPr>
              <w:t>Турпалхойн</w:t>
            </w:r>
            <w:r w:rsidRPr="00545B74">
              <w:t xml:space="preserve"> </w:t>
            </w:r>
            <w:r w:rsidRPr="00545B74">
              <w:rPr>
                <w:lang w:val="ru-RU"/>
              </w:rPr>
              <w:t>мах</w:t>
            </w:r>
            <w:r w:rsidRPr="00545B74">
              <w:t xml:space="preserve"> </w:t>
            </w:r>
            <w:r w:rsidRPr="00545B74">
              <w:rPr>
                <w:lang w:val="ru-RU"/>
              </w:rPr>
              <w:t>хадор</w:t>
            </w:r>
            <w:r w:rsidRPr="00545B74">
              <w:t xml:space="preserve">: </w:t>
            </w:r>
            <w:r w:rsidRPr="00545B74">
              <w:rPr>
                <w:lang w:val="ru-RU"/>
              </w:rPr>
              <w:t>турпалхочун</w:t>
            </w:r>
            <w:r w:rsidRPr="00545B74">
              <w:t xml:space="preserve"> </w:t>
            </w:r>
            <w:r w:rsidRPr="00545B74">
              <w:rPr>
                <w:lang w:val="ru-RU"/>
              </w:rPr>
              <w:t>амалан</w:t>
            </w:r>
            <w:r w:rsidRPr="00545B74">
              <w:t xml:space="preserve"> </w:t>
            </w:r>
            <w:r w:rsidRPr="00545B74">
              <w:rPr>
                <w:lang w:val="ru-RU"/>
              </w:rPr>
              <w:t>коьрта</w:t>
            </w:r>
            <w:r w:rsidRPr="00545B74">
              <w:t xml:space="preserve"> </w:t>
            </w:r>
            <w:r w:rsidRPr="00545B74">
              <w:rPr>
                <w:lang w:val="ru-RU"/>
              </w:rPr>
              <w:t>битамаш</w:t>
            </w:r>
            <w:r w:rsidRPr="00545B74">
              <w:t xml:space="preserve"> </w:t>
            </w:r>
            <w:r w:rsidRPr="00545B74">
              <w:rPr>
                <w:lang w:val="ru-RU"/>
              </w:rPr>
              <w:t>билгалбаха</w:t>
            </w:r>
            <w:r w:rsidRPr="00545B74">
              <w:t xml:space="preserve"> </w:t>
            </w:r>
            <w:r w:rsidRPr="00545B74">
              <w:rPr>
                <w:lang w:val="ru-RU"/>
              </w:rPr>
              <w:t>хаар</w:t>
            </w:r>
            <w:r w:rsidRPr="00545B74">
              <w:t xml:space="preserve">; </w:t>
            </w:r>
            <w:r w:rsidRPr="00545B74">
              <w:rPr>
                <w:lang w:val="ru-RU"/>
              </w:rPr>
              <w:t>церан</w:t>
            </w:r>
            <w:r w:rsidRPr="00545B74">
              <w:t xml:space="preserve"> </w:t>
            </w:r>
            <w:r w:rsidRPr="00545B74">
              <w:rPr>
                <w:lang w:val="ru-RU"/>
              </w:rPr>
              <w:t>леларца</w:t>
            </w:r>
            <w:r w:rsidRPr="00545B74">
              <w:t xml:space="preserve"> </w:t>
            </w:r>
            <w:r w:rsidRPr="00545B74">
              <w:rPr>
                <w:lang w:val="ru-RU"/>
              </w:rPr>
              <w:t>амал</w:t>
            </w:r>
            <w:r w:rsidRPr="00545B74">
              <w:t xml:space="preserve"> </w:t>
            </w:r>
            <w:r w:rsidRPr="00545B74">
              <w:rPr>
                <w:lang w:val="ru-RU"/>
              </w:rPr>
              <w:t>йовзар</w:t>
            </w:r>
            <w:r w:rsidRPr="00545B74">
              <w:t xml:space="preserve">; </w:t>
            </w:r>
            <w:r w:rsidRPr="00545B74">
              <w:rPr>
                <w:lang w:val="ru-RU"/>
              </w:rPr>
              <w:t>турпалхойн</w:t>
            </w:r>
            <w:r w:rsidRPr="00545B74">
              <w:t xml:space="preserve"> </w:t>
            </w:r>
            <w:r w:rsidRPr="00545B74">
              <w:rPr>
                <w:lang w:val="ru-RU"/>
              </w:rPr>
              <w:t>леларийн</w:t>
            </w:r>
            <w:r w:rsidRPr="00545B74">
              <w:t xml:space="preserve"> </w:t>
            </w:r>
            <w:r w:rsidRPr="00545B74">
              <w:rPr>
                <w:lang w:val="ru-RU"/>
              </w:rPr>
              <w:t>бахьана</w:t>
            </w:r>
            <w:r w:rsidRPr="00545B74">
              <w:t xml:space="preserve"> </w:t>
            </w:r>
            <w:r w:rsidRPr="00545B74">
              <w:rPr>
                <w:lang w:val="ru-RU"/>
              </w:rPr>
              <w:t>довзийта</w:t>
            </w:r>
            <w:r w:rsidRPr="00545B74">
              <w:t xml:space="preserve"> </w:t>
            </w:r>
            <w:r w:rsidRPr="00545B74">
              <w:rPr>
                <w:lang w:val="ru-RU"/>
              </w:rPr>
              <w:t>а</w:t>
            </w:r>
            <w:r w:rsidRPr="00545B74">
              <w:t xml:space="preserve">, </w:t>
            </w:r>
            <w:r w:rsidRPr="00545B74">
              <w:rPr>
                <w:lang w:val="ru-RU"/>
              </w:rPr>
              <w:t>церан</w:t>
            </w:r>
            <w:r w:rsidRPr="00545B74">
              <w:t xml:space="preserve"> </w:t>
            </w:r>
            <w:r w:rsidRPr="00545B74">
              <w:rPr>
                <w:lang w:val="ru-RU"/>
              </w:rPr>
              <w:t>гӀуллакхийн</w:t>
            </w:r>
            <w:r w:rsidRPr="00545B74">
              <w:t xml:space="preserve"> </w:t>
            </w:r>
            <w:r w:rsidRPr="00545B74">
              <w:rPr>
                <w:lang w:val="ru-RU"/>
              </w:rPr>
              <w:t>мах</w:t>
            </w:r>
            <w:r w:rsidRPr="00545B74">
              <w:t xml:space="preserve"> </w:t>
            </w:r>
            <w:proofErr w:type="gramStart"/>
            <w:r w:rsidRPr="00545B74">
              <w:rPr>
                <w:lang w:val="ru-RU"/>
              </w:rPr>
              <w:t>хадон</w:t>
            </w:r>
            <w:proofErr w:type="gramEnd"/>
            <w:r w:rsidRPr="00545B74">
              <w:t xml:space="preserve"> </w:t>
            </w:r>
            <w:r w:rsidRPr="00545B74">
              <w:rPr>
                <w:lang w:val="ru-RU"/>
              </w:rPr>
              <w:t>а</w:t>
            </w:r>
            <w:r w:rsidRPr="00545B74">
              <w:t xml:space="preserve"> </w:t>
            </w:r>
            <w:r w:rsidRPr="00545B74">
              <w:rPr>
                <w:lang w:val="ru-RU"/>
              </w:rPr>
              <w:t>хаар</w:t>
            </w:r>
            <w:r w:rsidRPr="00545B74">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AE32A7">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545B74" w:rsidRDefault="00AE32A7">
            <w:pPr>
              <w:autoSpaceDE w:val="0"/>
              <w:autoSpaceDN w:val="0"/>
              <w:spacing w:before="212" w:after="0" w:line="252" w:lineRule="auto"/>
              <w:ind w:left="72" w:right="432"/>
            </w:pPr>
          </w:p>
        </w:tc>
      </w:tr>
      <w:tr w:rsidR="00AE32A7">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4.4.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92761">
            <w:pPr>
              <w:autoSpaceDE w:val="0"/>
              <w:autoSpaceDN w:val="0"/>
              <w:spacing w:before="78" w:after="0" w:line="230" w:lineRule="auto"/>
              <w:ind w:left="72"/>
              <w:rPr>
                <w:lang w:val="ru-RU"/>
              </w:rPr>
            </w:pPr>
            <w:r w:rsidRPr="00F92761">
              <w:rPr>
                <w:rFonts w:ascii="Times New Roman" w:eastAsia="Calibri" w:hAnsi="Times New Roman" w:cs="Times New Roman"/>
                <w:sz w:val="24"/>
                <w:szCs w:val="24"/>
                <w:lang w:val="ru-RU"/>
              </w:rPr>
              <w:t>Э. Мамакаев «Тхан пису»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30" w:lineRule="auto"/>
              <w:ind w:left="72"/>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545B74">
            <w:pPr>
              <w:autoSpaceDE w:val="0"/>
              <w:autoSpaceDN w:val="0"/>
              <w:spacing w:before="78" w:after="0" w:line="254" w:lineRule="auto"/>
              <w:ind w:left="72"/>
            </w:pPr>
            <w:r w:rsidRPr="00545B74">
              <w:rPr>
                <w:lang w:val="ru-RU"/>
              </w:rPr>
              <w:t>Дагахь</w:t>
            </w:r>
            <w:r w:rsidRPr="00545B74">
              <w:t xml:space="preserve"> </w:t>
            </w:r>
            <w:r w:rsidRPr="00545B74">
              <w:rPr>
                <w:lang w:val="ru-RU"/>
              </w:rPr>
              <w:t>йешар</w:t>
            </w:r>
            <w:r w:rsidRPr="00545B74">
              <w:t xml:space="preserve">: </w:t>
            </w:r>
            <w:r w:rsidRPr="00545B74">
              <w:rPr>
                <w:lang w:val="ru-RU"/>
              </w:rPr>
              <w:t>текст</w:t>
            </w:r>
            <w:r w:rsidRPr="00545B74">
              <w:t xml:space="preserve"> </w:t>
            </w:r>
            <w:r w:rsidRPr="00545B74">
              <w:rPr>
                <w:lang w:val="ru-RU"/>
              </w:rPr>
              <w:t>дагахь</w:t>
            </w:r>
            <w:r w:rsidRPr="00545B74">
              <w:t xml:space="preserve"> </w:t>
            </w:r>
            <w:r w:rsidRPr="00545B74">
              <w:rPr>
                <w:lang w:val="ru-RU"/>
              </w:rPr>
              <w:t>йешар</w:t>
            </w:r>
            <w:r w:rsidRPr="00545B74">
              <w:t xml:space="preserve">, </w:t>
            </w:r>
            <w:r w:rsidRPr="00545B74">
              <w:rPr>
                <w:lang w:val="ru-RU"/>
              </w:rPr>
              <w:t>йешначух</w:t>
            </w:r>
            <w:r w:rsidRPr="00545B74">
              <w:t xml:space="preserve"> </w:t>
            </w:r>
            <w:r w:rsidRPr="00545B74">
              <w:rPr>
                <w:lang w:val="ru-RU"/>
              </w:rPr>
              <w:t>хиинарг</w:t>
            </w:r>
            <w:r w:rsidRPr="00545B74">
              <w:t xml:space="preserve"> </w:t>
            </w:r>
            <w:r w:rsidRPr="00545B74">
              <w:rPr>
                <w:lang w:val="ru-RU"/>
              </w:rPr>
              <w:t>дийцаре</w:t>
            </w:r>
            <w:r w:rsidRPr="00545B74">
              <w:t xml:space="preserve"> </w:t>
            </w:r>
            <w:r w:rsidRPr="00545B74">
              <w:rPr>
                <w:lang w:val="ru-RU"/>
              </w:rPr>
              <w:t>дан</w:t>
            </w:r>
            <w:r w:rsidRPr="00545B74">
              <w:t xml:space="preserve"> </w:t>
            </w:r>
            <w:r w:rsidRPr="00545B74">
              <w:rPr>
                <w:lang w:val="ru-RU"/>
              </w:rPr>
              <w:t>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7" w:lineRule="auto"/>
              <w:ind w:left="72" w:right="144"/>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Default="00AE32A7">
            <w:pPr>
              <w:autoSpaceDE w:val="0"/>
              <w:autoSpaceDN w:val="0"/>
              <w:spacing w:before="212" w:after="0" w:line="252" w:lineRule="auto"/>
              <w:ind w:left="72" w:right="432"/>
            </w:pPr>
          </w:p>
        </w:tc>
      </w:tr>
      <w:tr w:rsidR="00F92761" w:rsidRPr="00D12188" w:rsidTr="00BD5E0A">
        <w:trPr>
          <w:trHeight w:hRule="exact" w:val="27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4.5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Э.Мамакаев «Акхарой долчохь»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D5E0A" w:rsidRDefault="005A78CF">
            <w:pPr>
              <w:autoSpaceDE w:val="0"/>
              <w:autoSpaceDN w:val="0"/>
              <w:spacing w:before="78" w:after="0" w:line="254" w:lineRule="auto"/>
              <w:ind w:left="72"/>
              <w:rPr>
                <w:lang w:val="ru-RU"/>
              </w:rPr>
            </w:pPr>
            <w:r w:rsidRPr="005A78CF">
              <w:rPr>
                <w:lang w:val="ru-RU"/>
              </w:rPr>
              <w:t>Хезаш йешар: текстах кхетархьама цаторийла йолчу боларца дешархойх хӀ</w:t>
            </w:r>
            <w:proofErr w:type="gramStart"/>
            <w:r w:rsidRPr="005A78CF">
              <w:rPr>
                <w:lang w:val="ru-RU"/>
              </w:rPr>
              <w:t>орамма</w:t>
            </w:r>
            <w:proofErr w:type="gramEnd"/>
            <w:r w:rsidRPr="005A78CF">
              <w:rPr>
                <w:lang w:val="ru-RU"/>
              </w:rPr>
              <w:t xml:space="preserve"> а хезаш йешар</w:t>
            </w:r>
            <w:r w:rsidR="00BD5E0A" w:rsidRPr="00BD5E0A">
              <w:rPr>
                <w:lang w:val="ru-RU"/>
              </w:rPr>
              <w:t xml:space="preserve"> </w:t>
            </w:r>
          </w:p>
          <w:p w:rsidR="00F92761" w:rsidRPr="00A5751A" w:rsidRDefault="00BD5E0A">
            <w:pPr>
              <w:autoSpaceDE w:val="0"/>
              <w:autoSpaceDN w:val="0"/>
              <w:spacing w:before="78" w:after="0" w:line="254" w:lineRule="auto"/>
              <w:ind w:left="72"/>
              <w:rPr>
                <w:lang w:val="ru-RU"/>
              </w:rPr>
            </w:pPr>
            <w:r w:rsidRPr="00BD5E0A">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F92761" w:rsidRPr="00D12188" w:rsidTr="00BD5E0A">
        <w:trPr>
          <w:trHeight w:hRule="exact" w:val="19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4.6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Ш.Макалов «Дехкий дийна муха дисира</w:t>
            </w:r>
            <w:proofErr w:type="gramStart"/>
            <w:r w:rsidRPr="00F92761">
              <w:rPr>
                <w:rFonts w:ascii="Times New Roman" w:eastAsia="Calibri" w:hAnsi="Times New Roman" w:cs="Times New Roman"/>
                <w:sz w:val="24"/>
                <w:szCs w:val="24"/>
                <w:lang w:val="ru-RU"/>
              </w:rPr>
              <w:t>»..</w:t>
            </w:r>
            <w:proofErr w:type="gram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BD5E0A">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A5751A" w:rsidRDefault="00BD5E0A">
            <w:pPr>
              <w:autoSpaceDE w:val="0"/>
              <w:autoSpaceDN w:val="0"/>
              <w:spacing w:before="78" w:after="0" w:line="254" w:lineRule="auto"/>
              <w:ind w:left="72"/>
              <w:rPr>
                <w:lang w:val="ru-RU"/>
              </w:rPr>
            </w:pPr>
            <w:r w:rsidRPr="00BD5E0A">
              <w:rPr>
                <w:lang w:val="ru-RU"/>
              </w:rPr>
              <w:t xml:space="preserve">Исбаьхьаллин текстан анализ йар: исбаьхьаллин къегина хиларан (вастийн) а, литературин </w:t>
            </w:r>
            <w:proofErr w:type="gramStart"/>
            <w:r w:rsidRPr="00BD5E0A">
              <w:rPr>
                <w:lang w:val="ru-RU"/>
              </w:rPr>
              <w:t>кепийн</w:t>
            </w:r>
            <w:proofErr w:type="gramEnd"/>
            <w:r w:rsidRPr="00BD5E0A">
              <w:rPr>
                <w:lang w:val="ru-RU"/>
              </w:rPr>
              <w:t xml:space="preserve"> а гӀирсех пайдаэцарх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F92761" w:rsidRPr="00D12188" w:rsidTr="00BD5E0A">
        <w:trPr>
          <w:trHeight w:hRule="exact" w:val="255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4.7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А.Тапалаева « Массарна дерг-ловзар»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A5751A" w:rsidRDefault="00BD5E0A">
            <w:pPr>
              <w:autoSpaceDE w:val="0"/>
              <w:autoSpaceDN w:val="0"/>
              <w:spacing w:before="78" w:after="0" w:line="254" w:lineRule="auto"/>
              <w:ind w:left="72"/>
              <w:rPr>
                <w:lang w:val="ru-RU"/>
              </w:rPr>
            </w:pPr>
            <w:r w:rsidRPr="00BD5E0A">
              <w:rPr>
                <w:lang w:val="ru-RU"/>
              </w:rPr>
              <w:t xml:space="preserve">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w:t>
            </w:r>
            <w:proofErr w:type="gramStart"/>
            <w:r w:rsidRPr="00BD5E0A">
              <w:rPr>
                <w:lang w:val="ru-RU"/>
              </w:rPr>
              <w:t>хадон</w:t>
            </w:r>
            <w:proofErr w:type="gramEnd"/>
            <w:r w:rsidRPr="00BD5E0A">
              <w:rPr>
                <w:lang w:val="ru-RU"/>
              </w:rPr>
              <w:t xml:space="preserve"> 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F92761" w:rsidRPr="00D12188">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4.8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Хь</w:t>
            </w:r>
            <w:proofErr w:type="gramStart"/>
            <w:r w:rsidRPr="00F92761">
              <w:rPr>
                <w:rFonts w:ascii="Times New Roman" w:eastAsia="Calibri" w:hAnsi="Times New Roman" w:cs="Times New Roman"/>
                <w:sz w:val="24"/>
                <w:szCs w:val="24"/>
                <w:lang w:val="ru-RU"/>
              </w:rPr>
              <w:t>.С</w:t>
            </w:r>
            <w:proofErr w:type="gramEnd"/>
            <w:r w:rsidRPr="00F92761">
              <w:rPr>
                <w:rFonts w:ascii="Times New Roman" w:eastAsia="Calibri" w:hAnsi="Times New Roman" w:cs="Times New Roman"/>
                <w:sz w:val="24"/>
                <w:szCs w:val="24"/>
                <w:lang w:val="ru-RU"/>
              </w:rPr>
              <w:t>аракаев «Х1орш х1ун 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A5751A" w:rsidRDefault="00BD5E0A">
            <w:pPr>
              <w:autoSpaceDE w:val="0"/>
              <w:autoSpaceDN w:val="0"/>
              <w:spacing w:before="78" w:after="0" w:line="254" w:lineRule="auto"/>
              <w:ind w:left="72"/>
              <w:rPr>
                <w:lang w:val="ru-RU"/>
              </w:rPr>
            </w:pPr>
            <w:r w:rsidRPr="00BD5E0A">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E92CB1" w:rsidP="00E92CB1">
            <w:pPr>
              <w:autoSpaceDE w:val="0"/>
              <w:autoSpaceDN w:val="0"/>
              <w:spacing w:before="76" w:after="0" w:line="233" w:lineRule="auto"/>
              <w:rPr>
                <w:b/>
                <w:sz w:val="20"/>
                <w:szCs w:val="20"/>
              </w:rPr>
            </w:pPr>
            <w:r w:rsidRPr="004518DE">
              <w:rPr>
                <w:rFonts w:ascii="Times New Roman" w:eastAsia="Times New Roman" w:hAnsi="Times New Roman"/>
                <w:b/>
                <w:color w:val="000000"/>
                <w:w w:val="97"/>
                <w:sz w:val="20"/>
                <w:szCs w:val="20"/>
              </w:rPr>
              <w:t xml:space="preserve">Декъехула </w:t>
            </w:r>
            <w:r w:rsidRPr="004518DE">
              <w:rPr>
                <w:rFonts w:ascii="Times New Roman" w:eastAsia="Times New Roman" w:hAnsi="Times New Roman"/>
                <w:b/>
                <w:color w:val="000000"/>
                <w:w w:val="97"/>
                <w:sz w:val="20"/>
                <w:szCs w:val="20"/>
                <w:lang w:val="ru-RU"/>
              </w:rPr>
              <w:t xml:space="preserve">дерриг </w:t>
            </w:r>
            <w:r w:rsidRPr="004518DE">
              <w:rPr>
                <w:rFonts w:ascii="Times New Roman" w:eastAsia="Times New Roman" w:hAnsi="Times New Roman"/>
                <w:b/>
                <w:color w:val="000000"/>
                <w:w w:val="97"/>
                <w:sz w:val="20"/>
                <w:szCs w:val="20"/>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847BEF">
            <w:pPr>
              <w:autoSpaceDE w:val="0"/>
              <w:autoSpaceDN w:val="0"/>
              <w:spacing w:before="76" w:after="0" w:line="233" w:lineRule="auto"/>
              <w:ind w:left="72"/>
              <w:rPr>
                <w:b/>
                <w:sz w:val="20"/>
                <w:szCs w:val="20"/>
              </w:rPr>
            </w:pPr>
            <w:r>
              <w:rPr>
                <w:rFonts w:ascii="Times New Roman" w:eastAsia="Times New Roman" w:hAnsi="Times New Roman"/>
                <w:b/>
                <w:color w:val="000000"/>
                <w:w w:val="97"/>
                <w:sz w:val="20"/>
                <w:szCs w:val="20"/>
              </w:rPr>
              <w:t>9</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AE32A7">
            <w:pPr>
              <w:rPr>
                <w:b/>
                <w:sz w:val="20"/>
                <w:szCs w:val="20"/>
              </w:rPr>
            </w:pPr>
          </w:p>
        </w:tc>
      </w:tr>
      <w:tr w:rsidR="00AE32A7" w:rsidRPr="00E92CB1">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E92CB1" w:rsidP="00E92CB1">
            <w:pPr>
              <w:autoSpaceDE w:val="0"/>
              <w:autoSpaceDN w:val="0"/>
              <w:spacing w:before="76" w:after="0" w:line="233" w:lineRule="auto"/>
              <w:rPr>
                <w:rFonts w:ascii="Times New Roman" w:hAnsi="Times New Roman" w:cs="Times New Roman"/>
                <w:b/>
                <w:sz w:val="20"/>
                <w:szCs w:val="20"/>
                <w:lang w:val="ru-RU"/>
              </w:rPr>
            </w:pPr>
            <w:r w:rsidRPr="004518DE">
              <w:rPr>
                <w:rFonts w:ascii="Times New Roman" w:eastAsia="Times New Roman" w:hAnsi="Times New Roman" w:cs="Times New Roman"/>
                <w:b/>
                <w:color w:val="000000"/>
                <w:w w:val="97"/>
                <w:sz w:val="20"/>
                <w:szCs w:val="20"/>
                <w:lang w:val="ru-RU"/>
              </w:rPr>
              <w:t>Дакъа 5.</w:t>
            </w:r>
            <w:r w:rsidRPr="004518DE">
              <w:rPr>
                <w:rFonts w:ascii="Times New Roman" w:eastAsia="Calibri" w:hAnsi="Times New Roman" w:cs="Times New Roman"/>
                <w:b/>
                <w:sz w:val="20"/>
                <w:szCs w:val="20"/>
                <w:lang w:val="ru-RU"/>
              </w:rPr>
              <w:t xml:space="preserve"> Болх-доккха хазахетар </w:t>
            </w:r>
            <w:r w:rsidRPr="004518DE">
              <w:rPr>
                <w:rFonts w:ascii="Times New Roman" w:eastAsia="Calibri" w:hAnsi="Times New Roman" w:cs="Times New Roman"/>
                <w:b/>
                <w:sz w:val="20"/>
                <w:szCs w:val="20"/>
                <w:lang w:val="ru-RU"/>
              </w:rPr>
              <w:br/>
            </w:r>
          </w:p>
        </w:tc>
      </w:tr>
    </w:tbl>
    <w:p w:rsidR="00AE32A7" w:rsidRPr="00E92CB1" w:rsidRDefault="00AE32A7">
      <w:pPr>
        <w:autoSpaceDE w:val="0"/>
        <w:autoSpaceDN w:val="0"/>
        <w:spacing w:after="0" w:line="14" w:lineRule="exact"/>
        <w:rPr>
          <w:rFonts w:ascii="Times New Roman" w:hAnsi="Times New Roman" w:cs="Times New Roman"/>
          <w:szCs w:val="20"/>
          <w:lang w:val="ru-RU"/>
        </w:rPr>
      </w:pPr>
    </w:p>
    <w:p w:rsidR="00AE32A7" w:rsidRPr="00E92CB1" w:rsidRDefault="00AE32A7">
      <w:pPr>
        <w:rPr>
          <w:lang w:val="ru-RU"/>
        </w:rPr>
        <w:sectPr w:rsidR="00AE32A7" w:rsidRPr="00E92CB1" w:rsidSect="00DA62D0">
          <w:pgSz w:w="16840" w:h="11900" w:orient="landscape"/>
          <w:pgMar w:top="364" w:right="666" w:bottom="851" w:left="640" w:header="720" w:footer="720" w:gutter="0"/>
          <w:cols w:space="720" w:equalWidth="0">
            <w:col w:w="15323" w:space="0"/>
          </w:cols>
          <w:docGrid w:linePitch="360"/>
        </w:sectPr>
      </w:pPr>
    </w:p>
    <w:p w:rsidR="00AE32A7" w:rsidRPr="00E92CB1" w:rsidRDefault="00AE32A7">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rsidTr="00B71FF6">
        <w:trPr>
          <w:trHeight w:hRule="exact" w:val="71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5.1.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2C790E">
            <w:pPr>
              <w:autoSpaceDE w:val="0"/>
              <w:autoSpaceDN w:val="0"/>
              <w:spacing w:before="78" w:after="0" w:line="252" w:lineRule="auto"/>
              <w:ind w:left="72" w:right="144"/>
              <w:rPr>
                <w:lang w:val="ru-RU"/>
              </w:rPr>
            </w:pPr>
            <w:r w:rsidRPr="002C790E">
              <w:rPr>
                <w:lang w:val="ru-RU"/>
              </w:rPr>
              <w:t>Талламан болх шолг1ачу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D12188">
            <w:pPr>
              <w:rPr>
                <w:lang w:val="ru-RU"/>
              </w:rPr>
            </w:pPr>
            <w:r>
              <w:rPr>
                <w:lang w:val="ru-RU"/>
              </w:rPr>
              <w:t xml:space="preserve"> 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autoSpaceDE w:val="0"/>
              <w:autoSpaceDN w:val="0"/>
              <w:spacing w:before="78" w:after="0" w:line="230"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D5E0A">
            <w:pPr>
              <w:autoSpaceDE w:val="0"/>
              <w:autoSpaceDN w:val="0"/>
              <w:spacing w:before="78" w:after="0" w:line="252" w:lineRule="auto"/>
              <w:ind w:left="72" w:right="144"/>
              <w:rPr>
                <w:lang w:val="ru-RU"/>
              </w:rPr>
            </w:pPr>
            <w:r w:rsidRPr="00BD5E0A">
              <w:rPr>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rsidRPr="00D12188" w:rsidTr="00B71FF6">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5.2.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2C790E">
            <w:pPr>
              <w:autoSpaceDE w:val="0"/>
              <w:autoSpaceDN w:val="0"/>
              <w:spacing w:before="78" w:after="0" w:line="250" w:lineRule="auto"/>
              <w:ind w:left="72" w:right="144"/>
              <w:rPr>
                <w:lang w:val="ru-RU"/>
              </w:rPr>
            </w:pPr>
            <w:r w:rsidRPr="002C790E">
              <w:rPr>
                <w:lang w:val="ru-RU"/>
              </w:rPr>
              <w:t>З.Муталибов «</w:t>
            </w:r>
            <w:proofErr w:type="gramStart"/>
            <w:r w:rsidRPr="002C790E">
              <w:rPr>
                <w:lang w:val="ru-RU"/>
              </w:rPr>
              <w:t>Муьлхха</w:t>
            </w:r>
            <w:proofErr w:type="gramEnd"/>
            <w:r w:rsidRPr="002C790E">
              <w:rPr>
                <w:lang w:val="ru-RU"/>
              </w:rPr>
              <w:t xml:space="preserve"> а болх оьшуш бу»..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autoSpaceDE w:val="0"/>
              <w:autoSpaceDN w:val="0"/>
              <w:spacing w:before="78" w:after="0" w:line="230"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D5E0A">
            <w:pPr>
              <w:autoSpaceDE w:val="0"/>
              <w:autoSpaceDN w:val="0"/>
              <w:spacing w:before="78" w:after="0" w:line="254" w:lineRule="auto"/>
              <w:ind w:left="72"/>
              <w:rPr>
                <w:lang w:val="ru-RU"/>
              </w:rPr>
            </w:pPr>
            <w:r w:rsidRPr="00BD5E0A">
              <w:rPr>
                <w:lang w:val="ru-RU"/>
              </w:rPr>
              <w:t xml:space="preserve">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w:t>
            </w:r>
            <w:proofErr w:type="gramStart"/>
            <w:r w:rsidRPr="00BD5E0A">
              <w:rPr>
                <w:lang w:val="ru-RU"/>
              </w:rPr>
              <w:t>хадон</w:t>
            </w:r>
            <w:proofErr w:type="gramEnd"/>
            <w:r w:rsidRPr="00BD5E0A">
              <w:rPr>
                <w:lang w:val="ru-RU"/>
              </w:rPr>
              <w:t xml:space="preserve"> 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B71FF6" w:rsidRPr="00D12188" w:rsidTr="00F002D3">
        <w:trPr>
          <w:trHeight w:hRule="exact" w:val="21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F002D3" w:rsidRDefault="00F002D3" w:rsidP="00B71FF6">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pPr>
              <w:autoSpaceDE w:val="0"/>
              <w:autoSpaceDN w:val="0"/>
              <w:spacing w:before="78" w:after="0" w:line="245" w:lineRule="auto"/>
              <w:ind w:left="72"/>
            </w:pPr>
            <w:r w:rsidRPr="002C790E">
              <w:t>Ж.Махмаев «Маликат».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847BEF" w:rsidRDefault="00B71FF6" w:rsidP="00B71FF6">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BD5E0A" w:rsidRDefault="00B71FF6" w:rsidP="00B71FF6">
            <w:pPr>
              <w:autoSpaceDE w:val="0"/>
              <w:autoSpaceDN w:val="0"/>
              <w:spacing w:before="78" w:after="0" w:line="254" w:lineRule="auto"/>
              <w:ind w:left="72" w:right="144"/>
            </w:pPr>
            <w:r w:rsidRPr="00BD5E0A">
              <w:rPr>
                <w:lang w:val="ru-RU"/>
              </w:rPr>
              <w:t>Кхоллараллин</w:t>
            </w:r>
            <w:r w:rsidRPr="00BD5E0A">
              <w:t xml:space="preserve"> </w:t>
            </w:r>
            <w:r w:rsidRPr="00BD5E0A">
              <w:rPr>
                <w:lang w:val="ru-RU"/>
              </w:rPr>
              <w:t>болх</w:t>
            </w:r>
            <w:r w:rsidRPr="00BD5E0A">
              <w:t xml:space="preserve">: </w:t>
            </w:r>
            <w:r w:rsidRPr="00BD5E0A">
              <w:rPr>
                <w:lang w:val="ru-RU"/>
              </w:rPr>
              <w:t>ролашца</w:t>
            </w:r>
            <w:r w:rsidRPr="00BD5E0A">
              <w:t xml:space="preserve"> </w:t>
            </w:r>
            <w:r w:rsidRPr="00BD5E0A">
              <w:rPr>
                <w:lang w:val="ru-RU"/>
              </w:rPr>
              <w:t>йешар</w:t>
            </w:r>
            <w:r w:rsidRPr="00BD5E0A">
              <w:t xml:space="preserve">; </w:t>
            </w:r>
            <w:r w:rsidRPr="00BD5E0A">
              <w:rPr>
                <w:lang w:val="ru-RU"/>
              </w:rPr>
              <w:t>турпалхойн</w:t>
            </w:r>
            <w:r w:rsidRPr="00BD5E0A">
              <w:t xml:space="preserve">  </w:t>
            </w:r>
            <w:r w:rsidRPr="00BD5E0A">
              <w:rPr>
                <w:lang w:val="ru-RU"/>
              </w:rPr>
              <w:t>бӀаьран</w:t>
            </w:r>
            <w:r w:rsidRPr="00BD5E0A">
              <w:t xml:space="preserve"> </w:t>
            </w:r>
            <w:r w:rsidRPr="00BD5E0A">
              <w:rPr>
                <w:lang w:val="ru-RU"/>
              </w:rPr>
              <w:t>васташ</w:t>
            </w:r>
            <w:r w:rsidRPr="00BD5E0A">
              <w:t xml:space="preserve"> </w:t>
            </w:r>
            <w:r w:rsidRPr="00BD5E0A">
              <w:rPr>
                <w:lang w:val="ru-RU"/>
              </w:rPr>
              <w:t>хӀиттор</w:t>
            </w:r>
            <w:r w:rsidRPr="00BD5E0A">
              <w:t xml:space="preserve">; </w:t>
            </w:r>
            <w:r w:rsidRPr="00BD5E0A">
              <w:rPr>
                <w:lang w:val="ru-RU"/>
              </w:rPr>
              <w:t>цу</w:t>
            </w:r>
            <w:r w:rsidRPr="00BD5E0A">
              <w:t xml:space="preserve"> </w:t>
            </w:r>
            <w:r w:rsidRPr="00BD5E0A">
              <w:rPr>
                <w:lang w:val="ru-RU"/>
              </w:rPr>
              <w:t>декъехь</w:t>
            </w:r>
            <w:r w:rsidRPr="00BD5E0A">
              <w:t xml:space="preserve"> </w:t>
            </w:r>
            <w:r w:rsidRPr="00BD5E0A">
              <w:rPr>
                <w:lang w:val="ru-RU"/>
              </w:rPr>
              <w:t>йийцаре</w:t>
            </w:r>
            <w:r w:rsidRPr="00BD5E0A">
              <w:t xml:space="preserve"> </w:t>
            </w:r>
            <w:r w:rsidRPr="00BD5E0A">
              <w:rPr>
                <w:lang w:val="ru-RU"/>
              </w:rPr>
              <w:t>йечу</w:t>
            </w:r>
            <w:r w:rsidRPr="00BD5E0A">
              <w:t xml:space="preserve"> </w:t>
            </w:r>
            <w:r w:rsidRPr="00BD5E0A">
              <w:rPr>
                <w:lang w:val="ru-RU"/>
              </w:rPr>
              <w:t>проблемашца</w:t>
            </w:r>
            <w:r w:rsidRPr="00BD5E0A">
              <w:t xml:space="preserve"> </w:t>
            </w:r>
            <w:r w:rsidRPr="00BD5E0A">
              <w:rPr>
                <w:lang w:val="ru-RU"/>
              </w:rPr>
              <w:t>доцца</w:t>
            </w:r>
            <w:r w:rsidRPr="00BD5E0A">
              <w:t xml:space="preserve"> </w:t>
            </w:r>
            <w:r w:rsidRPr="00BD5E0A">
              <w:rPr>
                <w:lang w:val="ru-RU"/>
              </w:rPr>
              <w:t>дийцар</w:t>
            </w:r>
            <w:r w:rsidRPr="00BD5E0A">
              <w:t xml:space="preserve"> </w:t>
            </w:r>
            <w:r w:rsidRPr="00BD5E0A">
              <w:rPr>
                <w:lang w:val="ru-RU"/>
              </w:rPr>
              <w:t>хӀоттор</w:t>
            </w:r>
            <w:r w:rsidRPr="00BD5E0A">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BD5E0A" w:rsidRDefault="00B71FF6" w:rsidP="00B71FF6">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D12188" w:rsidRDefault="00B71FF6" w:rsidP="00B71FF6">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B71FF6" w:rsidRPr="00D12188" w:rsidRDefault="00B71FF6" w:rsidP="00B71FF6">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71FF6" w:rsidRPr="00BD5E0A" w:rsidRDefault="00B71FF6" w:rsidP="00B71FF6">
            <w:pPr>
              <w:autoSpaceDE w:val="0"/>
              <w:autoSpaceDN w:val="0"/>
              <w:spacing w:before="212" w:after="0" w:line="252" w:lineRule="auto"/>
              <w:ind w:left="72" w:right="432"/>
            </w:pPr>
          </w:p>
        </w:tc>
      </w:tr>
      <w:tr w:rsidR="00F002D3" w:rsidRPr="00D12188" w:rsidTr="00B71FF6">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F002D3">
            <w:pPr>
              <w:autoSpaceDE w:val="0"/>
              <w:autoSpaceDN w:val="0"/>
              <w:spacing w:before="78" w:after="0" w:line="245" w:lineRule="auto"/>
              <w:ind w:left="72" w:right="144"/>
              <w:rPr>
                <w:lang w:val="ru-RU"/>
              </w:rPr>
            </w:pPr>
            <w:r w:rsidRPr="002C790E">
              <w:rPr>
                <w:lang w:val="ru-RU"/>
              </w:rPr>
              <w:t>1.Гайсултанов «Пхьола».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847BEF" w:rsidRDefault="00F002D3" w:rsidP="00F002D3">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F002D3"/>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F002D3"/>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F002D3">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BD5E0A" w:rsidRDefault="00F002D3" w:rsidP="00F002D3">
            <w:pPr>
              <w:autoSpaceDE w:val="0"/>
              <w:autoSpaceDN w:val="0"/>
              <w:spacing w:before="78" w:after="0" w:line="254" w:lineRule="auto"/>
              <w:ind w:left="72" w:right="144"/>
            </w:pPr>
            <w:r w:rsidRPr="00BD5E0A">
              <w:rPr>
                <w:lang w:val="ru-RU"/>
              </w:rPr>
              <w:t>Йухасхьайийцар</w:t>
            </w:r>
            <w:r w:rsidRPr="00BD5E0A">
              <w:t xml:space="preserve">: </w:t>
            </w:r>
            <w:r w:rsidRPr="00BD5E0A">
              <w:rPr>
                <w:lang w:val="ru-RU"/>
              </w:rPr>
              <w:t>суьрташна</w:t>
            </w:r>
            <w:r w:rsidRPr="00BD5E0A">
              <w:t xml:space="preserve"> </w:t>
            </w:r>
            <w:r w:rsidRPr="00BD5E0A">
              <w:rPr>
                <w:lang w:val="ru-RU"/>
              </w:rPr>
              <w:t>тӀетийжаш</w:t>
            </w:r>
            <w:r w:rsidRPr="00BD5E0A">
              <w:t xml:space="preserve">; </w:t>
            </w:r>
            <w:r w:rsidRPr="00BD5E0A">
              <w:rPr>
                <w:lang w:val="ru-RU"/>
              </w:rPr>
              <w:t>дешархоша</w:t>
            </w:r>
            <w:r w:rsidRPr="00BD5E0A">
              <w:t xml:space="preserve"> </w:t>
            </w:r>
            <w:r w:rsidRPr="00BD5E0A">
              <w:rPr>
                <w:lang w:val="ru-RU"/>
              </w:rPr>
              <w:t>хӀоттийнчу</w:t>
            </w:r>
            <w:r w:rsidRPr="00BD5E0A">
              <w:t xml:space="preserve"> </w:t>
            </w:r>
            <w:r w:rsidRPr="00BD5E0A">
              <w:rPr>
                <w:lang w:val="ru-RU"/>
              </w:rPr>
              <w:t>планна</w:t>
            </w:r>
            <w:r w:rsidRPr="00BD5E0A">
              <w:t xml:space="preserve"> </w:t>
            </w:r>
            <w:r w:rsidRPr="00BD5E0A">
              <w:rPr>
                <w:lang w:val="ru-RU"/>
              </w:rPr>
              <w:t>тӀетийжаш</w:t>
            </w:r>
            <w:r w:rsidRPr="00BD5E0A">
              <w:t>.</w:t>
            </w:r>
          </w:p>
          <w:p w:rsidR="00F002D3" w:rsidRPr="00C50E11" w:rsidRDefault="00F002D3" w:rsidP="00F002D3">
            <w:pPr>
              <w:autoSpaceDE w:val="0"/>
              <w:autoSpaceDN w:val="0"/>
              <w:spacing w:before="78" w:after="0" w:line="254" w:lineRule="auto"/>
              <w:ind w:left="72" w:right="144"/>
            </w:pPr>
            <w:r w:rsidRPr="00BD5E0A">
              <w:rPr>
                <w:lang w:val="ru-RU"/>
              </w:rPr>
              <w:t>Текстехь</w:t>
            </w:r>
            <w:r w:rsidRPr="00C50E11">
              <w:t xml:space="preserve"> </w:t>
            </w:r>
            <w:r w:rsidRPr="00BD5E0A">
              <w:rPr>
                <w:lang w:val="ru-RU"/>
              </w:rPr>
              <w:t>хӀиттийнчу</w:t>
            </w:r>
            <w:r w:rsidRPr="00C50E11">
              <w:t xml:space="preserve"> </w:t>
            </w:r>
            <w:r w:rsidRPr="00BD5E0A">
              <w:rPr>
                <w:lang w:val="ru-RU"/>
              </w:rPr>
              <w:t>гӀиллакх</w:t>
            </w:r>
            <w:r w:rsidRPr="00C50E11">
              <w:t>-</w:t>
            </w:r>
            <w:r w:rsidRPr="00BD5E0A">
              <w:rPr>
                <w:lang w:val="ru-RU"/>
              </w:rPr>
              <w:t>оьздангаллин</w:t>
            </w:r>
            <w:r w:rsidRPr="00C50E11">
              <w:t xml:space="preserve"> </w:t>
            </w:r>
            <w:r w:rsidRPr="00BD5E0A">
              <w:rPr>
                <w:lang w:val="ru-RU"/>
              </w:rPr>
              <w:t>а</w:t>
            </w:r>
            <w:r w:rsidRPr="00C50E11">
              <w:t xml:space="preserve">, </w:t>
            </w:r>
            <w:proofErr w:type="gramStart"/>
            <w:r w:rsidRPr="00BD5E0A">
              <w:rPr>
                <w:lang w:val="ru-RU"/>
              </w:rPr>
              <w:t>историко</w:t>
            </w:r>
            <w:r w:rsidRPr="00C50E11">
              <w:t>-</w:t>
            </w:r>
            <w:r w:rsidRPr="00BD5E0A">
              <w:rPr>
                <w:lang w:val="ru-RU"/>
              </w:rPr>
              <w:t>культурин</w:t>
            </w:r>
            <w:proofErr w:type="gramEnd"/>
            <w:r w:rsidRPr="00C50E11">
              <w:t xml:space="preserve"> </w:t>
            </w:r>
            <w:r w:rsidRPr="00BD5E0A">
              <w:rPr>
                <w:lang w:val="ru-RU"/>
              </w:rPr>
              <w:t>а</w:t>
            </w:r>
            <w:r w:rsidRPr="00C50E11">
              <w:t xml:space="preserve"> </w:t>
            </w:r>
            <w:r w:rsidRPr="00BD5E0A">
              <w:rPr>
                <w:lang w:val="ru-RU"/>
              </w:rPr>
              <w:t>хаттарийн</w:t>
            </w:r>
            <w:r w:rsidRPr="00C50E11">
              <w:t xml:space="preserve"> </w:t>
            </w:r>
            <w:r w:rsidRPr="00BD5E0A">
              <w:rPr>
                <w:lang w:val="ru-RU"/>
              </w:rPr>
              <w:t>анализ</w:t>
            </w:r>
            <w:r w:rsidRPr="00C50E11">
              <w:t xml:space="preserve"> </w:t>
            </w:r>
            <w:r w:rsidRPr="00BD5E0A">
              <w:rPr>
                <w:lang w:val="ru-RU"/>
              </w:rPr>
              <w:t>йар</w:t>
            </w:r>
            <w:r w:rsidRPr="00C50E11">
              <w:t xml:space="preserve">; </w:t>
            </w:r>
            <w:r w:rsidRPr="00BD5E0A">
              <w:rPr>
                <w:lang w:val="ru-RU"/>
              </w:rPr>
              <w:t>гонахарчу</w:t>
            </w:r>
            <w:r w:rsidRPr="00C50E11">
              <w:t xml:space="preserve"> </w:t>
            </w:r>
            <w:r w:rsidRPr="00BD5E0A">
              <w:rPr>
                <w:lang w:val="ru-RU"/>
              </w:rPr>
              <w:t>бакъдолчун</w:t>
            </w:r>
            <w:r w:rsidRPr="00C50E11">
              <w:t xml:space="preserve"> </w:t>
            </w:r>
            <w:r w:rsidRPr="00BD5E0A">
              <w:rPr>
                <w:lang w:val="ru-RU"/>
              </w:rPr>
              <w:t>хьежамца</w:t>
            </w:r>
            <w:r w:rsidRPr="00C50E11">
              <w:t xml:space="preserve"> </w:t>
            </w:r>
            <w:r w:rsidRPr="00BD5E0A">
              <w:rPr>
                <w:lang w:val="ru-RU"/>
              </w:rPr>
              <w:t>царна</w:t>
            </w:r>
            <w:r w:rsidRPr="00C50E11">
              <w:t xml:space="preserve"> </w:t>
            </w:r>
            <w:r w:rsidRPr="00BD5E0A">
              <w:rPr>
                <w:lang w:val="ru-RU"/>
              </w:rPr>
              <w:t>жоьпаш</w:t>
            </w:r>
            <w:r w:rsidRPr="00C50E11">
              <w:t xml:space="preserve"> </w:t>
            </w:r>
            <w:r w:rsidRPr="00BD5E0A">
              <w:rPr>
                <w:lang w:val="ru-RU"/>
              </w:rPr>
              <w:t>лаха</w:t>
            </w:r>
            <w:r w:rsidRPr="00C50E11">
              <w:t xml:space="preserve"> </w:t>
            </w:r>
            <w:r w:rsidRPr="00BD5E0A">
              <w:rPr>
                <w:lang w:val="ru-RU"/>
              </w:rPr>
              <w:t>хаар</w:t>
            </w:r>
            <w:r w:rsidRPr="00C50E11">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50E11" w:rsidRDefault="00F002D3" w:rsidP="00F002D3">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F002D3">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F002D3">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F002D3">
            <w:pPr>
              <w:autoSpaceDE w:val="0"/>
              <w:autoSpaceDN w:val="0"/>
              <w:spacing w:before="212" w:after="0" w:line="252" w:lineRule="auto"/>
              <w:ind w:left="72" w:right="432"/>
            </w:pPr>
          </w:p>
        </w:tc>
      </w:tr>
      <w:tr w:rsidR="00F002D3" w:rsidRPr="00C70DBF" w:rsidTr="00F002D3">
        <w:trPr>
          <w:trHeight w:hRule="exact" w:val="14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jc w:val="center"/>
              <w:rPr>
                <w:rFonts w:ascii="Times New Roman" w:eastAsia="Times New Roman" w:hAnsi="Times New Roman"/>
                <w:color w:val="000000"/>
                <w:w w:val="97"/>
                <w:sz w:val="16"/>
              </w:rPr>
            </w:pPr>
            <w:r>
              <w:rPr>
                <w:rFonts w:ascii="Times New Roman" w:eastAsia="Times New Roman" w:hAnsi="Times New Roman"/>
                <w:color w:val="000000"/>
                <w:w w:val="97"/>
                <w:sz w:val="16"/>
              </w:rPr>
              <w:t>5.5.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F002D3">
            <w:pPr>
              <w:autoSpaceDE w:val="0"/>
              <w:autoSpaceDN w:val="0"/>
              <w:spacing w:before="78" w:after="0" w:line="245" w:lineRule="auto"/>
              <w:ind w:left="72" w:right="144"/>
            </w:pPr>
            <w:r w:rsidRPr="00F002D3">
              <w:t>Кагерманов. «Говзанчаш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ind w:left="72"/>
            </w:pPr>
            <w:r w:rsidRPr="00F002D3">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F002D3">
            <w:pPr>
              <w:autoSpaceDE w:val="0"/>
              <w:autoSpaceDN w:val="0"/>
              <w:spacing w:before="78" w:after="0" w:line="254" w:lineRule="auto"/>
              <w:ind w:left="72" w:right="144"/>
            </w:pPr>
            <w:r w:rsidRPr="00F002D3">
              <w:t>Дагахь</w:t>
            </w:r>
            <w:r w:rsidRPr="00C70DBF">
              <w:t xml:space="preserve"> </w:t>
            </w:r>
            <w:r w:rsidRPr="00F002D3">
              <w:t>йешар</w:t>
            </w:r>
            <w:r w:rsidRPr="00C70DBF">
              <w:t xml:space="preserve">: </w:t>
            </w:r>
            <w:r w:rsidRPr="00F002D3">
              <w:t>текст</w:t>
            </w:r>
            <w:r w:rsidRPr="00C70DBF">
              <w:t xml:space="preserve"> </w:t>
            </w:r>
            <w:r w:rsidRPr="00F002D3">
              <w:t>дагахь</w:t>
            </w:r>
            <w:r w:rsidRPr="00C70DBF">
              <w:t xml:space="preserve"> </w:t>
            </w:r>
            <w:r w:rsidRPr="00F002D3">
              <w:t>йешар</w:t>
            </w:r>
            <w:r w:rsidRPr="00C70DBF">
              <w:t xml:space="preserve">, </w:t>
            </w:r>
            <w:r w:rsidRPr="00F002D3">
              <w:t>йешначух</w:t>
            </w:r>
            <w:r w:rsidRPr="00C70DBF">
              <w:t xml:space="preserve"> </w:t>
            </w:r>
            <w:r w:rsidRPr="00F002D3">
              <w:t>хиинарг</w:t>
            </w:r>
            <w:r w:rsidRPr="00C70DBF">
              <w:t xml:space="preserve"> </w:t>
            </w:r>
            <w:r w:rsidRPr="00F002D3">
              <w:t>дийцаре</w:t>
            </w:r>
            <w:r w:rsidRPr="00C70DBF">
              <w:t xml:space="preserve"> </w:t>
            </w:r>
            <w:r w:rsidRPr="00F002D3">
              <w:t>дан</w:t>
            </w:r>
            <w:r w:rsidRPr="00C70DBF">
              <w:t xml:space="preserve"> </w:t>
            </w:r>
            <w:r w:rsidRPr="00F002D3">
              <w:t>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DA62D0">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F002D3" w:rsidRDefault="00F002D3" w:rsidP="00F002D3">
            <w:pPr>
              <w:tabs>
                <w:tab w:val="left" w:pos="0"/>
                <w:tab w:val="left" w:pos="1134"/>
              </w:tabs>
              <w:spacing w:after="0" w:line="360" w:lineRule="auto"/>
              <w:rPr>
                <w:rFonts w:ascii="Times New Roman" w:eastAsia="Calibri" w:hAnsi="Times New Roman" w:cs="Times New Roman"/>
                <w:sz w:val="20"/>
                <w:szCs w:val="28"/>
              </w:rPr>
            </w:pPr>
          </w:p>
        </w:tc>
      </w:tr>
    </w:tbl>
    <w:p w:rsidR="00AE32A7" w:rsidRPr="00D12188" w:rsidRDefault="00AE32A7">
      <w:pPr>
        <w:sectPr w:rsidR="00AE32A7" w:rsidRPr="00D12188" w:rsidSect="00DA62D0">
          <w:pgSz w:w="16840" w:h="11900" w:orient="landscape"/>
          <w:pgMar w:top="1440" w:right="666" w:bottom="284" w:left="640" w:header="720" w:footer="720" w:gutter="0"/>
          <w:cols w:space="720" w:equalWidth="0">
            <w:col w:w="15890" w:space="0"/>
          </w:cols>
          <w:docGrid w:linePitch="360"/>
        </w:sectPr>
      </w:pPr>
    </w:p>
    <w:p w:rsidR="00AE32A7" w:rsidRPr="00D12188" w:rsidRDefault="00AE32A7">
      <w:pPr>
        <w:autoSpaceDE w:val="0"/>
        <w:autoSpaceDN w:val="0"/>
        <w:spacing w:after="66" w:line="220" w:lineRule="exact"/>
      </w:pPr>
    </w:p>
    <w:p w:rsidR="00AE32A7" w:rsidRPr="00D12188"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F002D3" w:rsidRPr="00416E01" w:rsidTr="00DA62D0">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r>
              <w:rPr>
                <w:rFonts w:ascii="Times New Roman" w:eastAsia="Times New Roman" w:hAnsi="Times New Roman"/>
                <w:color w:val="000000"/>
                <w:w w:val="97"/>
                <w:sz w:val="16"/>
              </w:rPr>
              <w:t>5.6.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30" w:lineRule="auto"/>
              <w:ind w:left="72"/>
              <w:rPr>
                <w:lang w:val="ru-RU"/>
              </w:rPr>
            </w:pPr>
            <w:r w:rsidRPr="002C790E">
              <w:rPr>
                <w:lang w:val="ru-RU"/>
              </w:rPr>
              <w:t>Х.Ошаев «Ши накъост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847BEF"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DA62D0">
            <w:pPr>
              <w:autoSpaceDE w:val="0"/>
              <w:autoSpaceDN w:val="0"/>
              <w:spacing w:before="78" w:after="0" w:line="254" w:lineRule="auto"/>
              <w:ind w:left="72" w:right="144"/>
            </w:pPr>
            <w:r w:rsidRPr="00C70DBF">
              <w:rPr>
                <w:lang w:val="ru-RU"/>
              </w:rPr>
              <w:t>Текстехь</w:t>
            </w:r>
            <w:r w:rsidRPr="00C70DBF">
              <w:t xml:space="preserve"> </w:t>
            </w:r>
            <w:r w:rsidRPr="00C70DBF">
              <w:rPr>
                <w:lang w:val="ru-RU"/>
              </w:rPr>
              <w:t>хӀиттийнчу</w:t>
            </w:r>
            <w:r w:rsidRPr="00C70DBF">
              <w:t xml:space="preserve"> </w:t>
            </w:r>
            <w:r w:rsidRPr="00C70DBF">
              <w:rPr>
                <w:lang w:val="ru-RU"/>
              </w:rPr>
              <w:t>гӀиллакх</w:t>
            </w:r>
            <w:r w:rsidRPr="00C70DBF">
              <w:t>-</w:t>
            </w:r>
            <w:r w:rsidRPr="00C70DBF">
              <w:rPr>
                <w:lang w:val="ru-RU"/>
              </w:rPr>
              <w:t>оьздангаллин</w:t>
            </w:r>
            <w:r w:rsidRPr="00C70DBF">
              <w:t xml:space="preserve"> </w:t>
            </w:r>
            <w:r w:rsidRPr="00C70DBF">
              <w:rPr>
                <w:lang w:val="ru-RU"/>
              </w:rPr>
              <w:t>а</w:t>
            </w:r>
            <w:r w:rsidRPr="00C70DBF">
              <w:t xml:space="preserve">, </w:t>
            </w:r>
            <w:proofErr w:type="gramStart"/>
            <w:r w:rsidRPr="00C70DBF">
              <w:rPr>
                <w:lang w:val="ru-RU"/>
              </w:rPr>
              <w:t>историко</w:t>
            </w:r>
            <w:r w:rsidRPr="00C70DBF">
              <w:t>-</w:t>
            </w:r>
            <w:r w:rsidRPr="00C70DBF">
              <w:rPr>
                <w:lang w:val="ru-RU"/>
              </w:rPr>
              <w:t>культурин</w:t>
            </w:r>
            <w:proofErr w:type="gramEnd"/>
            <w:r w:rsidRPr="00C70DBF">
              <w:t xml:space="preserve"> </w:t>
            </w:r>
            <w:r w:rsidRPr="00C70DBF">
              <w:rPr>
                <w:lang w:val="ru-RU"/>
              </w:rPr>
              <w:t>а</w:t>
            </w:r>
            <w:r w:rsidRPr="00C70DBF">
              <w:t xml:space="preserve"> </w:t>
            </w:r>
            <w:r w:rsidRPr="00C70DBF">
              <w:rPr>
                <w:lang w:val="ru-RU"/>
              </w:rPr>
              <w:t>хаттарийн</w:t>
            </w:r>
            <w:r w:rsidRPr="00C70DBF">
              <w:t xml:space="preserve"> </w:t>
            </w:r>
            <w:r w:rsidRPr="00C70DBF">
              <w:rPr>
                <w:lang w:val="ru-RU"/>
              </w:rPr>
              <w:t>анализ</w:t>
            </w:r>
            <w:r w:rsidRPr="00C70DBF">
              <w:t xml:space="preserve"> </w:t>
            </w:r>
            <w:r w:rsidRPr="00C70DBF">
              <w:rPr>
                <w:lang w:val="ru-RU"/>
              </w:rPr>
              <w:t>йар</w:t>
            </w:r>
            <w:r w:rsidRPr="00C70DBF">
              <w:t xml:space="preserve">; </w:t>
            </w:r>
            <w:r w:rsidRPr="00C70DBF">
              <w:rPr>
                <w:lang w:val="ru-RU"/>
              </w:rPr>
              <w:t>гонахарчу</w:t>
            </w:r>
            <w:r w:rsidRPr="00C70DBF">
              <w:t xml:space="preserve"> </w:t>
            </w:r>
            <w:r w:rsidRPr="00C70DBF">
              <w:rPr>
                <w:lang w:val="ru-RU"/>
              </w:rPr>
              <w:t>бакъдолчун</w:t>
            </w:r>
            <w:r w:rsidRPr="00C70DBF">
              <w:t xml:space="preserve"> </w:t>
            </w:r>
            <w:r w:rsidRPr="00C70DBF">
              <w:rPr>
                <w:lang w:val="ru-RU"/>
              </w:rPr>
              <w:t>хьежамца</w:t>
            </w:r>
            <w:r w:rsidRPr="00C70DBF">
              <w:t xml:space="preserve"> </w:t>
            </w:r>
            <w:r w:rsidRPr="00C70DBF">
              <w:rPr>
                <w:lang w:val="ru-RU"/>
              </w:rPr>
              <w:t>царна</w:t>
            </w:r>
            <w:r w:rsidRPr="00C70DBF">
              <w:t xml:space="preserve"> </w:t>
            </w:r>
            <w:r w:rsidRPr="00C70DBF">
              <w:rPr>
                <w:lang w:val="ru-RU"/>
              </w:rPr>
              <w:t>жоьпаш</w:t>
            </w:r>
            <w:r w:rsidRPr="00C70DBF">
              <w:t xml:space="preserve"> </w:t>
            </w:r>
            <w:r w:rsidRPr="00C70DBF">
              <w:rPr>
                <w:lang w:val="ru-RU"/>
              </w:rPr>
              <w:t>лаха</w:t>
            </w:r>
            <w:r w:rsidRPr="00C70DBF">
              <w:t xml:space="preserve"> </w:t>
            </w:r>
            <w:r w:rsidRPr="00C70DBF">
              <w:rPr>
                <w:lang w:val="ru-RU"/>
              </w:rPr>
              <w:t>хаар</w:t>
            </w:r>
            <w:r w:rsidRPr="00C70DBF">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DA62D0">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C70DBF" w:rsidRDefault="00F002D3" w:rsidP="00DA62D0">
            <w:pPr>
              <w:autoSpaceDE w:val="0"/>
              <w:autoSpaceDN w:val="0"/>
              <w:spacing w:before="212" w:after="0" w:line="252" w:lineRule="auto"/>
              <w:ind w:left="72" w:right="432"/>
            </w:pPr>
          </w:p>
        </w:tc>
      </w:tr>
    </w:tbl>
    <w:p w:rsidR="00F002D3" w:rsidRPr="00C70DBF" w:rsidRDefault="00F002D3" w:rsidP="00F002D3">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F002D3" w:rsidRPr="00D12188" w:rsidTr="00DA62D0">
        <w:trPr>
          <w:trHeight w:hRule="exact" w:val="21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r>
              <w:rPr>
                <w:rFonts w:ascii="Times New Roman" w:eastAsia="Times New Roman" w:hAnsi="Times New Roman"/>
                <w:color w:val="000000"/>
                <w:w w:val="97"/>
                <w:sz w:val="16"/>
              </w:rPr>
              <w:t>5.7.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45" w:lineRule="auto"/>
              <w:ind w:left="72"/>
              <w:rPr>
                <w:lang w:val="ru-RU"/>
              </w:rPr>
            </w:pPr>
            <w:r w:rsidRPr="002C790E">
              <w:rPr>
                <w:lang w:val="ru-RU"/>
              </w:rPr>
              <w:t>Г.Балл «Цхьана меттехь ца соцу мало».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45" w:lineRule="auto"/>
              <w:ind w:left="72" w:right="144"/>
              <w:rPr>
                <w:lang w:val="ru-RU"/>
              </w:rPr>
            </w:pPr>
            <w:r w:rsidRPr="00C70DBF">
              <w:rPr>
                <w:lang w:val="ru-RU"/>
              </w:rPr>
              <w:t>Тергам бар: суьртан (иллюстрацин) анализ йар, говзаран чулацамца и йустар, говзарна суьрташ дахкаран шайн кепаш йалор.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Tr="00DA62D0">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rPr>
                <w:b/>
                <w:sz w:val="24"/>
                <w:szCs w:val="24"/>
              </w:rPr>
            </w:pPr>
            <w:r w:rsidRPr="00F002D3">
              <w:rPr>
                <w:rFonts w:ascii="Times New Roman" w:eastAsia="Times New Roman" w:hAnsi="Times New Roman"/>
                <w:b/>
                <w:color w:val="000000"/>
                <w:w w:val="97"/>
                <w:sz w:val="24"/>
                <w:szCs w:val="24"/>
              </w:rPr>
              <w:t xml:space="preserve">Декъехула </w:t>
            </w:r>
            <w:r w:rsidRPr="00F002D3">
              <w:rPr>
                <w:rFonts w:ascii="Times New Roman" w:eastAsia="Times New Roman" w:hAnsi="Times New Roman"/>
                <w:b/>
                <w:color w:val="000000"/>
                <w:w w:val="97"/>
                <w:sz w:val="24"/>
                <w:szCs w:val="24"/>
                <w:lang w:val="ru-RU"/>
              </w:rPr>
              <w:t xml:space="preserve">дерриг </w:t>
            </w:r>
            <w:r w:rsidRPr="00F002D3">
              <w:rPr>
                <w:rFonts w:ascii="Times New Roman" w:eastAsia="Times New Roman" w:hAnsi="Times New Roman"/>
                <w:b/>
                <w:color w:val="000000"/>
                <w:w w:val="97"/>
                <w:sz w:val="24"/>
                <w:szCs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ind w:left="72"/>
              <w:rPr>
                <w:b/>
                <w:sz w:val="24"/>
                <w:szCs w:val="24"/>
              </w:rPr>
            </w:pPr>
            <w:r w:rsidRPr="00F002D3">
              <w:rPr>
                <w:rFonts w:ascii="Times New Roman" w:eastAsia="Times New Roman" w:hAnsi="Times New Roman"/>
                <w:b/>
                <w:color w:val="000000"/>
                <w:w w:val="97"/>
                <w:sz w:val="24"/>
                <w:szCs w:val="24"/>
              </w:rPr>
              <w:t>7</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rPr>
                <w:b/>
                <w:sz w:val="24"/>
                <w:szCs w:val="24"/>
              </w:rPr>
            </w:pPr>
          </w:p>
        </w:tc>
      </w:tr>
      <w:tr w:rsidR="00F002D3" w:rsidRPr="00E92CB1" w:rsidTr="00DA62D0">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rPr>
                <w:b/>
                <w:sz w:val="24"/>
                <w:szCs w:val="24"/>
                <w:lang w:val="ru-RU"/>
              </w:rPr>
            </w:pPr>
            <w:r w:rsidRPr="00F002D3">
              <w:rPr>
                <w:rFonts w:ascii="Times New Roman" w:eastAsia="Times New Roman" w:hAnsi="Times New Roman"/>
                <w:b/>
                <w:color w:val="000000"/>
                <w:w w:val="97"/>
                <w:sz w:val="24"/>
                <w:szCs w:val="24"/>
                <w:lang w:val="ru-RU"/>
              </w:rPr>
              <w:t xml:space="preserve">Дакъа 6.  1а </w:t>
            </w:r>
          </w:p>
        </w:tc>
      </w:tr>
      <w:tr w:rsidR="00F002D3" w:rsidRPr="00D12188" w:rsidTr="00F002D3">
        <w:trPr>
          <w:trHeight w:hRule="exact" w:val="14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6.1.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50" w:lineRule="auto"/>
              <w:ind w:left="72"/>
              <w:rPr>
                <w:lang w:val="ru-RU"/>
              </w:rPr>
            </w:pPr>
            <w:r w:rsidRPr="002C790E">
              <w:rPr>
                <w:lang w:val="ru-RU"/>
              </w:rPr>
              <w:t>1.Мамакаев «1а»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RPr="00D12188" w:rsidTr="00DA62D0">
        <w:trPr>
          <w:trHeight w:hRule="exact" w:val="12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6.2.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ind w:left="72" w:right="576"/>
              <w:rPr>
                <w:lang w:val="ru-RU"/>
              </w:rPr>
            </w:pPr>
            <w:r w:rsidRPr="002C790E">
              <w:rPr>
                <w:lang w:val="ru-RU"/>
              </w:rPr>
              <w:t>Э.Мамакаев «Керла шо»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2" w:lineRule="auto"/>
              <w:ind w:left="72"/>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RPr="00D12188" w:rsidTr="00DA62D0">
        <w:trPr>
          <w:trHeight w:hRule="exact" w:val="16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6.3.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30" w:lineRule="auto"/>
              <w:ind w:left="72"/>
              <w:rPr>
                <w:lang w:val="ru-RU"/>
              </w:rPr>
            </w:pPr>
            <w:r>
              <w:rPr>
                <w:lang w:val="ru-RU"/>
              </w:rPr>
              <w:t>Туьйра «1аьнан оьг1азло»</w:t>
            </w:r>
            <w:r>
              <w:rPr>
                <w:lang w:val="ru-RU"/>
              </w:rPr>
              <w:tab/>
            </w:r>
            <w:r w:rsidRPr="002C790E">
              <w:rPr>
                <w:lang w:val="ru-RU"/>
              </w:rPr>
              <w:tab/>
            </w:r>
            <w:r w:rsidRPr="002C790E">
              <w:rPr>
                <w:lang w:val="ru-RU"/>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ight="144"/>
              <w:rPr>
                <w:lang w:val="ru-RU"/>
              </w:rPr>
            </w:pPr>
            <w:r w:rsidRPr="00C70DBF">
              <w:rPr>
                <w:lang w:val="ru-RU"/>
              </w:rPr>
              <w:t>Хезаш йешар: текстах кхетархьама цаторийла йолчу боларца дешархойх хӀ</w:t>
            </w:r>
            <w:proofErr w:type="gramStart"/>
            <w:r w:rsidRPr="00C70DBF">
              <w:rPr>
                <w:lang w:val="ru-RU"/>
              </w:rPr>
              <w:t>орамма</w:t>
            </w:r>
            <w:proofErr w:type="gramEnd"/>
            <w:r w:rsidRPr="00C70DBF">
              <w:rPr>
                <w:lang w:val="ru-RU"/>
              </w:rPr>
              <w:t xml:space="preserve">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RPr="00D12188" w:rsidTr="00DA62D0">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82FDA" w:rsidRDefault="00E82FDA" w:rsidP="00DA62D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6.4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autoSpaceDE w:val="0"/>
              <w:autoSpaceDN w:val="0"/>
              <w:spacing w:before="78" w:after="0" w:line="230" w:lineRule="auto"/>
              <w:ind w:left="72"/>
              <w:rPr>
                <w:lang w:val="ru-RU"/>
              </w:rPr>
            </w:pPr>
            <w:r w:rsidRPr="002C790E">
              <w:rPr>
                <w:lang w:val="ru-RU"/>
              </w:rPr>
              <w:t>Ж.Махмаев «Салазаш хахкар»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ight="144"/>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E82FDA" w:rsidRPr="00D12188" w:rsidTr="00E82FDA">
        <w:trPr>
          <w:trHeight w:hRule="exact" w:val="155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6.5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2C790E" w:rsidRDefault="00E82FDA" w:rsidP="00E82FDA">
            <w:pPr>
              <w:autoSpaceDE w:val="0"/>
              <w:autoSpaceDN w:val="0"/>
              <w:spacing w:before="78" w:after="0" w:line="230" w:lineRule="auto"/>
              <w:ind w:left="72"/>
              <w:rPr>
                <w:lang w:val="ru-RU"/>
              </w:rPr>
            </w:pPr>
            <w:r w:rsidRPr="002C790E">
              <w:rPr>
                <w:lang w:val="ru-RU"/>
              </w:rPr>
              <w:t>Хь</w:t>
            </w:r>
            <w:proofErr w:type="gramStart"/>
            <w:r w:rsidRPr="002C790E">
              <w:rPr>
                <w:lang w:val="ru-RU"/>
              </w:rPr>
              <w:t>.С</w:t>
            </w:r>
            <w:proofErr w:type="gramEnd"/>
            <w:r w:rsidRPr="002C790E">
              <w:rPr>
                <w:lang w:val="ru-RU"/>
              </w:rPr>
              <w:t>аракаев «Дарц».</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4" w:lineRule="auto"/>
              <w:ind w:left="72" w:right="144"/>
              <w:rPr>
                <w:lang w:val="ru-RU"/>
              </w:rPr>
            </w:pPr>
            <w:r>
              <w:rPr>
                <w:lang w:val="ru-RU"/>
              </w:rPr>
              <w:t>Й</w:t>
            </w:r>
            <w:r w:rsidRPr="00C70DBF">
              <w:rPr>
                <w:lang w:val="ru-RU"/>
              </w:rPr>
              <w:t>ешар: текстах кхетархьама цаторийла йолчу боларца дешархойх хӀ</w:t>
            </w:r>
            <w:proofErr w:type="gramStart"/>
            <w:r w:rsidRPr="00C70DBF">
              <w:rPr>
                <w:lang w:val="ru-RU"/>
              </w:rPr>
              <w:t>орамма</w:t>
            </w:r>
            <w:proofErr w:type="gramEnd"/>
            <w:r w:rsidRPr="00C70DBF">
              <w:rPr>
                <w:lang w:val="ru-RU"/>
              </w:rPr>
              <w:t xml:space="preserve">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E82FDA">
            <w:pPr>
              <w:autoSpaceDE w:val="0"/>
              <w:autoSpaceDN w:val="0"/>
              <w:spacing w:before="212" w:after="0" w:line="252" w:lineRule="auto"/>
              <w:ind w:left="72" w:right="432"/>
            </w:pPr>
          </w:p>
        </w:tc>
      </w:tr>
      <w:tr w:rsidR="00E82FDA" w:rsidRPr="00D12188" w:rsidTr="00DA62D0">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6.6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2C790E" w:rsidRDefault="00E82FDA" w:rsidP="00E82FDA">
            <w:pPr>
              <w:autoSpaceDE w:val="0"/>
              <w:autoSpaceDN w:val="0"/>
              <w:spacing w:before="78" w:after="0" w:line="230" w:lineRule="auto"/>
              <w:ind w:left="72"/>
              <w:rPr>
                <w:lang w:val="ru-RU"/>
              </w:rPr>
            </w:pPr>
            <w:r w:rsidRPr="002C790E">
              <w:rPr>
                <w:lang w:val="ru-RU"/>
              </w:rPr>
              <w:t>Д.Кагерманов Г1ура-дада».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4" w:lineRule="auto"/>
              <w:ind w:left="72" w:right="144"/>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E82FDA">
            <w:pPr>
              <w:autoSpaceDE w:val="0"/>
              <w:autoSpaceDN w:val="0"/>
              <w:spacing w:before="212" w:after="0" w:line="252" w:lineRule="auto"/>
              <w:ind w:left="72" w:right="432"/>
            </w:pPr>
          </w:p>
        </w:tc>
      </w:tr>
      <w:tr w:rsidR="00E82FDA" w:rsidRPr="00D12188" w:rsidTr="00E82FDA">
        <w:trPr>
          <w:trHeight w:hRule="exact" w:val="25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6.7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2C790E" w:rsidRDefault="00E82FDA" w:rsidP="00E82FDA">
            <w:pPr>
              <w:autoSpaceDE w:val="0"/>
              <w:autoSpaceDN w:val="0"/>
              <w:spacing w:before="78" w:after="0" w:line="230" w:lineRule="auto"/>
              <w:ind w:left="72"/>
              <w:rPr>
                <w:lang w:val="ru-RU"/>
              </w:rPr>
            </w:pPr>
            <w:r w:rsidRPr="002C790E">
              <w:rPr>
                <w:lang w:val="ru-RU"/>
              </w:rPr>
              <w:t>Хь</w:t>
            </w:r>
            <w:proofErr w:type="gramStart"/>
            <w:r w:rsidRPr="002C790E">
              <w:rPr>
                <w:lang w:val="ru-RU"/>
              </w:rPr>
              <w:t>.С</w:t>
            </w:r>
            <w:proofErr w:type="gramEnd"/>
            <w:r w:rsidRPr="002C790E">
              <w:rPr>
                <w:lang w:val="ru-RU"/>
              </w:rPr>
              <w:t>аракаев «Х1ара маца хуьлу</w:t>
            </w:r>
            <w:r>
              <w:rPr>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4" w:lineRule="auto"/>
              <w:ind w:left="72" w:right="144"/>
              <w:rPr>
                <w:lang w:val="ru-RU"/>
              </w:rPr>
            </w:pPr>
            <w:r w:rsidRPr="00C70DBF">
              <w:rPr>
                <w:lang w:val="ru-RU"/>
              </w:rPr>
              <w:t xml:space="preserve">Ӏаморан текстаца диалог: хӀиттийнчу хаттаршна жоьпаш; кхачамбацар дӀадаккха шайн хьежам бовзийтар; шайна хетачун а, </w:t>
            </w:r>
            <w:proofErr w:type="gramStart"/>
            <w:r w:rsidRPr="00C70DBF">
              <w:rPr>
                <w:lang w:val="ru-RU"/>
              </w:rPr>
              <w:t>сацаман</w:t>
            </w:r>
            <w:proofErr w:type="gramEnd"/>
            <w:r w:rsidRPr="00C70DBF">
              <w:rPr>
                <w:lang w:val="ru-RU"/>
              </w:rPr>
              <w:t xml:space="preserve"> а бухедиллар довзийта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E82FDA">
            <w:pPr>
              <w:autoSpaceDE w:val="0"/>
              <w:autoSpaceDN w:val="0"/>
              <w:spacing w:before="212" w:after="0" w:line="252" w:lineRule="auto"/>
              <w:ind w:left="72" w:right="432"/>
            </w:pPr>
          </w:p>
        </w:tc>
      </w:tr>
      <w:tr w:rsidR="00E82FDA" w:rsidRPr="00D12188" w:rsidTr="00E82FDA">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9D0EA7" w:rsidRDefault="00E82FDA" w:rsidP="00E82FDA">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sidRPr="004518DE">
              <w:rPr>
                <w:rFonts w:ascii="Times New Roman" w:hAnsi="Times New Roman" w:cs="Times New Roman"/>
                <w:b/>
                <w:sz w:val="20"/>
                <w:szCs w:val="20"/>
                <w:lang w:val="ru-RU"/>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sidRPr="004518DE">
              <w:rPr>
                <w:rFonts w:ascii="Times New Roman" w:hAnsi="Times New Roman" w:cs="Times New Roman"/>
                <w:b/>
                <w:sz w:val="20"/>
                <w:szCs w:val="20"/>
                <w:lang w:val="ru-RU"/>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70DBF" w:rsidRDefault="00E82FDA" w:rsidP="00E82FDA">
            <w:pPr>
              <w:autoSpaceDE w:val="0"/>
              <w:autoSpaceDN w:val="0"/>
              <w:spacing w:before="78" w:after="0" w:line="254" w:lineRule="auto"/>
              <w:ind w:left="72" w:right="144"/>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p>
        </w:tc>
      </w:tr>
      <w:tr w:rsidR="00E82FDA" w:rsidRPr="00D12188" w:rsidTr="00E82FDA">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sidRPr="004518DE">
              <w:rPr>
                <w:rFonts w:ascii="Times New Roman" w:eastAsia="Times New Roman" w:hAnsi="Times New Roman" w:cs="Times New Roman"/>
                <w:b/>
                <w:color w:val="000000"/>
                <w:w w:val="97"/>
                <w:sz w:val="20"/>
                <w:szCs w:val="20"/>
                <w:lang w:val="ru-RU"/>
              </w:rPr>
              <w:t>Дакъа 7</w:t>
            </w:r>
            <w:r w:rsidRPr="004518DE">
              <w:rPr>
                <w:rFonts w:ascii="Times New Roman" w:eastAsia="Calibri" w:hAnsi="Times New Roman" w:cs="Times New Roman"/>
                <w:b/>
                <w:sz w:val="20"/>
                <w:szCs w:val="20"/>
                <w:lang w:val="ru-RU"/>
              </w:rPr>
              <w:t xml:space="preserve"> Вайн Даймохк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70DBF" w:rsidRDefault="00E82FDA" w:rsidP="00E82FDA">
            <w:pPr>
              <w:autoSpaceDE w:val="0"/>
              <w:autoSpaceDN w:val="0"/>
              <w:spacing w:before="78" w:after="0" w:line="254" w:lineRule="auto"/>
              <w:ind w:left="72" w:right="144"/>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p>
        </w:tc>
      </w:tr>
      <w:tr w:rsidR="00E82FDA" w:rsidRPr="00E82FDA" w:rsidTr="00E82FDA">
        <w:trPr>
          <w:trHeight w:hRule="exact" w:val="153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7.1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eastAsia="Times New Roman" w:hAnsi="Times New Roman" w:cs="Times New Roman"/>
                <w:b/>
                <w:color w:val="000000"/>
                <w:w w:val="97"/>
                <w:sz w:val="20"/>
                <w:szCs w:val="20"/>
                <w:lang w:val="ru-RU"/>
              </w:rPr>
            </w:pPr>
            <w:r>
              <w:rPr>
                <w:lang w:val="ru-RU"/>
              </w:rPr>
              <w:t xml:space="preserve">«Нефтах х1ун йоккху?». </w:t>
            </w:r>
            <w:r>
              <w:rPr>
                <w:lang w:val="ru-RU"/>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Pr>
                <w:rFonts w:ascii="Times New Roman" w:hAnsi="Times New Roman" w:cs="Times New Roman"/>
                <w:b/>
                <w:sz w:val="20"/>
                <w:szCs w:val="20"/>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70DBF" w:rsidRDefault="00E82FDA" w:rsidP="00E82FDA">
            <w:pPr>
              <w:autoSpaceDE w:val="0"/>
              <w:autoSpaceDN w:val="0"/>
              <w:spacing w:before="78" w:after="0" w:line="254" w:lineRule="auto"/>
              <w:ind w:left="72" w:right="144"/>
              <w:rPr>
                <w:lang w:val="ru-RU"/>
              </w:rPr>
            </w:pPr>
            <w:r w:rsidRPr="00C571DF">
              <w:rPr>
                <w:lang w:val="ru-RU"/>
              </w:rPr>
              <w:t xml:space="preserve">Исбаьхьаллин текстан анализ йар: исбаьхьаллин къегина хиларан (вастийн) а, литературин </w:t>
            </w:r>
            <w:proofErr w:type="gramStart"/>
            <w:r w:rsidRPr="00C571DF">
              <w:rPr>
                <w:lang w:val="ru-RU"/>
              </w:rPr>
              <w:t>кепийн</w:t>
            </w:r>
            <w:proofErr w:type="gramEnd"/>
            <w:r w:rsidRPr="00C571DF">
              <w:rPr>
                <w:lang w:val="ru-RU"/>
              </w:rPr>
              <w:t xml:space="preserve"> а гӀирсех пайдаэцарх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E82FDA" w:rsidRDefault="00E82FDA" w:rsidP="00E82FDA">
            <w:pPr>
              <w:tabs>
                <w:tab w:val="left" w:pos="0"/>
                <w:tab w:val="left" w:pos="1134"/>
              </w:tabs>
              <w:spacing w:after="0" w:line="360" w:lineRule="auto"/>
              <w:rPr>
                <w:rFonts w:ascii="Times New Roman" w:eastAsia="Calibri" w:hAnsi="Times New Roman" w:cs="Times New Roman"/>
                <w:sz w:val="20"/>
                <w:szCs w:val="28"/>
              </w:rPr>
            </w:pPr>
          </w:p>
        </w:tc>
      </w:tr>
    </w:tbl>
    <w:p w:rsidR="00AE32A7" w:rsidRPr="00E82FDA" w:rsidRDefault="00AE32A7">
      <w:pPr>
        <w:sectPr w:rsidR="00AE32A7" w:rsidRPr="00E82FDA" w:rsidSect="00DA62D0">
          <w:pgSz w:w="16840" w:h="11900" w:orient="landscape"/>
          <w:pgMar w:top="1440" w:right="666" w:bottom="284" w:left="640" w:header="720" w:footer="720" w:gutter="0"/>
          <w:cols w:space="720" w:equalWidth="0">
            <w:col w:w="15890" w:space="0"/>
          </w:cols>
          <w:docGrid w:linePitch="360"/>
        </w:sectPr>
      </w:pPr>
    </w:p>
    <w:p w:rsidR="00E82FDA" w:rsidRPr="00D12188" w:rsidRDefault="00E82FDA" w:rsidP="00E82FDA">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82FDA" w:rsidRPr="00D12188" w:rsidTr="00DA62D0">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7.2.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45" w:lineRule="auto"/>
              <w:ind w:left="72" w:right="864"/>
              <w:rPr>
                <w:lang w:val="ru-RU"/>
              </w:rPr>
            </w:pPr>
            <w:r w:rsidRPr="00AF6B8E">
              <w:rPr>
                <w:lang w:val="ru-RU"/>
              </w:rPr>
              <w:t>1адиз Кусаев «Сан г1ала»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20" w:after="0" w:line="245" w:lineRule="auto"/>
              <w:ind w:left="72" w:right="432"/>
              <w:rPr>
                <w:lang w:val="ru-RU"/>
              </w:rPr>
            </w:pPr>
            <w:r w:rsidRPr="00C571DF">
              <w:rPr>
                <w:lang w:val="ru-RU"/>
              </w:rPr>
              <w:t>Дагахь йешар: текст дагахь йешар, йешначух хиинарг дийцаре дан кечамбар. Байташ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DA62D0">
            <w:pPr>
              <w:autoSpaceDE w:val="0"/>
              <w:autoSpaceDN w:val="0"/>
              <w:spacing w:before="212" w:after="0" w:line="252" w:lineRule="auto"/>
              <w:ind w:left="72" w:right="432"/>
            </w:pPr>
          </w:p>
        </w:tc>
      </w:tr>
      <w:tr w:rsidR="00E82FDA" w:rsidRPr="00D12188" w:rsidTr="00DA62D0">
        <w:trPr>
          <w:trHeight w:hRule="exact" w:val="43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8" w:after="0" w:line="230" w:lineRule="auto"/>
              <w:jc w:val="center"/>
            </w:pPr>
            <w:r>
              <w:rPr>
                <w:rFonts w:ascii="Times New Roman" w:eastAsia="Times New Roman" w:hAnsi="Times New Roman"/>
                <w:color w:val="000000"/>
                <w:w w:val="97"/>
                <w:sz w:val="16"/>
              </w:rPr>
              <w:t>7.3.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30" w:lineRule="auto"/>
              <w:ind w:left="72"/>
              <w:rPr>
                <w:lang w:val="ru-RU"/>
              </w:rPr>
            </w:pPr>
            <w:r w:rsidRPr="00AF6B8E">
              <w:rPr>
                <w:lang w:val="ru-RU"/>
              </w:rPr>
              <w:t>«Хиш» «Вайн хиш чохь хуьлу ч1ерий»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52" w:lineRule="auto"/>
              <w:ind w:left="72" w:right="144"/>
              <w:rPr>
                <w:lang w:val="ru-RU"/>
              </w:rPr>
            </w:pPr>
            <w:r w:rsidRPr="00C571DF">
              <w:rPr>
                <w:lang w:val="ru-RU"/>
              </w:rPr>
              <w:t xml:space="preserve">ЛадогӀар: дешархоша ладугӀу хьехархочо йа говзаллин диктора дӀайоьшучу исбаьхьаллин тексте (таро йелахь, </w:t>
            </w:r>
            <w:proofErr w:type="gramStart"/>
            <w:r w:rsidRPr="00C571DF">
              <w:rPr>
                <w:lang w:val="ru-RU"/>
              </w:rPr>
              <w:t>цу г</w:t>
            </w:r>
            <w:proofErr w:type="gramEnd"/>
            <w:r w:rsidRPr="00C571DF">
              <w:rPr>
                <w:lang w:val="ru-RU"/>
              </w:rPr>
              <w:t xml:space="preserve">Ӏуллакхна оьшучу гӀирсех пайда а оьцуш). Хьехархочо дешархойн тидам тӀебохуьйту нохчийн маттахь йешаран башхаллашна. ЛадоьгӀначу </w:t>
            </w:r>
            <w:proofErr w:type="gramStart"/>
            <w:r w:rsidRPr="00C571DF">
              <w:rPr>
                <w:lang w:val="ru-RU"/>
              </w:rPr>
              <w:t>текстах</w:t>
            </w:r>
            <w:proofErr w:type="gramEnd"/>
            <w:r w:rsidRPr="00C571DF">
              <w:rPr>
                <w:lang w:val="ru-RU"/>
              </w:rPr>
              <w:t xml:space="preserve">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DA62D0">
            <w:pPr>
              <w:autoSpaceDE w:val="0"/>
              <w:autoSpaceDN w:val="0"/>
              <w:spacing w:before="212" w:after="0" w:line="252" w:lineRule="auto"/>
              <w:ind w:left="72" w:right="432"/>
            </w:pPr>
          </w:p>
        </w:tc>
      </w:tr>
      <w:tr w:rsidR="00E82FDA" w:rsidRPr="00416E01" w:rsidTr="00DA62D0">
        <w:trPr>
          <w:trHeight w:hRule="exact" w:val="128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33" w:lineRule="auto"/>
              <w:jc w:val="center"/>
            </w:pPr>
            <w:r>
              <w:rPr>
                <w:rFonts w:ascii="Times New Roman" w:eastAsia="Times New Roman" w:hAnsi="Times New Roman"/>
                <w:color w:val="000000"/>
                <w:w w:val="97"/>
                <w:sz w:val="16"/>
              </w:rPr>
              <w:t>7.4.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6" w:after="0" w:line="245" w:lineRule="auto"/>
              <w:ind w:left="72" w:right="864"/>
              <w:rPr>
                <w:lang w:val="ru-RU"/>
              </w:rPr>
            </w:pPr>
            <w:r w:rsidRPr="00B03854">
              <w:rPr>
                <w:lang w:val="ru-RU"/>
              </w:rPr>
              <w:t>«Ж.Махмаев «Машар»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847BEF" w:rsidRDefault="00E82FDA" w:rsidP="00DA62D0">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7406AF" w:rsidRDefault="00E82FDA" w:rsidP="00DA62D0">
            <w:pPr>
              <w:autoSpaceDE w:val="0"/>
              <w:autoSpaceDN w:val="0"/>
              <w:spacing w:before="76" w:after="0" w:line="254" w:lineRule="auto"/>
              <w:ind w:left="72"/>
            </w:pPr>
            <w:r w:rsidRPr="007406AF">
              <w:rPr>
                <w:lang w:val="ru-RU"/>
              </w:rPr>
              <w:t>Дагахь</w:t>
            </w:r>
            <w:r w:rsidRPr="007406AF">
              <w:t xml:space="preserve"> </w:t>
            </w:r>
            <w:r w:rsidRPr="007406AF">
              <w:rPr>
                <w:lang w:val="ru-RU"/>
              </w:rPr>
              <w:t>йешар</w:t>
            </w:r>
            <w:r w:rsidRPr="007406AF">
              <w:t xml:space="preserve">: </w:t>
            </w:r>
            <w:r w:rsidRPr="007406AF">
              <w:rPr>
                <w:lang w:val="ru-RU"/>
              </w:rPr>
              <w:t>текст</w:t>
            </w:r>
            <w:r w:rsidRPr="007406AF">
              <w:t xml:space="preserve"> </w:t>
            </w:r>
            <w:r w:rsidRPr="007406AF">
              <w:rPr>
                <w:lang w:val="ru-RU"/>
              </w:rPr>
              <w:t>дагахь</w:t>
            </w:r>
            <w:r w:rsidRPr="007406AF">
              <w:t xml:space="preserve"> </w:t>
            </w:r>
            <w:r w:rsidRPr="007406AF">
              <w:rPr>
                <w:lang w:val="ru-RU"/>
              </w:rPr>
              <w:t>йешар</w:t>
            </w:r>
            <w:r w:rsidRPr="007406AF">
              <w:t xml:space="preserve">, </w:t>
            </w:r>
            <w:r w:rsidRPr="007406AF">
              <w:rPr>
                <w:lang w:val="ru-RU"/>
              </w:rPr>
              <w:t>йешначух</w:t>
            </w:r>
            <w:r w:rsidRPr="007406AF">
              <w:t xml:space="preserve"> </w:t>
            </w:r>
            <w:r w:rsidRPr="007406AF">
              <w:rPr>
                <w:lang w:val="ru-RU"/>
              </w:rPr>
              <w:t>хиинарг</w:t>
            </w:r>
            <w:r w:rsidRPr="007406AF">
              <w:t xml:space="preserve"> </w:t>
            </w:r>
            <w:r w:rsidRPr="007406AF">
              <w:rPr>
                <w:lang w:val="ru-RU"/>
              </w:rPr>
              <w:t>дийцаре</w:t>
            </w:r>
            <w:r w:rsidRPr="007406AF">
              <w:t xml:space="preserve"> </w:t>
            </w:r>
            <w:r w:rsidRPr="007406AF">
              <w:rPr>
                <w:lang w:val="ru-RU"/>
              </w:rPr>
              <w:t>дан</w:t>
            </w:r>
            <w:r w:rsidRPr="007406AF">
              <w:t xml:space="preserve"> </w:t>
            </w:r>
            <w:r w:rsidRPr="007406AF">
              <w:rPr>
                <w:lang w:val="ru-RU"/>
              </w:rPr>
              <w:t>кечамбар</w:t>
            </w:r>
            <w:r w:rsidRPr="007406AF">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7406AF" w:rsidRDefault="00E82FDA" w:rsidP="00DA62D0">
            <w:pPr>
              <w:autoSpaceDE w:val="0"/>
              <w:autoSpaceDN w:val="0"/>
              <w:spacing w:before="76"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7406AF" w:rsidRDefault="00E82FDA" w:rsidP="00DA62D0">
            <w:pPr>
              <w:autoSpaceDE w:val="0"/>
              <w:autoSpaceDN w:val="0"/>
              <w:spacing w:before="210" w:after="0" w:line="252" w:lineRule="auto"/>
              <w:ind w:left="72" w:right="432"/>
            </w:pPr>
          </w:p>
        </w:tc>
      </w:tr>
      <w:tr w:rsidR="00E82FDA" w:rsidTr="00DA62D0">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autoSpaceDE w:val="0"/>
              <w:autoSpaceDN w:val="0"/>
              <w:spacing w:before="76" w:after="0" w:line="233" w:lineRule="auto"/>
              <w:rPr>
                <w:rFonts w:ascii="Times New Roman" w:hAnsi="Times New Roman" w:cs="Times New Roman"/>
                <w:b/>
                <w:sz w:val="20"/>
                <w:szCs w:val="20"/>
              </w:rPr>
            </w:pPr>
            <w:r w:rsidRPr="004518DE">
              <w:rPr>
                <w:rFonts w:ascii="Times New Roman" w:hAnsi="Times New Roman" w:cs="Times New Roman"/>
                <w:b/>
                <w:sz w:val="20"/>
                <w:szCs w:val="20"/>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autoSpaceDE w:val="0"/>
              <w:autoSpaceDN w:val="0"/>
              <w:spacing w:before="76" w:after="0" w:line="233" w:lineRule="auto"/>
              <w:ind w:left="72"/>
              <w:rPr>
                <w:rFonts w:ascii="Times New Roman" w:hAnsi="Times New Roman" w:cs="Times New Roman"/>
                <w:b/>
                <w:sz w:val="20"/>
                <w:szCs w:val="20"/>
                <w:lang w:val="ru-RU"/>
              </w:rPr>
            </w:pPr>
            <w:r w:rsidRPr="004518DE">
              <w:rPr>
                <w:rFonts w:ascii="Times New Roman" w:hAnsi="Times New Roman" w:cs="Times New Roman"/>
                <w:b/>
                <w:sz w:val="20"/>
                <w:szCs w:val="20"/>
                <w:lang w:val="ru-RU"/>
              </w:rPr>
              <w:t>4</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rPr>
                <w:rFonts w:ascii="Times New Roman" w:hAnsi="Times New Roman" w:cs="Times New Roman"/>
                <w:b/>
                <w:sz w:val="20"/>
                <w:szCs w:val="20"/>
              </w:rPr>
            </w:pPr>
          </w:p>
        </w:tc>
      </w:tr>
      <w:tr w:rsidR="00E82FDA" w:rsidTr="00DA62D0">
        <w:trPr>
          <w:trHeight w:hRule="exact" w:val="43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autoSpaceDE w:val="0"/>
              <w:autoSpaceDN w:val="0"/>
              <w:spacing w:before="76" w:after="0" w:line="233" w:lineRule="auto"/>
              <w:ind w:left="72"/>
              <w:rPr>
                <w:rFonts w:ascii="Times New Roman" w:hAnsi="Times New Roman" w:cs="Times New Roman"/>
                <w:b/>
                <w:sz w:val="20"/>
                <w:szCs w:val="20"/>
              </w:rPr>
            </w:pPr>
            <w:r w:rsidRPr="004518DE">
              <w:rPr>
                <w:rFonts w:ascii="Times New Roman" w:eastAsia="Times New Roman" w:hAnsi="Times New Roman" w:cs="Times New Roman"/>
                <w:b/>
                <w:color w:val="000000"/>
                <w:w w:val="97"/>
                <w:sz w:val="20"/>
                <w:szCs w:val="20"/>
              </w:rPr>
              <w:t>Дакъа 8.</w:t>
            </w:r>
            <w:r w:rsidRPr="004518DE">
              <w:rPr>
                <w:rFonts w:ascii="Times New Roman" w:hAnsi="Times New Roman" w:cs="Times New Roman"/>
                <w:b/>
                <w:sz w:val="20"/>
                <w:szCs w:val="20"/>
              </w:rPr>
              <w:t xml:space="preserve"> </w:t>
            </w:r>
            <w:r w:rsidRPr="004518DE">
              <w:rPr>
                <w:rFonts w:ascii="Times New Roman" w:eastAsia="Times New Roman" w:hAnsi="Times New Roman" w:cs="Times New Roman"/>
                <w:b/>
                <w:color w:val="000000"/>
                <w:w w:val="97"/>
                <w:sz w:val="20"/>
                <w:szCs w:val="20"/>
              </w:rPr>
              <w:t xml:space="preserve">Б1аьсте,б1аьсте еъна кхечи </w:t>
            </w:r>
          </w:p>
        </w:tc>
      </w:tr>
      <w:tr w:rsidR="00E82FDA" w:rsidRPr="00416E01" w:rsidTr="00DA62D0">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33" w:lineRule="auto"/>
              <w:jc w:val="center"/>
            </w:pPr>
            <w:r>
              <w:rPr>
                <w:rFonts w:ascii="Times New Roman" w:eastAsia="Times New Roman" w:hAnsi="Times New Roman"/>
                <w:color w:val="000000"/>
                <w:w w:val="97"/>
                <w:sz w:val="16"/>
              </w:rPr>
              <w:t>8.1.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6" w:after="0" w:line="245" w:lineRule="auto"/>
              <w:ind w:right="144"/>
              <w:rPr>
                <w:lang w:val="ru-RU"/>
              </w:rPr>
            </w:pPr>
            <w:r w:rsidRPr="00B03854">
              <w:rPr>
                <w:lang w:val="ru-RU"/>
              </w:rPr>
              <w:t>Хь</w:t>
            </w:r>
            <w:proofErr w:type="gramStart"/>
            <w:r w:rsidRPr="00B03854">
              <w:rPr>
                <w:lang w:val="ru-RU"/>
              </w:rPr>
              <w:t>.С</w:t>
            </w:r>
            <w:proofErr w:type="gramEnd"/>
            <w:r w:rsidRPr="00B03854">
              <w:rPr>
                <w:lang w:val="ru-RU"/>
              </w:rPr>
              <w:t xml:space="preserve">атуев «Вайн бераш»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847BEF" w:rsidRDefault="00E82FDA" w:rsidP="00DA62D0">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45" w:lineRule="auto"/>
              <w:ind w:left="72" w:right="144"/>
            </w:pPr>
            <w:r w:rsidRPr="007406AF">
              <w:rPr>
                <w:lang w:val="ru-RU"/>
              </w:rPr>
              <w:t>Дагахь</w:t>
            </w:r>
            <w:r w:rsidRPr="007406AF">
              <w:t xml:space="preserve"> </w:t>
            </w:r>
            <w:r w:rsidRPr="007406AF">
              <w:rPr>
                <w:lang w:val="ru-RU"/>
              </w:rPr>
              <w:t>йешар</w:t>
            </w:r>
            <w:r w:rsidRPr="007406AF">
              <w:t xml:space="preserve">: </w:t>
            </w:r>
            <w:r w:rsidRPr="007406AF">
              <w:rPr>
                <w:lang w:val="ru-RU"/>
              </w:rPr>
              <w:t>текст</w:t>
            </w:r>
            <w:r w:rsidRPr="007406AF">
              <w:t xml:space="preserve"> </w:t>
            </w:r>
            <w:r w:rsidRPr="007406AF">
              <w:rPr>
                <w:lang w:val="ru-RU"/>
              </w:rPr>
              <w:t>дагахь</w:t>
            </w:r>
            <w:r w:rsidRPr="007406AF">
              <w:t xml:space="preserve"> </w:t>
            </w:r>
            <w:r w:rsidRPr="007406AF">
              <w:rPr>
                <w:lang w:val="ru-RU"/>
              </w:rPr>
              <w:t>йешар</w:t>
            </w:r>
            <w:r w:rsidRPr="007406AF">
              <w:t xml:space="preserve">, </w:t>
            </w:r>
            <w:r w:rsidRPr="007406AF">
              <w:rPr>
                <w:lang w:val="ru-RU"/>
              </w:rPr>
              <w:t>йешначух</w:t>
            </w:r>
            <w:r w:rsidRPr="007406AF">
              <w:t xml:space="preserve"> </w:t>
            </w:r>
            <w:r w:rsidRPr="007406AF">
              <w:rPr>
                <w:lang w:val="ru-RU"/>
              </w:rPr>
              <w:t>хиинарг</w:t>
            </w:r>
            <w:r w:rsidRPr="007406AF">
              <w:t xml:space="preserve"> </w:t>
            </w:r>
            <w:r w:rsidRPr="007406AF">
              <w:rPr>
                <w:lang w:val="ru-RU"/>
              </w:rPr>
              <w:t>дийцаре</w:t>
            </w:r>
            <w:r w:rsidRPr="007406AF">
              <w:t xml:space="preserve"> </w:t>
            </w:r>
            <w:r w:rsidRPr="007406AF">
              <w:rPr>
                <w:lang w:val="ru-RU"/>
              </w:rPr>
              <w:t>дан</w:t>
            </w:r>
            <w:r w:rsidRPr="007406AF">
              <w:t xml:space="preserve"> </w:t>
            </w:r>
            <w:r w:rsidRPr="007406AF">
              <w:rPr>
                <w:lang w:val="ru-RU"/>
              </w:rPr>
              <w:t>кечамбар</w:t>
            </w:r>
            <w:r>
              <w:t xml:space="preserve">. </w:t>
            </w:r>
          </w:p>
          <w:p w:rsidR="00E82FDA" w:rsidRPr="007406AF" w:rsidRDefault="00E82FDA" w:rsidP="00DA62D0">
            <w:pPr>
              <w:autoSpaceDE w:val="0"/>
              <w:autoSpaceDN w:val="0"/>
              <w:spacing w:before="76" w:after="0" w:line="245" w:lineRule="auto"/>
              <w:ind w:left="72" w:right="144"/>
            </w:pPr>
            <w:r w:rsidRPr="007406AF">
              <w:rPr>
                <w:lang w:val="ru-RU"/>
              </w:rPr>
              <w:t>Байт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6"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DA62D0">
            <w:pPr>
              <w:autoSpaceDE w:val="0"/>
              <w:autoSpaceDN w:val="0"/>
              <w:spacing w:before="212" w:after="0" w:line="252" w:lineRule="auto"/>
              <w:ind w:left="72" w:right="432"/>
            </w:pPr>
          </w:p>
        </w:tc>
      </w:tr>
    </w:tbl>
    <w:p w:rsidR="00AE32A7" w:rsidRPr="00D12188" w:rsidRDefault="00AE32A7">
      <w:pPr>
        <w:sectPr w:rsidR="00AE32A7" w:rsidRPr="00D12188" w:rsidSect="00DA62D0">
          <w:pgSz w:w="16840" w:h="11900" w:orient="landscape"/>
          <w:pgMar w:top="1332" w:right="666" w:bottom="284" w:left="640" w:header="720" w:footer="720" w:gutter="0"/>
          <w:cols w:space="720" w:equalWidth="0">
            <w:col w:w="15890" w:space="0"/>
          </w:cols>
          <w:docGrid w:linePitch="360"/>
        </w:sect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trPr>
          <w:trHeight w:hRule="exact" w:val="15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lastRenderedPageBreak/>
              <w:t>8.2.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03854">
            <w:pPr>
              <w:autoSpaceDE w:val="0"/>
              <w:autoSpaceDN w:val="0"/>
              <w:spacing w:before="78" w:after="0" w:line="245" w:lineRule="auto"/>
              <w:ind w:left="72" w:right="144"/>
              <w:rPr>
                <w:lang w:val="ru-RU"/>
              </w:rPr>
            </w:pPr>
            <w:r w:rsidRPr="00B03854">
              <w:rPr>
                <w:lang w:val="ru-RU"/>
              </w:rPr>
              <w:t>Талламан болх кхоалг1ачу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D12188">
            <w:pPr>
              <w:autoSpaceDE w:val="0"/>
              <w:autoSpaceDN w:val="0"/>
              <w:spacing w:before="78" w:after="0" w:line="230" w:lineRule="auto"/>
              <w:ind w:left="72"/>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AE32A7">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7406AF">
            <w:pPr>
              <w:autoSpaceDE w:val="0"/>
              <w:autoSpaceDN w:val="0"/>
              <w:spacing w:before="78" w:after="0" w:line="254" w:lineRule="auto"/>
              <w:ind w:left="72" w:right="144"/>
              <w:rPr>
                <w:lang w:val="ru-RU"/>
              </w:rPr>
            </w:pPr>
            <w:r w:rsidRPr="007406AF">
              <w:rPr>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rsidRPr="00416E01">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6" w:after="0" w:line="233" w:lineRule="auto"/>
              <w:jc w:val="center"/>
            </w:pPr>
            <w:r>
              <w:rPr>
                <w:rFonts w:ascii="Times New Roman" w:eastAsia="Times New Roman" w:hAnsi="Times New Roman"/>
                <w:color w:val="000000"/>
                <w:w w:val="97"/>
                <w:sz w:val="16"/>
              </w:rPr>
              <w:t>8.3.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03854">
            <w:pPr>
              <w:autoSpaceDE w:val="0"/>
              <w:autoSpaceDN w:val="0"/>
              <w:spacing w:before="76" w:after="0" w:line="245" w:lineRule="auto"/>
              <w:ind w:left="72"/>
              <w:rPr>
                <w:lang w:val="ru-RU"/>
              </w:rPr>
            </w:pPr>
            <w:r w:rsidRPr="00B03854">
              <w:rPr>
                <w:lang w:val="ru-RU"/>
              </w:rPr>
              <w:t>Л.Н.Толстой «Б1аьсте»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406AF" w:rsidRDefault="007406AF">
            <w:pPr>
              <w:autoSpaceDE w:val="0"/>
              <w:autoSpaceDN w:val="0"/>
              <w:spacing w:before="76" w:after="0" w:line="254" w:lineRule="auto"/>
              <w:ind w:left="72" w:right="144"/>
            </w:pPr>
            <w:r w:rsidRPr="007406AF">
              <w:rPr>
                <w:lang w:val="ru-RU"/>
              </w:rPr>
              <w:t>Хезаш</w:t>
            </w:r>
            <w:r w:rsidRPr="007406AF">
              <w:t xml:space="preserve"> </w:t>
            </w:r>
            <w:r w:rsidRPr="007406AF">
              <w:rPr>
                <w:lang w:val="ru-RU"/>
              </w:rPr>
              <w:t>йешар</w:t>
            </w:r>
            <w:r w:rsidRPr="007406AF">
              <w:t xml:space="preserve">: </w:t>
            </w:r>
            <w:r w:rsidRPr="007406AF">
              <w:rPr>
                <w:lang w:val="ru-RU"/>
              </w:rPr>
              <w:t>текстах</w:t>
            </w:r>
            <w:r w:rsidRPr="007406AF">
              <w:t xml:space="preserve"> </w:t>
            </w:r>
            <w:r w:rsidRPr="007406AF">
              <w:rPr>
                <w:lang w:val="ru-RU"/>
              </w:rPr>
              <w:t>кхетархьама</w:t>
            </w:r>
            <w:r w:rsidRPr="007406AF">
              <w:t xml:space="preserve"> </w:t>
            </w:r>
            <w:r w:rsidRPr="007406AF">
              <w:rPr>
                <w:lang w:val="ru-RU"/>
              </w:rPr>
              <w:t>цаторийла</w:t>
            </w:r>
            <w:r w:rsidRPr="007406AF">
              <w:t xml:space="preserve"> </w:t>
            </w:r>
            <w:r w:rsidRPr="007406AF">
              <w:rPr>
                <w:lang w:val="ru-RU"/>
              </w:rPr>
              <w:t>йолчу</w:t>
            </w:r>
            <w:r w:rsidRPr="007406AF">
              <w:t xml:space="preserve"> </w:t>
            </w:r>
            <w:r w:rsidRPr="007406AF">
              <w:rPr>
                <w:lang w:val="ru-RU"/>
              </w:rPr>
              <w:t>боларца</w:t>
            </w:r>
            <w:r w:rsidRPr="007406AF">
              <w:t xml:space="preserve"> </w:t>
            </w:r>
            <w:r w:rsidRPr="007406AF">
              <w:rPr>
                <w:lang w:val="ru-RU"/>
              </w:rPr>
              <w:t>дешархойх</w:t>
            </w:r>
            <w:r w:rsidRPr="007406AF">
              <w:t xml:space="preserve"> </w:t>
            </w:r>
            <w:r w:rsidRPr="007406AF">
              <w:rPr>
                <w:lang w:val="ru-RU"/>
              </w:rPr>
              <w:t>хӀ</w:t>
            </w:r>
            <w:proofErr w:type="gramStart"/>
            <w:r w:rsidRPr="007406AF">
              <w:rPr>
                <w:lang w:val="ru-RU"/>
              </w:rPr>
              <w:t>орамма</w:t>
            </w:r>
            <w:proofErr w:type="gramEnd"/>
            <w:r w:rsidRPr="007406AF">
              <w:t xml:space="preserve"> </w:t>
            </w:r>
            <w:r w:rsidRPr="007406AF">
              <w:rPr>
                <w:lang w:val="ru-RU"/>
              </w:rPr>
              <w:t>а</w:t>
            </w:r>
            <w:r w:rsidRPr="007406AF">
              <w:t xml:space="preserve"> </w:t>
            </w:r>
            <w:r w:rsidRPr="007406AF">
              <w:rPr>
                <w:lang w:val="ru-RU"/>
              </w:rPr>
              <w:t>хезаш</w:t>
            </w:r>
            <w:r w:rsidRPr="007406AF">
              <w:t xml:space="preserve"> </w:t>
            </w:r>
            <w:r w:rsidRPr="007406AF">
              <w:rPr>
                <w:lang w:val="ru-RU"/>
              </w:rPr>
              <w:t>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406AF" w:rsidRDefault="00AE32A7">
            <w:pPr>
              <w:autoSpaceDE w:val="0"/>
              <w:autoSpaceDN w:val="0"/>
              <w:spacing w:before="76"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7406AF" w:rsidRDefault="00AE32A7">
            <w:pPr>
              <w:autoSpaceDE w:val="0"/>
              <w:autoSpaceDN w:val="0"/>
              <w:spacing w:before="210" w:after="0" w:line="252" w:lineRule="auto"/>
              <w:ind w:left="72" w:right="432"/>
            </w:pPr>
          </w:p>
        </w:tc>
      </w:tr>
      <w:tr w:rsidR="00AE32A7" w:rsidRPr="00D12188" w:rsidTr="007406AF">
        <w:trPr>
          <w:trHeight w:hRule="exact" w:val="155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8.4.</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A5751A" w:rsidRDefault="00B03854">
            <w:pPr>
              <w:autoSpaceDE w:val="0"/>
              <w:autoSpaceDN w:val="0"/>
              <w:spacing w:before="78" w:after="0" w:line="245" w:lineRule="auto"/>
              <w:ind w:left="72"/>
              <w:rPr>
                <w:lang w:val="ru-RU"/>
              </w:rPr>
            </w:pPr>
            <w:r w:rsidRPr="00B03854">
              <w:rPr>
                <w:lang w:val="ru-RU"/>
              </w:rPr>
              <w:t>Хь</w:t>
            </w:r>
            <w:proofErr w:type="gramStart"/>
            <w:r w:rsidRPr="00B03854">
              <w:rPr>
                <w:lang w:val="ru-RU"/>
              </w:rPr>
              <w:t>.С</w:t>
            </w:r>
            <w:proofErr w:type="gramEnd"/>
            <w:r w:rsidRPr="00B03854">
              <w:rPr>
                <w:lang w:val="ru-RU"/>
              </w:rPr>
              <w:t>аракаев «Х1ун ю иза?».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AE32A7">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AE32A7">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AE32A7">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406AF" w:rsidRPr="007406AF" w:rsidRDefault="007406AF" w:rsidP="007406AF">
            <w:pPr>
              <w:autoSpaceDE w:val="0"/>
              <w:autoSpaceDN w:val="0"/>
              <w:spacing w:before="78" w:after="0" w:line="252" w:lineRule="auto"/>
              <w:ind w:left="72"/>
              <w:rPr>
                <w:lang w:val="ru-RU"/>
              </w:rPr>
            </w:pPr>
            <w:r w:rsidRPr="007406AF">
              <w:rPr>
                <w:lang w:val="ru-RU"/>
              </w:rPr>
              <w:t xml:space="preserve">Дагахь йешар: текст дагахь йешар, йешначух хиинарг дийцаре дан кечамбар. </w:t>
            </w:r>
          </w:p>
          <w:p w:rsidR="00AE32A7" w:rsidRPr="00A5751A" w:rsidRDefault="007406AF" w:rsidP="007406AF">
            <w:pPr>
              <w:autoSpaceDE w:val="0"/>
              <w:autoSpaceDN w:val="0"/>
              <w:spacing w:before="78" w:after="0" w:line="252" w:lineRule="auto"/>
              <w:ind w:left="72"/>
              <w:rPr>
                <w:lang w:val="ru-RU"/>
              </w:rPr>
            </w:pPr>
            <w:r w:rsidRPr="007406AF">
              <w:rPr>
                <w:lang w:val="ru-RU"/>
              </w:rPr>
              <w:t>Байт дагахь Ӏамор.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A5751A" w:rsidRDefault="00AE32A7">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B03854" w:rsidRPr="00D12188" w:rsidTr="007406AF">
        <w:trPr>
          <w:trHeight w:hRule="exact" w:val="170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8.5</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rsidP="00B03854">
            <w:pPr>
              <w:autoSpaceDE w:val="0"/>
              <w:autoSpaceDN w:val="0"/>
              <w:spacing w:before="78" w:after="0" w:line="245" w:lineRule="auto"/>
              <w:rPr>
                <w:lang w:val="ru-RU"/>
              </w:rPr>
            </w:pPr>
            <w:r w:rsidRPr="00B03854">
              <w:rPr>
                <w:lang w:val="ru-RU"/>
              </w:rPr>
              <w:t>Гайсултанов «Б1аьста хьуьнхахь».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7406AF">
            <w:pPr>
              <w:autoSpaceDE w:val="0"/>
              <w:autoSpaceDN w:val="0"/>
              <w:spacing w:before="78" w:after="0" w:line="252" w:lineRule="auto"/>
              <w:ind w:left="72"/>
              <w:rPr>
                <w:lang w:val="ru-RU"/>
              </w:rPr>
            </w:pPr>
            <w:r w:rsidRPr="007406AF">
              <w:rPr>
                <w:lang w:val="ru-RU"/>
              </w:rPr>
              <w:t xml:space="preserve">Цадевзачу дешнашца а, </w:t>
            </w:r>
            <w:proofErr w:type="gramStart"/>
            <w:r w:rsidRPr="007406AF">
              <w:rPr>
                <w:lang w:val="ru-RU"/>
              </w:rPr>
              <w:t>аларшца</w:t>
            </w:r>
            <w:proofErr w:type="gramEnd"/>
            <w:r w:rsidRPr="007406AF">
              <w:rPr>
                <w:lang w:val="ru-RU"/>
              </w:rPr>
              <w:t xml:space="preserve">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B03854">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03854" w:rsidRPr="00D12188" w:rsidRDefault="00B03854">
            <w:pPr>
              <w:autoSpaceDE w:val="0"/>
              <w:autoSpaceDN w:val="0"/>
              <w:spacing w:before="212" w:after="0" w:line="252" w:lineRule="auto"/>
              <w:ind w:left="72" w:right="432"/>
            </w:pPr>
          </w:p>
        </w:tc>
      </w:tr>
      <w:tr w:rsidR="00B03854" w:rsidRPr="00D12188" w:rsidTr="007406AF">
        <w:trPr>
          <w:trHeight w:hRule="exact" w:val="198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8.6</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rsidP="00B03854">
            <w:pPr>
              <w:autoSpaceDE w:val="0"/>
              <w:autoSpaceDN w:val="0"/>
              <w:spacing w:before="78" w:after="0" w:line="245" w:lineRule="auto"/>
              <w:ind w:left="72"/>
              <w:rPr>
                <w:lang w:val="ru-RU"/>
              </w:rPr>
            </w:pPr>
            <w:r>
              <w:rPr>
                <w:lang w:val="ru-RU"/>
              </w:rPr>
              <w:t>Д.Кагерманов «Алкханчаш»</w:t>
            </w:r>
            <w:r w:rsidRPr="00B03854">
              <w:rPr>
                <w:lang w:val="ru-RU"/>
              </w:rPr>
              <w:tab/>
            </w:r>
            <w:r w:rsidRPr="00B03854">
              <w:rPr>
                <w:lang w:val="ru-RU"/>
              </w:rPr>
              <w:tab/>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7406AF">
            <w:pPr>
              <w:autoSpaceDE w:val="0"/>
              <w:autoSpaceDN w:val="0"/>
              <w:spacing w:before="78" w:after="0" w:line="252" w:lineRule="auto"/>
              <w:ind w:left="72"/>
              <w:rPr>
                <w:lang w:val="ru-RU"/>
              </w:rPr>
            </w:pPr>
            <w:r w:rsidRPr="007406AF">
              <w:rPr>
                <w:lang w:val="ru-RU"/>
              </w:rPr>
              <w:t xml:space="preserve">Текстехь хӀиттийнчу эхь-бехкан-оьздангаллин а, историко-культурин а, </w:t>
            </w:r>
            <w:proofErr w:type="gramStart"/>
            <w:r w:rsidRPr="007406AF">
              <w:rPr>
                <w:lang w:val="ru-RU"/>
              </w:rPr>
              <w:t>кхидолчу</w:t>
            </w:r>
            <w:proofErr w:type="gramEnd"/>
            <w:r w:rsidRPr="007406AF">
              <w:rPr>
                <w:lang w:val="ru-RU"/>
              </w:rPr>
              <w:t xml:space="preserve"> а хаттарийн анализ йар; гонахарчу бакъдолчун хьежамца царна жоьпаш лаха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B03854">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03854" w:rsidRPr="00D12188" w:rsidRDefault="00B03854">
            <w:pPr>
              <w:autoSpaceDE w:val="0"/>
              <w:autoSpaceDN w:val="0"/>
              <w:spacing w:before="212" w:after="0" w:line="252" w:lineRule="auto"/>
              <w:ind w:left="72" w:right="432"/>
            </w:pPr>
          </w:p>
        </w:tc>
      </w:tr>
      <w:tr w:rsidR="0072410B" w:rsidRPr="00D12188" w:rsidTr="000E7009">
        <w:trPr>
          <w:trHeight w:hRule="exact" w:val="1413"/>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8.7</w:t>
            </w:r>
          </w:p>
          <w:p w:rsidR="0072410B" w:rsidRPr="00D12188" w:rsidRDefault="0072410B">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Default="000E7009" w:rsidP="00B03854">
            <w:pPr>
              <w:autoSpaceDE w:val="0"/>
              <w:autoSpaceDN w:val="0"/>
              <w:spacing w:before="78" w:after="0" w:line="245" w:lineRule="auto"/>
              <w:rPr>
                <w:lang w:val="ru-RU"/>
              </w:rPr>
            </w:pPr>
            <w:r>
              <w:rPr>
                <w:lang w:val="ru-RU"/>
              </w:rPr>
              <w:t>Б.Бианки «Пхьагал дитта т1ехь»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0E7009">
            <w:pPr>
              <w:autoSpaceDE w:val="0"/>
              <w:autoSpaceDN w:val="0"/>
              <w:spacing w:before="78" w:after="0" w:line="252" w:lineRule="auto"/>
              <w:ind w:left="72"/>
              <w:rPr>
                <w:lang w:val="ru-RU"/>
              </w:rPr>
            </w:pPr>
            <w:r w:rsidRPr="000E7009">
              <w:rPr>
                <w:lang w:val="ru-RU"/>
              </w:rPr>
              <w:t>Хезаш йешар: текстах кхетархьама цаторийла йолчу боларца дешархойх хӀ</w:t>
            </w:r>
            <w:proofErr w:type="gramStart"/>
            <w:r w:rsidRPr="000E7009">
              <w:rPr>
                <w:lang w:val="ru-RU"/>
              </w:rPr>
              <w:t>орамма</w:t>
            </w:r>
            <w:proofErr w:type="gramEnd"/>
            <w:r w:rsidRPr="000E7009">
              <w:rPr>
                <w:lang w:val="ru-RU"/>
              </w:rPr>
              <w:t xml:space="preserve"> а хезаш йешар.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B80F60">
        <w:trPr>
          <w:trHeight w:hRule="exact" w:val="1155"/>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8.8</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0E7009" w:rsidRDefault="000E7009" w:rsidP="00B03854">
            <w:pPr>
              <w:autoSpaceDE w:val="0"/>
              <w:autoSpaceDN w:val="0"/>
              <w:spacing w:before="78" w:after="0" w:line="245" w:lineRule="auto"/>
              <w:rPr>
                <w:lang w:val="ru-RU"/>
              </w:rPr>
            </w:pPr>
            <w:r w:rsidRPr="000E7009">
              <w:rPr>
                <w:lang w:val="ru-RU"/>
              </w:rPr>
              <w:t>«Муха дог1а деза синтар»,</w:t>
            </w:r>
          </w:p>
          <w:p w:rsidR="0072410B" w:rsidRDefault="0072410B" w:rsidP="00B03854">
            <w:pPr>
              <w:autoSpaceDE w:val="0"/>
              <w:autoSpaceDN w:val="0"/>
              <w:spacing w:before="78" w:after="0" w:line="245" w:lineRule="auto"/>
              <w:rPr>
                <w:lang w:val="ru-RU"/>
              </w:rPr>
            </w:pPr>
            <w:r w:rsidRPr="0072410B">
              <w:rPr>
                <w:lang w:val="ru-RU"/>
              </w:rPr>
              <w:t>Д.Кагерманов «Со а воьду»</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0E7009">
            <w:pPr>
              <w:autoSpaceDE w:val="0"/>
              <w:autoSpaceDN w:val="0"/>
              <w:spacing w:before="78" w:after="0" w:line="252" w:lineRule="auto"/>
              <w:ind w:left="72"/>
              <w:rPr>
                <w:lang w:val="ru-RU"/>
              </w:rPr>
            </w:pPr>
            <w:r w:rsidRPr="000E7009">
              <w:rPr>
                <w:lang w:val="ru-RU"/>
              </w:rPr>
              <w:t xml:space="preserve">Цадевзачу дешнашца а, </w:t>
            </w:r>
            <w:proofErr w:type="gramStart"/>
            <w:r w:rsidRPr="000E7009">
              <w:rPr>
                <w:lang w:val="ru-RU"/>
              </w:rPr>
              <w:t>аларшца</w:t>
            </w:r>
            <w:proofErr w:type="gramEnd"/>
            <w:r w:rsidRPr="000E7009">
              <w:rPr>
                <w:lang w:val="ru-RU"/>
              </w:rPr>
              <w:t xml:space="preserve">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0E7009">
        <w:trPr>
          <w:trHeight w:hRule="exact" w:val="2558"/>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8.9</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72410B" w:rsidRDefault="0072410B" w:rsidP="00B03854">
            <w:pPr>
              <w:autoSpaceDE w:val="0"/>
              <w:autoSpaceDN w:val="0"/>
              <w:spacing w:before="78" w:after="0" w:line="245" w:lineRule="auto"/>
              <w:rPr>
                <w:lang w:val="ru-RU"/>
              </w:rPr>
            </w:pPr>
            <w:r w:rsidRPr="0072410B">
              <w:rPr>
                <w:lang w:val="ru-RU"/>
              </w:rPr>
              <w:t>Н.Носов «Хорсамах лаьцна»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847BEF">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0E7009">
            <w:pPr>
              <w:autoSpaceDE w:val="0"/>
              <w:autoSpaceDN w:val="0"/>
              <w:spacing w:before="78" w:after="0" w:line="252" w:lineRule="auto"/>
              <w:ind w:left="72"/>
              <w:rPr>
                <w:lang w:val="ru-RU"/>
              </w:rPr>
            </w:pPr>
            <w:r w:rsidRPr="000E7009">
              <w:rPr>
                <w:lang w:val="ru-RU"/>
              </w:rPr>
              <w:t xml:space="preserve">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w:t>
            </w:r>
            <w:proofErr w:type="gramStart"/>
            <w:r w:rsidRPr="000E7009">
              <w:rPr>
                <w:lang w:val="ru-RU"/>
              </w:rPr>
              <w:t>хадон</w:t>
            </w:r>
            <w:proofErr w:type="gramEnd"/>
            <w:r w:rsidRPr="000E7009">
              <w:rPr>
                <w:lang w:val="ru-RU"/>
              </w:rPr>
              <w:t xml:space="preserve"> 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B80F60" w:rsidRPr="00416E01" w:rsidTr="00B80F60">
        <w:trPr>
          <w:trHeight w:hRule="exact" w:val="345"/>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D12188" w:rsidRDefault="00B80F60" w:rsidP="00B80F60">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4518DE" w:rsidRDefault="004B570A">
            <w:pPr>
              <w:autoSpaceDE w:val="0"/>
              <w:autoSpaceDN w:val="0"/>
              <w:spacing w:before="78" w:after="0" w:line="245" w:lineRule="auto"/>
              <w:ind w:left="72"/>
              <w:rPr>
                <w:rFonts w:ascii="Times New Roman" w:hAnsi="Times New Roman" w:cs="Times New Roman"/>
                <w:b/>
                <w:sz w:val="20"/>
                <w:lang w:val="ru-RU"/>
              </w:rPr>
            </w:pPr>
            <w:r w:rsidRPr="004518DE">
              <w:rPr>
                <w:rFonts w:ascii="Times New Roman" w:hAnsi="Times New Roman" w:cs="Times New Roman"/>
                <w:b/>
                <w:sz w:val="20"/>
              </w:rPr>
              <w:t>Декъехула дерриг сахьташ</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4518DE" w:rsidRDefault="00EF0F69">
            <w:pPr>
              <w:autoSpaceDE w:val="0"/>
              <w:autoSpaceDN w:val="0"/>
              <w:spacing w:before="78" w:after="0" w:line="230" w:lineRule="auto"/>
              <w:ind w:left="72"/>
              <w:rPr>
                <w:rFonts w:ascii="Times New Roman" w:hAnsi="Times New Roman" w:cs="Times New Roman"/>
                <w:b/>
                <w:sz w:val="20"/>
                <w:lang w:val="ru-RU"/>
              </w:rPr>
            </w:pPr>
            <w:r>
              <w:rPr>
                <w:rFonts w:ascii="Times New Roman" w:hAnsi="Times New Roman" w:cs="Times New Roman"/>
                <w:b/>
                <w:sz w:val="20"/>
                <w:lang w:val="ru-RU"/>
              </w:rPr>
              <w:t>10</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Default="00B80F60">
            <w:pPr>
              <w:autoSpaceDE w:val="0"/>
              <w:autoSpaceDN w:val="0"/>
              <w:spacing w:before="78" w:after="0" w:line="230" w:lineRule="auto"/>
              <w:ind w:left="72"/>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Default="00B80F60">
            <w:pPr>
              <w:autoSpaceDE w:val="0"/>
              <w:autoSpaceDN w:val="0"/>
              <w:spacing w:before="78" w:after="0" w:line="230" w:lineRule="auto"/>
              <w:ind w:left="72"/>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Default="00B80F60">
            <w:pPr>
              <w:autoSpaceDE w:val="0"/>
              <w:autoSpaceDN w:val="0"/>
              <w:spacing w:before="78" w:after="0" w:line="245" w:lineRule="auto"/>
              <w:jc w:val="cente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A5751A" w:rsidRDefault="00B80F60">
            <w:pPr>
              <w:autoSpaceDE w:val="0"/>
              <w:autoSpaceDN w:val="0"/>
              <w:spacing w:before="78" w:after="0" w:line="252" w:lineRule="auto"/>
              <w:ind w:left="72"/>
              <w:rPr>
                <w:lang w:val="ru-RU"/>
              </w:rPr>
            </w:pP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A5751A" w:rsidRDefault="00B80F60">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A5751A" w:rsidRDefault="00B80F60">
            <w:pPr>
              <w:autoSpaceDE w:val="0"/>
              <w:autoSpaceDN w:val="0"/>
              <w:spacing w:before="212" w:after="0" w:line="252" w:lineRule="auto"/>
              <w:ind w:left="72" w:right="432"/>
              <w:rPr>
                <w:lang w:val="ru-RU"/>
              </w:rPr>
            </w:pPr>
          </w:p>
        </w:tc>
      </w:tr>
      <w:tr w:rsidR="00B80F60" w:rsidRPr="00BA4965" w:rsidTr="00B80F60">
        <w:trPr>
          <w:trHeight w:hRule="exact" w:val="45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Default="00B80F60">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4518DE" w:rsidRDefault="00B80F60">
            <w:pPr>
              <w:autoSpaceDE w:val="0"/>
              <w:autoSpaceDN w:val="0"/>
              <w:spacing w:before="78" w:after="0" w:line="245" w:lineRule="auto"/>
              <w:ind w:left="72"/>
              <w:rPr>
                <w:rFonts w:ascii="Times New Roman" w:hAnsi="Times New Roman" w:cs="Times New Roman"/>
                <w:b/>
                <w:sz w:val="20"/>
                <w:lang w:val="ru-RU"/>
              </w:rPr>
            </w:pPr>
            <w:r w:rsidRPr="004518DE">
              <w:rPr>
                <w:rFonts w:ascii="Times New Roman" w:hAnsi="Times New Roman" w:cs="Times New Roman"/>
                <w:b/>
                <w:sz w:val="20"/>
                <w:lang w:val="ru-RU"/>
              </w:rPr>
              <w:t>Дакъа 9. Нохчийн халкъан барта кхолларалла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4518DE" w:rsidRDefault="00B80F60">
            <w:pPr>
              <w:autoSpaceDE w:val="0"/>
              <w:autoSpaceDN w:val="0"/>
              <w:spacing w:before="78" w:after="0" w:line="230" w:lineRule="auto"/>
              <w:ind w:left="72"/>
              <w:rPr>
                <w:rFonts w:ascii="Times New Roman" w:hAnsi="Times New Roman" w:cs="Times New Roman"/>
                <w:b/>
                <w:sz w:val="20"/>
                <w:lang w:val="ru-RU"/>
              </w:rPr>
            </w:pP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78" w:after="0" w:line="252" w:lineRule="auto"/>
              <w:ind w:left="72"/>
              <w:rPr>
                <w:lang w:val="ru-RU"/>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212" w:after="0" w:line="252" w:lineRule="auto"/>
              <w:ind w:left="72" w:right="432"/>
              <w:rPr>
                <w:lang w:val="ru-RU"/>
              </w:rPr>
            </w:pPr>
          </w:p>
        </w:tc>
      </w:tr>
      <w:tr w:rsidR="00B80F60" w:rsidRPr="00D12188" w:rsidTr="00A74DEB">
        <w:trPr>
          <w:trHeight w:hRule="exact" w:val="1188"/>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9.1</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A5751A" w:rsidRDefault="0072410B">
            <w:pPr>
              <w:autoSpaceDE w:val="0"/>
              <w:autoSpaceDN w:val="0"/>
              <w:spacing w:before="78" w:after="0" w:line="245" w:lineRule="auto"/>
              <w:ind w:left="72"/>
              <w:rPr>
                <w:lang w:val="ru-RU"/>
              </w:rPr>
            </w:pPr>
            <w:r w:rsidRPr="0072410B">
              <w:rPr>
                <w:lang w:val="ru-RU"/>
              </w:rPr>
              <w:t>Цициггий</w:t>
            </w:r>
            <w:proofErr w:type="gramStart"/>
            <w:r w:rsidRPr="0072410B">
              <w:rPr>
                <w:lang w:val="ru-RU"/>
              </w:rPr>
              <w:t>,д</w:t>
            </w:r>
            <w:proofErr w:type="gramEnd"/>
            <w:r w:rsidRPr="0072410B">
              <w:rPr>
                <w:lang w:val="ru-RU"/>
              </w:rPr>
              <w:t xml:space="preserve">ахкий(берийн ловзар)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A5751A" w:rsidRDefault="00A74DEB" w:rsidP="00A74DEB">
            <w:pPr>
              <w:autoSpaceDE w:val="0"/>
              <w:autoSpaceDN w:val="0"/>
              <w:spacing w:before="78" w:after="0" w:line="252" w:lineRule="auto"/>
              <w:rPr>
                <w:lang w:val="ru-RU"/>
              </w:rPr>
            </w:pPr>
            <w:r w:rsidRPr="00A74DEB">
              <w:rPr>
                <w:lang w:val="ru-RU"/>
              </w:rPr>
              <w:t>Кхоллараллин болх: ролашца йешар; сурт хӀоттор; турпалхойн  бӀаьран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80F60" w:rsidRPr="00D12188" w:rsidRDefault="00B80F60">
            <w:pPr>
              <w:autoSpaceDE w:val="0"/>
              <w:autoSpaceDN w:val="0"/>
              <w:spacing w:before="212" w:after="0" w:line="252" w:lineRule="auto"/>
              <w:ind w:left="72" w:right="432"/>
            </w:pPr>
          </w:p>
        </w:tc>
      </w:tr>
      <w:tr w:rsidR="0072410B" w:rsidRPr="00D12188" w:rsidTr="00A74DEB">
        <w:trPr>
          <w:trHeight w:hRule="exact" w:val="1700"/>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9.2</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 xml:space="preserve">Кицанаш,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A74DEB">
            <w:pPr>
              <w:autoSpaceDE w:val="0"/>
              <w:autoSpaceDN w:val="0"/>
              <w:spacing w:before="78" w:after="0" w:line="252" w:lineRule="auto"/>
              <w:ind w:left="72"/>
              <w:rPr>
                <w:lang w:val="ru-RU"/>
              </w:rPr>
            </w:pPr>
            <w:r w:rsidRPr="00A74DEB">
              <w:rPr>
                <w:lang w:val="ru-RU"/>
              </w:rPr>
              <w:t xml:space="preserve">Цадевзачу дешнашца а, </w:t>
            </w:r>
            <w:proofErr w:type="gramStart"/>
            <w:r w:rsidRPr="00A74DEB">
              <w:rPr>
                <w:lang w:val="ru-RU"/>
              </w:rPr>
              <w:t>аларшца</w:t>
            </w:r>
            <w:proofErr w:type="gramEnd"/>
            <w:r w:rsidRPr="00A74DEB">
              <w:rPr>
                <w:lang w:val="ru-RU"/>
              </w:rPr>
              <w:t xml:space="preserve"> а болх бар: маьӀнех кхетархьама контекстан анализ йар; Ӏаматехь йеллачу дошамца болх 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569"/>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9.3</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Х1етал-металш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Хезаш йешар: текстах кхетархьама цаторийла йолчу боларца дешархойх хӀ</w:t>
            </w:r>
            <w:proofErr w:type="gramStart"/>
            <w:r w:rsidRPr="004B4BAA">
              <w:rPr>
                <w:lang w:val="ru-RU"/>
              </w:rPr>
              <w:t>орамма</w:t>
            </w:r>
            <w:proofErr w:type="gramEnd"/>
            <w:r w:rsidRPr="004B4BAA">
              <w:rPr>
                <w:lang w:val="ru-RU"/>
              </w:rPr>
              <w:t xml:space="preserve">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549"/>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9.4</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Чехкааларш,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Хезаш йешар: текстах кхетархьама цаторийла йолчу боларца дешархойх хӀ</w:t>
            </w:r>
            <w:proofErr w:type="gramStart"/>
            <w:r w:rsidRPr="004B4BAA">
              <w:rPr>
                <w:lang w:val="ru-RU"/>
              </w:rPr>
              <w:t>орамма</w:t>
            </w:r>
            <w:proofErr w:type="gramEnd"/>
            <w:r w:rsidRPr="004B4BAA">
              <w:rPr>
                <w:lang w:val="ru-RU"/>
              </w:rPr>
              <w:t xml:space="preserve">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132"/>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9.5</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Дагардарш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Дагахь йешар: текст дагахь йешар, йешначух хиинарг дийцаре дан кечамбар.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991"/>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9.6</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«Майра пхьагал»</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 xml:space="preserve">Текстехь хӀиттийнчу эхь-бехкан-оьздангаллин а, историко-культурин а, </w:t>
            </w:r>
            <w:proofErr w:type="gramStart"/>
            <w:r w:rsidRPr="004B4BAA">
              <w:rPr>
                <w:lang w:val="ru-RU"/>
              </w:rPr>
              <w:t>кхидолчу</w:t>
            </w:r>
            <w:proofErr w:type="gramEnd"/>
            <w:r w:rsidRPr="004B4BAA">
              <w:rPr>
                <w:lang w:val="ru-RU"/>
              </w:rPr>
              <w:t xml:space="preserve"> а хаттарийн анализ йар; гонахарчу бакъдолчун хьежамца царна жоьпаш лаха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2260"/>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9.7</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rsidP="0072410B">
            <w:pPr>
              <w:autoSpaceDE w:val="0"/>
              <w:autoSpaceDN w:val="0"/>
              <w:spacing w:before="78" w:after="0" w:line="245" w:lineRule="auto"/>
              <w:rPr>
                <w:lang w:val="ru-RU"/>
              </w:rPr>
            </w:pPr>
            <w:r>
              <w:rPr>
                <w:lang w:val="ru-RU"/>
              </w:rPr>
              <w:t>«Цаьпцалггий</w:t>
            </w:r>
            <w:proofErr w:type="gramStart"/>
            <w:r>
              <w:rPr>
                <w:lang w:val="ru-RU"/>
              </w:rPr>
              <w:t>,з</w:t>
            </w:r>
            <w:proofErr w:type="gramEnd"/>
            <w:r>
              <w:rPr>
                <w:lang w:val="ru-RU"/>
              </w:rPr>
              <w:t>ингаттий»</w:t>
            </w:r>
            <w:r>
              <w:rPr>
                <w:lang w:val="ru-RU"/>
              </w:rPr>
              <w:tab/>
            </w:r>
            <w:r w:rsidRPr="0072410B">
              <w:rPr>
                <w:lang w:val="ru-RU"/>
              </w:rPr>
              <w:tab/>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 xml:space="preserve">Ӏаморан текстаца диалог: хӀиттийнчу хаттаршна жоьпаш; кхачамбацар дӀадаккха шайн хьежам бовзийтар; шайна хетачун а, </w:t>
            </w:r>
            <w:proofErr w:type="gramStart"/>
            <w:r w:rsidRPr="004B4BAA">
              <w:rPr>
                <w:lang w:val="ru-RU"/>
              </w:rPr>
              <w:t>сацаман</w:t>
            </w:r>
            <w:proofErr w:type="gramEnd"/>
            <w:r w:rsidRPr="004B4BAA">
              <w:rPr>
                <w:lang w:val="ru-RU"/>
              </w:rPr>
              <w:t xml:space="preserve"> а бухедиллар довзийта хаар.  </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157"/>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9.8</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72410B" w:rsidP="0072410B">
            <w:pPr>
              <w:autoSpaceDE w:val="0"/>
              <w:autoSpaceDN w:val="0"/>
              <w:spacing w:before="78" w:after="0" w:line="245" w:lineRule="auto"/>
              <w:rPr>
                <w:lang w:val="ru-RU"/>
              </w:rPr>
            </w:pPr>
            <w:r w:rsidRPr="0072410B">
              <w:rPr>
                <w:lang w:val="ru-RU"/>
              </w:rPr>
              <w:t>«Газа-гуьзалггий</w:t>
            </w:r>
            <w:proofErr w:type="gramStart"/>
            <w:r w:rsidRPr="0072410B">
              <w:rPr>
                <w:lang w:val="ru-RU"/>
              </w:rPr>
              <w:t>,с</w:t>
            </w:r>
            <w:proofErr w:type="gramEnd"/>
            <w:r w:rsidRPr="0072410B">
              <w:rPr>
                <w:lang w:val="ru-RU"/>
              </w:rPr>
              <w:t>ира борззий»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Кхоллараллин болх: ролашца йешар; сурт хӀоттор; турпалхойн  бӀаьран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968"/>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9.9</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72410B" w:rsidP="0072410B">
            <w:pPr>
              <w:autoSpaceDE w:val="0"/>
              <w:autoSpaceDN w:val="0"/>
              <w:spacing w:before="78" w:after="0" w:line="245" w:lineRule="auto"/>
              <w:rPr>
                <w:lang w:val="ru-RU"/>
              </w:rPr>
            </w:pPr>
            <w:r w:rsidRPr="0072410B">
              <w:rPr>
                <w:lang w:val="ru-RU"/>
              </w:rPr>
              <w:t>«Зуй</w:t>
            </w:r>
            <w:proofErr w:type="gramStart"/>
            <w:r w:rsidRPr="0072410B">
              <w:rPr>
                <w:lang w:val="ru-RU"/>
              </w:rPr>
              <w:t>,п</w:t>
            </w:r>
            <w:proofErr w:type="gramEnd"/>
            <w:r w:rsidRPr="0072410B">
              <w:rPr>
                <w:lang w:val="ru-RU"/>
              </w:rPr>
              <w:t>хьагаллий»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 xml:space="preserve">Тобанехь болх: </w:t>
            </w:r>
            <w:proofErr w:type="gramStart"/>
            <w:r w:rsidRPr="004B4BAA">
              <w:rPr>
                <w:lang w:val="ru-RU"/>
              </w:rPr>
              <w:t>кхид</w:t>
            </w:r>
            <w:proofErr w:type="gramEnd"/>
            <w:r w:rsidRPr="004B4BAA">
              <w:rPr>
                <w:lang w:val="ru-RU"/>
              </w:rPr>
              <w:t>Ӏа йийцаре йархьама тобанехь йешар; инсценировка кечйар; говзарехь нислучу дешнех кхетор; доклад кечйар.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50E11"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B80F60">
        <w:trPr>
          <w:trHeight w:hRule="exact" w:val="795"/>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9.10</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72410B" w:rsidP="0072410B">
            <w:pPr>
              <w:autoSpaceDE w:val="0"/>
              <w:autoSpaceDN w:val="0"/>
              <w:spacing w:before="78" w:after="0" w:line="245" w:lineRule="auto"/>
              <w:rPr>
                <w:lang w:val="ru-RU"/>
              </w:rPr>
            </w:pPr>
            <w:r w:rsidRPr="0072410B">
              <w:rPr>
                <w:lang w:val="ru-RU"/>
              </w:rPr>
              <w:t>Талламан болх доьалг1ачу чийрикна лерина.</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D12188">
            <w:pPr>
              <w:autoSpaceDE w:val="0"/>
              <w:autoSpaceDN w:val="0"/>
              <w:spacing w:before="78" w:after="0" w:line="230" w:lineRule="auto"/>
              <w:ind w:left="72"/>
              <w:rPr>
                <w:lang w:val="ru-RU"/>
              </w:rPr>
            </w:pPr>
            <w:r>
              <w:rPr>
                <w:lang w:val="ru-RU"/>
              </w:rPr>
              <w:t>1</w:t>
            </w: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Pr>
                <w:lang w:val="ru-RU"/>
              </w:rPr>
              <w:t>Хаарш таллар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D12188">
        <w:trPr>
          <w:trHeight w:hRule="exact" w:val="2603"/>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9.11</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4B4BAA" w:rsidP="0072410B">
            <w:pPr>
              <w:autoSpaceDE w:val="0"/>
              <w:autoSpaceDN w:val="0"/>
              <w:spacing w:before="78" w:after="0" w:line="245" w:lineRule="auto"/>
              <w:rPr>
                <w:lang w:val="ru-RU"/>
              </w:rPr>
            </w:pPr>
            <w:r w:rsidRPr="004B4BAA">
              <w:rPr>
                <w:lang w:val="ru-RU"/>
              </w:rPr>
              <w:t>«Борззий</w:t>
            </w:r>
            <w:proofErr w:type="gramStart"/>
            <w:r w:rsidRPr="004B4BAA">
              <w:rPr>
                <w:lang w:val="ru-RU"/>
              </w:rPr>
              <w:t>,ц</w:t>
            </w:r>
            <w:proofErr w:type="gramEnd"/>
            <w:r w:rsidRPr="004B4BAA">
              <w:rPr>
                <w:lang w:val="ru-RU"/>
              </w:rPr>
              <w:t>хьогаллий,ломмий»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D12188">
            <w:pPr>
              <w:autoSpaceDE w:val="0"/>
              <w:autoSpaceDN w:val="0"/>
              <w:spacing w:before="78" w:after="0" w:line="252" w:lineRule="auto"/>
              <w:ind w:left="72"/>
              <w:rPr>
                <w:lang w:val="ru-RU"/>
              </w:rPr>
            </w:pPr>
            <w:r w:rsidRPr="00D12188">
              <w:rPr>
                <w:lang w:val="ru-RU"/>
              </w:rPr>
              <w:t xml:space="preserve">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w:t>
            </w:r>
            <w:proofErr w:type="gramStart"/>
            <w:r w:rsidRPr="00D12188">
              <w:rPr>
                <w:lang w:val="ru-RU"/>
              </w:rPr>
              <w:t>хадон</w:t>
            </w:r>
            <w:proofErr w:type="gramEnd"/>
            <w:r w:rsidRPr="00D12188">
              <w:rPr>
                <w:lang w:val="ru-RU"/>
              </w:rPr>
              <w:t xml:space="preserve"> 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D12188">
        <w:trPr>
          <w:trHeight w:hRule="exact" w:val="1282"/>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9.12</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4B4BAA" w:rsidP="0072410B">
            <w:pPr>
              <w:autoSpaceDE w:val="0"/>
              <w:autoSpaceDN w:val="0"/>
              <w:spacing w:before="78" w:after="0" w:line="245" w:lineRule="auto"/>
              <w:rPr>
                <w:lang w:val="ru-RU"/>
              </w:rPr>
            </w:pPr>
            <w:r w:rsidRPr="004B4BAA">
              <w:rPr>
                <w:lang w:val="ru-RU"/>
              </w:rPr>
              <w:t>«Цхьогаллий</w:t>
            </w:r>
            <w:proofErr w:type="gramStart"/>
            <w:r w:rsidRPr="004B4BAA">
              <w:rPr>
                <w:lang w:val="ru-RU"/>
              </w:rPr>
              <w:t>,п</w:t>
            </w:r>
            <w:proofErr w:type="gramEnd"/>
            <w:r w:rsidRPr="004B4BAA">
              <w:rPr>
                <w:lang w:val="ru-RU"/>
              </w:rPr>
              <w:t>хьагаллий»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D12188">
            <w:pPr>
              <w:autoSpaceDE w:val="0"/>
              <w:autoSpaceDN w:val="0"/>
              <w:spacing w:before="78" w:after="0" w:line="252" w:lineRule="auto"/>
              <w:ind w:left="72"/>
              <w:rPr>
                <w:lang w:val="ru-RU"/>
              </w:rPr>
            </w:pPr>
            <w:r w:rsidRPr="00D12188">
              <w:rPr>
                <w:lang w:val="ru-RU"/>
              </w:rPr>
              <w:t>Тобанехь болх: масала, аьхка йеша леринчу литературин список цхьаьна хӀоттор.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B80F60" w:rsidP="00B80F60">
            <w:pPr>
              <w:autoSpaceDE w:val="0"/>
              <w:autoSpaceDN w:val="0"/>
              <w:spacing w:before="76" w:after="0" w:line="233" w:lineRule="auto"/>
              <w:rPr>
                <w:rFonts w:ascii="Times New Roman" w:hAnsi="Times New Roman" w:cs="Times New Roman"/>
                <w:sz w:val="20"/>
              </w:rPr>
            </w:pPr>
            <w:r w:rsidRPr="004518DE">
              <w:rPr>
                <w:rFonts w:ascii="Times New Roman" w:hAnsi="Times New Roman" w:cs="Times New Roman"/>
                <w:sz w:val="20"/>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4B570A" w:rsidP="004B570A">
            <w:pPr>
              <w:autoSpaceDE w:val="0"/>
              <w:autoSpaceDN w:val="0"/>
              <w:spacing w:before="76" w:after="0" w:line="233" w:lineRule="auto"/>
              <w:rPr>
                <w:rFonts w:ascii="Times New Roman" w:hAnsi="Times New Roman" w:cs="Times New Roman"/>
                <w:sz w:val="20"/>
                <w:lang w:val="ru-RU"/>
              </w:rPr>
            </w:pPr>
            <w:r w:rsidRPr="004518DE">
              <w:rPr>
                <w:rFonts w:ascii="Times New Roman" w:hAnsi="Times New Roman" w:cs="Times New Roman"/>
                <w:sz w:val="20"/>
                <w:lang w:val="ru-RU"/>
              </w:rPr>
              <w:t xml:space="preserve"> 12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B80F60" w:rsidP="00B80F60">
            <w:pPr>
              <w:autoSpaceDE w:val="0"/>
              <w:autoSpaceDN w:val="0"/>
              <w:spacing w:before="76" w:after="0" w:line="233" w:lineRule="auto"/>
              <w:rPr>
                <w:b/>
                <w:lang w:val="ru-RU"/>
              </w:rPr>
            </w:pPr>
            <w:r w:rsidRPr="004B570A">
              <w:rPr>
                <w:b/>
                <w:lang w:val="ru-RU"/>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B80F60">
            <w:pPr>
              <w:autoSpaceDE w:val="0"/>
              <w:autoSpaceDN w:val="0"/>
              <w:spacing w:before="76" w:after="0" w:line="233" w:lineRule="auto"/>
              <w:ind w:left="72"/>
              <w:rPr>
                <w:b/>
                <w:lang w:val="ru-RU"/>
              </w:rPr>
            </w:pPr>
            <w:r w:rsidRPr="004B570A">
              <w:rPr>
                <w:b/>
                <w:lang w:val="ru-RU"/>
              </w:rPr>
              <w:t>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trPr>
          <w:trHeight w:hRule="exact" w:val="32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4B570A" w:rsidP="00B80F60">
            <w:pPr>
              <w:autoSpaceDE w:val="0"/>
              <w:autoSpaceDN w:val="0"/>
              <w:spacing w:before="76" w:after="0" w:line="233" w:lineRule="auto"/>
              <w:rPr>
                <w:rFonts w:ascii="Times New Roman" w:hAnsi="Times New Roman" w:cs="Times New Roman"/>
                <w:b/>
                <w:lang w:val="ru-RU"/>
              </w:rPr>
            </w:pPr>
            <w:r w:rsidRPr="004B570A">
              <w:rPr>
                <w:rFonts w:ascii="Times New Roman" w:eastAsia="Times New Roman" w:hAnsi="Times New Roman" w:cs="Times New Roman"/>
                <w:b/>
                <w:color w:val="000000"/>
                <w:w w:val="97"/>
                <w:sz w:val="24"/>
                <w:lang w:val="ru-RU"/>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4B570A">
            <w:pPr>
              <w:autoSpaceDE w:val="0"/>
              <w:autoSpaceDN w:val="0"/>
              <w:spacing w:before="76" w:after="0" w:line="233" w:lineRule="auto"/>
              <w:ind w:left="72"/>
              <w:rPr>
                <w:b/>
                <w:lang w:val="ru-RU"/>
              </w:rPr>
            </w:pPr>
            <w:r>
              <w:rPr>
                <w:b/>
                <w:lang w:val="ru-RU"/>
              </w:rPr>
              <w:t>68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3" w:lineRule="auto"/>
              <w:ind w:left="72"/>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3" w:lineRule="auto"/>
              <w:ind w:left="72"/>
            </w:pPr>
          </w:p>
        </w:tc>
        <w:tc>
          <w:tcPr>
            <w:tcW w:w="649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bl>
    <w:p w:rsidR="00AE32A7" w:rsidRDefault="00AE32A7">
      <w:pPr>
        <w:sectPr w:rsidR="00AE32A7" w:rsidSect="00DA62D0">
          <w:pgSz w:w="16840" w:h="11900" w:orient="landscape"/>
          <w:pgMar w:top="610" w:right="666" w:bottom="284" w:left="640" w:header="720" w:footer="720" w:gutter="0"/>
          <w:cols w:space="720" w:equalWidth="0">
            <w:col w:w="15890" w:space="0"/>
          </w:cols>
          <w:docGrid w:linePitch="360"/>
        </w:sectPr>
      </w:pPr>
    </w:p>
    <w:p w:rsidR="00967BD7" w:rsidRPr="00967BD7" w:rsidRDefault="00967BD7" w:rsidP="00967BD7">
      <w:pPr>
        <w:autoSpaceDE w:val="0"/>
        <w:autoSpaceDN w:val="0"/>
        <w:spacing w:after="320" w:line="230" w:lineRule="auto"/>
        <w:rPr>
          <w:rFonts w:ascii="Cambria" w:eastAsia="MS Mincho" w:hAnsi="Cambria" w:cs="Times New Roman"/>
        </w:rPr>
      </w:pPr>
      <w:r w:rsidRPr="00967BD7">
        <w:rPr>
          <w:rFonts w:ascii="Times New Roman" w:eastAsia="Times New Roman" w:hAnsi="Times New Roman" w:cs="Times New Roman"/>
          <w:b/>
          <w:color w:val="000000"/>
          <w:sz w:val="24"/>
        </w:rPr>
        <w:lastRenderedPageBreak/>
        <w:t>ПОУРОЧН</w:t>
      </w:r>
      <w:r w:rsidRPr="00967BD7">
        <w:rPr>
          <w:rFonts w:ascii="Times New Roman" w:eastAsia="Times New Roman" w:hAnsi="Times New Roman" w:cs="Times New Roman"/>
          <w:b/>
          <w:color w:val="000000"/>
          <w:sz w:val="24"/>
          <w:lang w:val="ru-RU"/>
        </w:rPr>
        <w:t xml:space="preserve">И </w:t>
      </w:r>
      <w:r w:rsidRPr="00967BD7">
        <w:rPr>
          <w:rFonts w:ascii="Times New Roman" w:eastAsia="Times New Roman" w:hAnsi="Times New Roman" w:cs="Times New Roman"/>
          <w:b/>
          <w:color w:val="000000"/>
          <w:sz w:val="24"/>
        </w:rPr>
        <w:t>ПЛАНИРОВАНИ</w:t>
      </w:r>
    </w:p>
    <w:tbl>
      <w:tblPr>
        <w:tblStyle w:val="110"/>
        <w:tblW w:w="10632" w:type="dxa"/>
        <w:tblLayout w:type="fixed"/>
        <w:tblLook w:val="04A0" w:firstRow="1" w:lastRow="0" w:firstColumn="1" w:lastColumn="0" w:noHBand="0" w:noVBand="1"/>
      </w:tblPr>
      <w:tblGrid>
        <w:gridCol w:w="850"/>
        <w:gridCol w:w="3148"/>
        <w:gridCol w:w="850"/>
        <w:gridCol w:w="851"/>
        <w:gridCol w:w="384"/>
        <w:gridCol w:w="15"/>
        <w:gridCol w:w="6"/>
        <w:gridCol w:w="446"/>
        <w:gridCol w:w="1134"/>
        <w:gridCol w:w="993"/>
        <w:gridCol w:w="1955"/>
      </w:tblGrid>
      <w:tr w:rsidR="00967BD7" w:rsidRPr="00967BD7" w:rsidTr="00967BD7">
        <w:trPr>
          <w:trHeight w:val="401"/>
        </w:trPr>
        <w:tc>
          <w:tcPr>
            <w:tcW w:w="850" w:type="dxa"/>
            <w:vMerge w:val="restart"/>
          </w:tcPr>
          <w:p w:rsidR="00967BD7" w:rsidRPr="00967BD7" w:rsidRDefault="00967BD7" w:rsidP="00967BD7">
            <w:pPr>
              <w:rPr>
                <w:rFonts w:ascii="Times New Roman" w:hAnsi="Times New Roman" w:cs="Times New Roman"/>
                <w:sz w:val="24"/>
                <w:szCs w:val="28"/>
              </w:rPr>
            </w:pPr>
            <w:r w:rsidRPr="00967BD7">
              <w:rPr>
                <w:rFonts w:ascii="Times New Roman" w:eastAsia="Times New Roman" w:hAnsi="Times New Roman" w:cs="Times New Roman"/>
                <w:b/>
                <w:sz w:val="24"/>
                <w:szCs w:val="28"/>
                <w:lang w:eastAsia="ru-RU"/>
              </w:rPr>
              <w:t>Раг</w:t>
            </w:r>
            <w:proofErr w:type="gramStart"/>
            <w:r w:rsidRPr="00967BD7">
              <w:rPr>
                <w:rFonts w:ascii="Times New Roman" w:eastAsia="Times New Roman" w:hAnsi="Times New Roman" w:cs="Times New Roman"/>
                <w:b/>
                <w:sz w:val="24"/>
                <w:szCs w:val="28"/>
                <w:lang w:eastAsia="ru-RU"/>
              </w:rPr>
              <w:t>1</w:t>
            </w:r>
            <w:proofErr w:type="gramEnd"/>
          </w:p>
        </w:tc>
        <w:tc>
          <w:tcPr>
            <w:tcW w:w="3148" w:type="dxa"/>
            <w:vMerge w:val="restart"/>
            <w:tcBorders>
              <w:right w:val="single" w:sz="4" w:space="0" w:color="auto"/>
            </w:tcBorders>
          </w:tcPr>
          <w:p w:rsidR="00967BD7" w:rsidRPr="00967BD7" w:rsidRDefault="00967BD7" w:rsidP="00967BD7">
            <w:pPr>
              <w:jc w:val="center"/>
              <w:rPr>
                <w:rFonts w:ascii="Times New Roman" w:hAnsi="Times New Roman" w:cs="Times New Roman"/>
                <w:b/>
                <w:sz w:val="24"/>
                <w:szCs w:val="28"/>
              </w:rPr>
            </w:pPr>
            <w:r w:rsidRPr="00967BD7">
              <w:rPr>
                <w:rFonts w:ascii="Times New Roman" w:hAnsi="Times New Roman" w:cs="Times New Roman"/>
                <w:b/>
                <w:sz w:val="24"/>
                <w:szCs w:val="28"/>
              </w:rPr>
              <w:t>Урокан чулацам</w:t>
            </w:r>
          </w:p>
        </w:tc>
        <w:tc>
          <w:tcPr>
            <w:tcW w:w="2552" w:type="dxa"/>
            <w:gridSpan w:val="6"/>
            <w:tcBorders>
              <w:left w:val="single" w:sz="4" w:space="0" w:color="auto"/>
              <w:bottom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Cs w:val="28"/>
              </w:rPr>
              <w:t xml:space="preserve">     Сахьтийн барам</w:t>
            </w:r>
          </w:p>
        </w:tc>
        <w:tc>
          <w:tcPr>
            <w:tcW w:w="2127" w:type="dxa"/>
            <w:gridSpan w:val="2"/>
            <w:tcBorders>
              <w:bottom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Cs w:val="28"/>
              </w:rPr>
              <w:t>1аморан терахь</w:t>
            </w:r>
          </w:p>
        </w:tc>
        <w:tc>
          <w:tcPr>
            <w:tcW w:w="1955" w:type="dxa"/>
            <w:vMerge w:val="restart"/>
          </w:tcPr>
          <w:p w:rsidR="00967BD7" w:rsidRPr="00967BD7" w:rsidRDefault="00967BD7" w:rsidP="00967BD7">
            <w:pPr>
              <w:rPr>
                <w:rFonts w:ascii="Times New Roman" w:hAnsi="Times New Roman" w:cs="Times New Roman"/>
                <w:b/>
                <w:sz w:val="28"/>
                <w:szCs w:val="28"/>
              </w:rPr>
            </w:pPr>
            <w:r w:rsidRPr="00967BD7">
              <w:rPr>
                <w:rFonts w:ascii="Times New Roman" w:eastAsia="MS Mincho" w:hAnsi="Times New Roman" w:cs="Times New Roman"/>
                <w:b/>
              </w:rPr>
              <w:t>Талламан кепаш, тайпанаш</w:t>
            </w:r>
          </w:p>
        </w:tc>
      </w:tr>
      <w:tr w:rsidR="00967BD7" w:rsidRPr="00967BD7" w:rsidTr="00967BD7">
        <w:trPr>
          <w:trHeight w:val="570"/>
        </w:trPr>
        <w:tc>
          <w:tcPr>
            <w:tcW w:w="850" w:type="dxa"/>
            <w:vMerge/>
          </w:tcPr>
          <w:p w:rsidR="00967BD7" w:rsidRPr="00967BD7" w:rsidRDefault="00967BD7" w:rsidP="00967BD7">
            <w:pPr>
              <w:rPr>
                <w:rFonts w:ascii="Times New Roman" w:eastAsia="Times New Roman" w:hAnsi="Times New Roman" w:cs="Times New Roman"/>
                <w:b/>
                <w:sz w:val="28"/>
                <w:szCs w:val="28"/>
                <w:lang w:eastAsia="ru-RU"/>
              </w:rPr>
            </w:pPr>
          </w:p>
        </w:tc>
        <w:tc>
          <w:tcPr>
            <w:tcW w:w="3148" w:type="dxa"/>
            <w:vMerge/>
            <w:tcBorders>
              <w:right w:val="single" w:sz="4" w:space="0" w:color="auto"/>
            </w:tcBorders>
          </w:tcPr>
          <w:p w:rsidR="00967BD7" w:rsidRPr="00967BD7" w:rsidRDefault="00967BD7" w:rsidP="00967BD7">
            <w:pPr>
              <w:jc w:val="center"/>
              <w:rPr>
                <w:rFonts w:ascii="Times New Roman" w:hAnsi="Times New Roman" w:cs="Times New Roman"/>
                <w:b/>
                <w:sz w:val="28"/>
                <w:szCs w:val="28"/>
              </w:rPr>
            </w:pPr>
          </w:p>
        </w:tc>
        <w:tc>
          <w:tcPr>
            <w:tcW w:w="850"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20"/>
                <w:szCs w:val="28"/>
              </w:rPr>
              <w:t>дерриг</w:t>
            </w:r>
          </w:p>
        </w:tc>
        <w:tc>
          <w:tcPr>
            <w:tcW w:w="851"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16"/>
                <w:szCs w:val="28"/>
              </w:rPr>
              <w:t>Талламан белхаш</w:t>
            </w:r>
          </w:p>
        </w:tc>
        <w:tc>
          <w:tcPr>
            <w:tcW w:w="851" w:type="dxa"/>
            <w:gridSpan w:val="4"/>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16"/>
                <w:szCs w:val="28"/>
              </w:rPr>
            </w:pPr>
            <w:r w:rsidRPr="00967BD7">
              <w:rPr>
                <w:rFonts w:ascii="Times New Roman" w:hAnsi="Times New Roman" w:cs="Times New Roman"/>
                <w:b/>
                <w:sz w:val="16"/>
                <w:szCs w:val="28"/>
              </w:rPr>
              <w:t>Кхолла-</w:t>
            </w:r>
          </w:p>
          <w:p w:rsidR="00967BD7" w:rsidRPr="00967BD7" w:rsidRDefault="00967BD7" w:rsidP="00967BD7">
            <w:pPr>
              <w:rPr>
                <w:rFonts w:ascii="Times New Roman" w:hAnsi="Times New Roman" w:cs="Times New Roman"/>
                <w:b/>
                <w:sz w:val="16"/>
                <w:szCs w:val="28"/>
              </w:rPr>
            </w:pPr>
            <w:r w:rsidRPr="00967BD7">
              <w:rPr>
                <w:rFonts w:ascii="Times New Roman" w:hAnsi="Times New Roman" w:cs="Times New Roman"/>
                <w:b/>
                <w:sz w:val="16"/>
                <w:szCs w:val="28"/>
              </w:rPr>
              <w:t>раллин белхаш</w:t>
            </w:r>
          </w:p>
        </w:tc>
        <w:tc>
          <w:tcPr>
            <w:tcW w:w="1134"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20"/>
                <w:szCs w:val="28"/>
              </w:rPr>
              <w:t>Планаца</w:t>
            </w:r>
          </w:p>
        </w:tc>
        <w:tc>
          <w:tcPr>
            <w:tcW w:w="993" w:type="dxa"/>
            <w:tcBorders>
              <w:top w:val="single" w:sz="4" w:space="0" w:color="auto"/>
              <w:left w:val="single" w:sz="4" w:space="0" w:color="auto"/>
            </w:tcBorders>
          </w:tcPr>
          <w:p w:rsidR="00967BD7" w:rsidRPr="00967BD7" w:rsidRDefault="00967BD7" w:rsidP="00967BD7">
            <w:pPr>
              <w:rPr>
                <w:rFonts w:ascii="Times New Roman" w:hAnsi="Times New Roman" w:cs="Times New Roman"/>
                <w:b/>
                <w:sz w:val="20"/>
                <w:szCs w:val="28"/>
              </w:rPr>
            </w:pPr>
            <w:r w:rsidRPr="00967BD7">
              <w:rPr>
                <w:rFonts w:ascii="Times New Roman" w:hAnsi="Times New Roman" w:cs="Times New Roman"/>
                <w:b/>
                <w:sz w:val="20"/>
                <w:szCs w:val="28"/>
              </w:rPr>
              <w:t>Билггал</w:t>
            </w:r>
          </w:p>
        </w:tc>
        <w:tc>
          <w:tcPr>
            <w:tcW w:w="1955" w:type="dxa"/>
            <w:vMerge/>
          </w:tcPr>
          <w:p w:rsidR="00967BD7" w:rsidRPr="00967BD7" w:rsidRDefault="00967BD7" w:rsidP="00967BD7">
            <w:pPr>
              <w:rPr>
                <w:rFonts w:ascii="Times New Roman" w:hAnsi="Times New Roman" w:cs="Times New Roman"/>
                <w:b/>
                <w:sz w:val="28"/>
                <w:szCs w:val="28"/>
              </w:rPr>
            </w:pPr>
          </w:p>
        </w:tc>
      </w:tr>
      <w:tr w:rsidR="00967BD7" w:rsidRPr="00967BD7" w:rsidTr="00967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0"/>
        </w:trPr>
        <w:tc>
          <w:tcPr>
            <w:tcW w:w="10632" w:type="dxa"/>
            <w:gridSpan w:val="11"/>
          </w:tcPr>
          <w:p w:rsidR="00967BD7" w:rsidRPr="00967BD7" w:rsidRDefault="00967BD7" w:rsidP="00967BD7">
            <w:pPr>
              <w:jc w:val="center"/>
              <w:rPr>
                <w:rFonts w:ascii="Times New Roman" w:hAnsi="Times New Roman" w:cs="Times New Roman"/>
                <w:b/>
                <w:sz w:val="28"/>
                <w:szCs w:val="28"/>
                <w:lang w:val="en-US"/>
              </w:rPr>
            </w:pPr>
            <w:r w:rsidRPr="00967BD7">
              <w:rPr>
                <w:rFonts w:ascii="Times New Roman" w:hAnsi="Times New Roman" w:cs="Times New Roman"/>
                <w:b/>
                <w:sz w:val="28"/>
                <w:szCs w:val="28"/>
              </w:rPr>
              <w:t>Даймехкан</w:t>
            </w:r>
            <w:r w:rsidRPr="00967BD7">
              <w:rPr>
                <w:rFonts w:ascii="Times New Roman" w:hAnsi="Times New Roman" w:cs="Times New Roman"/>
                <w:b/>
                <w:sz w:val="28"/>
                <w:szCs w:val="28"/>
                <w:lang w:val="en-US"/>
              </w:rPr>
              <w:t xml:space="preserve"> 1</w:t>
            </w:r>
            <w:r w:rsidRPr="00967BD7">
              <w:rPr>
                <w:rFonts w:ascii="Times New Roman" w:hAnsi="Times New Roman" w:cs="Times New Roman"/>
                <w:b/>
                <w:sz w:val="28"/>
                <w:szCs w:val="28"/>
              </w:rPr>
              <w:t>алам</w:t>
            </w:r>
            <w:r w:rsidRPr="00967BD7">
              <w:rPr>
                <w:rFonts w:ascii="Times New Roman" w:hAnsi="Times New Roman" w:cs="Times New Roman"/>
                <w:b/>
                <w:sz w:val="28"/>
                <w:szCs w:val="28"/>
                <w:lang w:val="en-US"/>
              </w:rPr>
              <w:t xml:space="preserve">. </w:t>
            </w:r>
            <w:r w:rsidRPr="00967BD7">
              <w:rPr>
                <w:rFonts w:ascii="Times New Roman" w:hAnsi="Times New Roman" w:cs="Times New Roman"/>
                <w:b/>
                <w:sz w:val="28"/>
                <w:szCs w:val="28"/>
              </w:rPr>
              <w:t>Аьхке</w:t>
            </w:r>
            <w:r w:rsidRPr="00967BD7">
              <w:rPr>
                <w:rFonts w:ascii="Times New Roman" w:hAnsi="Times New Roman" w:cs="Times New Roman"/>
                <w:b/>
                <w:sz w:val="28"/>
                <w:szCs w:val="28"/>
                <w:lang w:val="en-US"/>
              </w:rPr>
              <w:t xml:space="preserve">. </w:t>
            </w:r>
            <w:r w:rsidRPr="00967BD7">
              <w:rPr>
                <w:rFonts w:ascii="Times New Roman" w:hAnsi="Times New Roman" w:cs="Times New Roman"/>
                <w:b/>
                <w:sz w:val="28"/>
                <w:szCs w:val="28"/>
              </w:rPr>
              <w:t>Гуьйре</w:t>
            </w:r>
            <w:r w:rsidRPr="00967BD7">
              <w:rPr>
                <w:rFonts w:ascii="Times New Roman" w:hAnsi="Times New Roman" w:cs="Times New Roman"/>
                <w:b/>
                <w:sz w:val="28"/>
                <w:szCs w:val="28"/>
                <w:lang w:val="en-US"/>
              </w:rPr>
              <w:t xml:space="preserve">. (6 </w:t>
            </w:r>
            <w:r w:rsidRPr="00967BD7">
              <w:rPr>
                <w:rFonts w:ascii="Times New Roman" w:hAnsi="Times New Roman" w:cs="Times New Roman"/>
                <w:b/>
                <w:sz w:val="28"/>
                <w:szCs w:val="28"/>
              </w:rPr>
              <w:t>сахьт</w:t>
            </w:r>
            <w:r w:rsidRPr="00967BD7">
              <w:rPr>
                <w:rFonts w:ascii="Times New Roman" w:hAnsi="Times New Roman" w:cs="Times New Roman"/>
                <w:b/>
                <w:sz w:val="28"/>
                <w:szCs w:val="28"/>
                <w:lang w:val="en-US"/>
              </w:rPr>
              <w:t>).</w:t>
            </w:r>
            <w:r w:rsidRPr="00967BD7">
              <w:rPr>
                <w:rFonts w:ascii="Times New Roman" w:hAnsi="Times New Roman" w:cs="Times New Roman"/>
                <w:sz w:val="28"/>
                <w:szCs w:val="28"/>
                <w:lang w:val="en-US"/>
              </w:rPr>
              <w:br/>
            </w:r>
          </w:p>
        </w:tc>
      </w:tr>
      <w:tr w:rsidR="00967BD7" w:rsidRPr="00BA4965" w:rsidTr="00DF471C">
        <w:trPr>
          <w:trHeight w:val="1436"/>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3148" w:type="dxa"/>
            <w:tcBorders>
              <w:right w:val="single" w:sz="4" w:space="0" w:color="auto"/>
            </w:tcBorders>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Аьхке дагалацар</w:t>
            </w:r>
            <w:proofErr w:type="gramStart"/>
            <w:r w:rsidRPr="00967BD7">
              <w:rPr>
                <w:rFonts w:ascii="Times New Roman" w:hAnsi="Times New Roman" w:cs="Times New Roman"/>
                <w:color w:val="000000"/>
                <w:sz w:val="28"/>
                <w:szCs w:val="24"/>
              </w:rPr>
              <w:t xml:space="preserve">.. </w:t>
            </w:r>
            <w:proofErr w:type="gramEnd"/>
          </w:p>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Ч1ерий дахар.  </w:t>
            </w:r>
          </w:p>
        </w:tc>
        <w:tc>
          <w:tcPr>
            <w:tcW w:w="850"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01.09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Д.Кагерманов «Дог1а дар»,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02.09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«Гуьйренан тидамаш»,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08.09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Демеев И. «Г1а»,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09.09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5.</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Бианки В. «Чено к1орнеш лийчор».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15.09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Э.Мамакаев «Гуьйренан 1уьйре».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16.09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c>
          <w:tcPr>
            <w:tcW w:w="8677" w:type="dxa"/>
            <w:gridSpan w:val="10"/>
          </w:tcPr>
          <w:p w:rsidR="00967BD7" w:rsidRPr="00967BD7" w:rsidRDefault="00967BD7" w:rsidP="00967BD7">
            <w:pPr>
              <w:shd w:val="clear" w:color="auto" w:fill="FFFFFF"/>
              <w:autoSpaceDE w:val="0"/>
              <w:autoSpaceDN w:val="0"/>
              <w:adjustRightInd w:val="0"/>
              <w:jc w:val="center"/>
              <w:rPr>
                <w:rFonts w:ascii="Times New Roman" w:eastAsia="Times New Roman" w:hAnsi="Times New Roman" w:cs="Times New Roman"/>
                <w:sz w:val="24"/>
                <w:szCs w:val="24"/>
              </w:rPr>
            </w:pPr>
            <w:r w:rsidRPr="00967BD7">
              <w:rPr>
                <w:rFonts w:ascii="Times New Roman" w:eastAsia="Times New Roman" w:hAnsi="Times New Roman" w:cs="Times New Roman"/>
                <w:b/>
                <w:sz w:val="28"/>
                <w:szCs w:val="24"/>
              </w:rPr>
              <w:t>«Г1иллакх-оьздангаллех лаьцна» (8с.)</w:t>
            </w:r>
          </w:p>
          <w:p w:rsidR="00967BD7" w:rsidRPr="00967BD7" w:rsidRDefault="00967BD7" w:rsidP="00967BD7">
            <w:pPr>
              <w:jc w:val="center"/>
              <w:rPr>
                <w:rFonts w:ascii="Times New Roman" w:hAnsi="Times New Roman" w:cs="Times New Roman"/>
                <w:b/>
                <w:sz w:val="24"/>
                <w:szCs w:val="24"/>
              </w:rPr>
            </w:pP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BA4965" w:rsidTr="00967BD7">
        <w:trPr>
          <w:trHeight w:val="276"/>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Дений</w:t>
            </w:r>
            <w:proofErr w:type="gramStart"/>
            <w:r w:rsidRPr="00967BD7">
              <w:rPr>
                <w:rFonts w:ascii="Times New Roman" w:hAnsi="Times New Roman" w:cs="Times New Roman"/>
                <w:b/>
                <w:sz w:val="28"/>
                <w:szCs w:val="24"/>
              </w:rPr>
              <w:t>,</w:t>
            </w:r>
            <w:r w:rsidRPr="00967BD7">
              <w:rPr>
                <w:rFonts w:ascii="Times New Roman" w:hAnsi="Times New Roman" w:cs="Times New Roman"/>
                <w:sz w:val="28"/>
                <w:szCs w:val="24"/>
              </w:rPr>
              <w:t>н</w:t>
            </w:r>
            <w:proofErr w:type="gramEnd"/>
            <w:r w:rsidRPr="00967BD7">
              <w:rPr>
                <w:rFonts w:ascii="Times New Roman" w:hAnsi="Times New Roman" w:cs="Times New Roman"/>
                <w:sz w:val="28"/>
                <w:szCs w:val="24"/>
              </w:rPr>
              <w:t>анний дика хилар.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 xml:space="preserve">      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rPr>
                <w:rFonts w:ascii="Times New Roman" w:hAnsi="Times New Roman" w:cs="Times New Roman"/>
                <w:b/>
                <w:sz w:val="24"/>
                <w:szCs w:val="24"/>
              </w:rPr>
            </w:pPr>
            <w:r>
              <w:rPr>
                <w:rFonts w:ascii="Times New Roman" w:hAnsi="Times New Roman" w:cs="Times New Roman"/>
                <w:b/>
                <w:sz w:val="24"/>
                <w:szCs w:val="24"/>
              </w:rPr>
              <w:t>22.09</w:t>
            </w: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967BD7">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384"/>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В.Осеева «К1ентий»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23.09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p w:rsidR="00DF471C" w:rsidRPr="00DF471C" w:rsidRDefault="00DF471C" w:rsidP="00DF471C"/>
          <w:p w:rsidR="00967BD7" w:rsidRPr="00967BD7" w:rsidRDefault="00967BD7" w:rsidP="00967BD7">
            <w:pPr>
              <w:jc w:val="center"/>
              <w:rPr>
                <w:rFonts w:ascii="Times New Roman" w:hAnsi="Times New Roman" w:cs="Times New Roman"/>
                <w:b/>
                <w:sz w:val="24"/>
                <w:szCs w:val="24"/>
              </w:rPr>
            </w:pPr>
          </w:p>
        </w:tc>
      </w:tr>
      <w:tr w:rsidR="00967BD7" w:rsidRPr="00BA4965" w:rsidTr="00967BD7">
        <w:trPr>
          <w:trHeight w:val="19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Э.Мамакаев «Нана» В.Осеева «Йоккха стаг»</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29.09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14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Ц1ена хи</w:t>
            </w:r>
            <w:proofErr w:type="gramStart"/>
            <w:r w:rsidRPr="00967BD7">
              <w:rPr>
                <w:rFonts w:ascii="Times New Roman" w:hAnsi="Times New Roman" w:cs="Times New Roman"/>
                <w:sz w:val="28"/>
                <w:szCs w:val="24"/>
              </w:rPr>
              <w:t xml:space="preserve"> .</w:t>
            </w:r>
            <w:proofErr w:type="gramEnd"/>
            <w:r w:rsidRPr="00967BD7">
              <w:rPr>
                <w:rFonts w:ascii="Times New Roman" w:hAnsi="Times New Roman" w:cs="Times New Roman"/>
                <w:sz w:val="28"/>
                <w:szCs w:val="24"/>
              </w:rPr>
              <w:t>Ц1ена  хила вай?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30.09</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60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 Харцлийна 1у. Х1ума яар. Пайх1амаро нийсонах лаьцна аьлларг</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06.10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1-Хь</w:t>
            </w:r>
            <w:proofErr w:type="gramStart"/>
            <w:r w:rsidRPr="00967BD7">
              <w:rPr>
                <w:rFonts w:ascii="Times New Roman" w:hAnsi="Times New Roman" w:cs="Times New Roman"/>
                <w:sz w:val="28"/>
                <w:szCs w:val="24"/>
              </w:rPr>
              <w:t>.Х</w:t>
            </w:r>
            <w:proofErr w:type="gramEnd"/>
            <w:r w:rsidRPr="00967BD7">
              <w:rPr>
                <w:rFonts w:ascii="Times New Roman" w:hAnsi="Times New Roman" w:cs="Times New Roman"/>
                <w:sz w:val="28"/>
                <w:szCs w:val="24"/>
              </w:rPr>
              <w:t>атуев «Г1иллакх».</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07.10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9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13</w:t>
            </w:r>
          </w:p>
        </w:tc>
        <w:tc>
          <w:tcPr>
            <w:tcW w:w="3148" w:type="dxa"/>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4"/>
              </w:rPr>
            </w:pPr>
            <w:r w:rsidRPr="00967BD7">
              <w:rPr>
                <w:rFonts w:ascii="Times New Roman" w:hAnsi="Times New Roman" w:cs="Times New Roman"/>
                <w:sz w:val="28"/>
                <w:szCs w:val="24"/>
              </w:rPr>
              <w:t>Б.Дикаев «Берашка-сайн доттаг1ашка»</w:t>
            </w:r>
            <w:r w:rsidRPr="00967BD7">
              <w:rPr>
                <w:rFonts w:ascii="Times New Roman" w:hAnsi="Times New Roman" w:cs="Times New Roman"/>
                <w:b/>
                <w:sz w:val="28"/>
                <w:szCs w:val="24"/>
              </w:rPr>
              <w:t xml:space="preserve">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13.10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rPr>
          <w:trHeight w:val="25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14</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Талламан болх хьалхарчу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14.10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967BD7">
            <w:pPr>
              <w:jc w:val="cente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967BD7" w:rsidTr="00967BD7">
        <w:trPr>
          <w:trHeight w:val="601"/>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Берийн дахар.(5 сахьт)</w:t>
            </w:r>
          </w:p>
        </w:tc>
      </w:tr>
      <w:tr w:rsidR="00967BD7" w:rsidRPr="00BA4965" w:rsidTr="00967BD7">
        <w:trPr>
          <w:trHeight w:val="16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Ж.Махмаев «Маликатан доттаг1ий».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20.10.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6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Т.Ахмадова «Нура»»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21.10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357"/>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З.Муталибов «Дешархойн къийсадаларш».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27.10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30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«Доллучун шен хан ю».</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28.10</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 xml:space="preserve">Ша-шен мах хадор «Жам1даран </w:t>
            </w:r>
            <w:r w:rsidRPr="00DF471C">
              <w:rPr>
                <w:rFonts w:ascii="Times New Roman" w:eastAsia="Times New Roman" w:hAnsi="Times New Roman" w:cs="Times New Roman"/>
                <w:sz w:val="24"/>
                <w:szCs w:val="24"/>
                <w:lang w:eastAsia="ru-RU"/>
              </w:rPr>
              <w:lastRenderedPageBreak/>
              <w:t>кехатца»</w:t>
            </w:r>
          </w:p>
        </w:tc>
      </w:tr>
      <w:tr w:rsidR="00967BD7" w:rsidRPr="00BA4965" w:rsidTr="00967BD7">
        <w:trPr>
          <w:trHeight w:val="27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19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П.Абубакарова «Дешнех ловза»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10.11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rPr>
          <w:trHeight w:val="601"/>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Вайн доттаг1ий-дийнаташ. (8 сахьт).</w:t>
            </w:r>
          </w:p>
        </w:tc>
      </w:tr>
      <w:tr w:rsidR="00967BD7" w:rsidRPr="00BA4965" w:rsidTr="00967BD7">
        <w:trPr>
          <w:trHeight w:val="32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Х.Берсанов «Бексолтин алаша</w:t>
            </w:r>
            <w:r w:rsidRPr="00967BD7">
              <w:rPr>
                <w:rFonts w:ascii="Times New Roman" w:hAnsi="Times New Roman" w:cs="Times New Roman"/>
                <w:color w:val="000000"/>
                <w:sz w:val="28"/>
                <w:szCs w:val="24"/>
              </w:rPr>
              <w:t>.</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FF5297" w:rsidRDefault="00FF5297" w:rsidP="00967BD7">
            <w:pPr>
              <w:jc w:val="center"/>
              <w:rPr>
                <w:rFonts w:ascii="Times New Roman" w:hAnsi="Times New Roman" w:cs="Times New Roman"/>
                <w:b/>
                <w:sz w:val="24"/>
                <w:szCs w:val="24"/>
              </w:rPr>
            </w:pPr>
            <w:r w:rsidRPr="00FF5297">
              <w:rPr>
                <w:rFonts w:ascii="Times New Roman" w:hAnsi="Times New Roman" w:cs="Times New Roman"/>
                <w:b/>
                <w:sz w:val="24"/>
                <w:szCs w:val="24"/>
              </w:rPr>
              <w:t>11.11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87"/>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Ж.Махмаев «Ши к1еза» </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FF529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17.11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Хь</w:t>
            </w:r>
            <w:proofErr w:type="gramStart"/>
            <w:r w:rsidRPr="00967BD7">
              <w:rPr>
                <w:rFonts w:ascii="Times New Roman" w:hAnsi="Times New Roman" w:cs="Times New Roman"/>
                <w:sz w:val="28"/>
                <w:szCs w:val="24"/>
              </w:rPr>
              <w:t>.С</w:t>
            </w:r>
            <w:proofErr w:type="gramEnd"/>
            <w:r w:rsidRPr="00967BD7">
              <w:rPr>
                <w:rFonts w:ascii="Times New Roman" w:hAnsi="Times New Roman" w:cs="Times New Roman"/>
                <w:sz w:val="28"/>
                <w:szCs w:val="24"/>
              </w:rPr>
              <w:t xml:space="preserve">аракаев «Борзик», </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sz w:val="24"/>
                <w:szCs w:val="24"/>
              </w:rPr>
            </w:pPr>
            <w:r>
              <w:rPr>
                <w:rFonts w:ascii="Times New Roman" w:hAnsi="Times New Roman" w:cs="Times New Roman"/>
                <w:sz w:val="24"/>
                <w:szCs w:val="24"/>
              </w:rPr>
              <w:t>18.11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 Мамакаев «Тхан пису»</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sz w:val="24"/>
                <w:szCs w:val="24"/>
              </w:rPr>
            </w:pPr>
            <w:r>
              <w:rPr>
                <w:rFonts w:ascii="Times New Roman" w:hAnsi="Times New Roman" w:cs="Times New Roman"/>
                <w:sz w:val="24"/>
                <w:szCs w:val="24"/>
              </w:rPr>
              <w:t>24.11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24</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Э.Мамакаев «Акхарой долчохь»</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sz w:val="24"/>
                <w:szCs w:val="24"/>
              </w:rPr>
            </w:pPr>
            <w:r>
              <w:rPr>
                <w:rFonts w:ascii="Times New Roman" w:hAnsi="Times New Roman" w:cs="Times New Roman"/>
                <w:sz w:val="24"/>
                <w:szCs w:val="24"/>
              </w:rPr>
              <w:t>25.11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Ш.Макалов «Дехкий дийна муха дисира</w:t>
            </w:r>
            <w:proofErr w:type="gramStart"/>
            <w:r w:rsidRPr="00967BD7">
              <w:rPr>
                <w:rFonts w:ascii="Times New Roman" w:hAnsi="Times New Roman" w:cs="Times New Roman"/>
                <w:sz w:val="28"/>
                <w:szCs w:val="24"/>
              </w:rPr>
              <w:t>»..</w:t>
            </w:r>
            <w:proofErr w:type="gramEnd"/>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sz w:val="24"/>
                <w:szCs w:val="24"/>
              </w:rPr>
            </w:pPr>
            <w:r>
              <w:rPr>
                <w:rFonts w:ascii="Times New Roman" w:hAnsi="Times New Roman" w:cs="Times New Roman"/>
                <w:sz w:val="24"/>
                <w:szCs w:val="24"/>
              </w:rPr>
              <w:t>01.12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А.Тапалаева « Массарна дерг-ловзар»</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sz w:val="24"/>
                <w:szCs w:val="24"/>
              </w:rPr>
            </w:pPr>
            <w:r>
              <w:rPr>
                <w:rFonts w:ascii="Times New Roman" w:hAnsi="Times New Roman" w:cs="Times New Roman"/>
                <w:sz w:val="24"/>
                <w:szCs w:val="24"/>
              </w:rPr>
              <w:t>02.12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w:t>
            </w:r>
            <w:proofErr w:type="gramStart"/>
            <w:r w:rsidRPr="00967BD7">
              <w:rPr>
                <w:rFonts w:ascii="Times New Roman" w:hAnsi="Times New Roman" w:cs="Times New Roman"/>
                <w:sz w:val="28"/>
                <w:szCs w:val="24"/>
              </w:rPr>
              <w:t>.С</w:t>
            </w:r>
            <w:proofErr w:type="gramEnd"/>
            <w:r w:rsidRPr="00967BD7">
              <w:rPr>
                <w:rFonts w:ascii="Times New Roman" w:hAnsi="Times New Roman" w:cs="Times New Roman"/>
                <w:sz w:val="28"/>
                <w:szCs w:val="24"/>
              </w:rPr>
              <w:t>аракаев «Х1орш х1ун ю?».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sz w:val="24"/>
                <w:szCs w:val="24"/>
              </w:rPr>
            </w:pPr>
            <w:r>
              <w:rPr>
                <w:rFonts w:ascii="Times New Roman" w:hAnsi="Times New Roman" w:cs="Times New Roman"/>
                <w:sz w:val="24"/>
                <w:szCs w:val="24"/>
              </w:rPr>
              <w:t>08.12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967BD7"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w:t>
            </w:r>
            <w:proofErr w:type="gramStart"/>
            <w:r w:rsidRPr="00967BD7">
              <w:rPr>
                <w:rFonts w:ascii="Times New Roman" w:hAnsi="Times New Roman" w:cs="Times New Roman"/>
                <w:b/>
                <w:sz w:val="28"/>
                <w:szCs w:val="24"/>
              </w:rPr>
              <w:t>Болх-доккха хазахетар 7 сахьт).</w:t>
            </w:r>
            <w:r w:rsidRPr="00967BD7">
              <w:rPr>
                <w:rFonts w:ascii="Times New Roman" w:hAnsi="Times New Roman" w:cs="Times New Roman"/>
                <w:b/>
                <w:sz w:val="24"/>
                <w:szCs w:val="24"/>
              </w:rPr>
              <w:br/>
            </w:r>
            <w:proofErr w:type="gramEnd"/>
          </w:p>
        </w:tc>
      </w:tr>
      <w:tr w:rsidR="00967BD7" w:rsidRPr="00967BD7"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28</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 xml:space="preserve">Талламан болх </w:t>
            </w:r>
            <w:r w:rsidRPr="00967BD7">
              <w:rPr>
                <w:rFonts w:ascii="Times New Roman" w:eastAsia="Times New Roman" w:hAnsi="Times New Roman" w:cs="Times New Roman"/>
                <w:b/>
                <w:sz w:val="28"/>
                <w:szCs w:val="24"/>
              </w:rPr>
              <w:lastRenderedPageBreak/>
              <w:t>шолг1ачу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lastRenderedPageBreak/>
              <w:t>1</w:t>
            </w:r>
          </w:p>
        </w:tc>
        <w:tc>
          <w:tcPr>
            <w:tcW w:w="851" w:type="dxa"/>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09.12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967BD7">
            <w:pPr>
              <w:jc w:val="cente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BA4965" w:rsidTr="00967BD7">
        <w:trPr>
          <w:trHeight w:val="3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29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З.Муталибов «</w:t>
            </w:r>
            <w:proofErr w:type="gramStart"/>
            <w:r w:rsidRPr="00967BD7">
              <w:rPr>
                <w:rFonts w:ascii="Times New Roman" w:hAnsi="Times New Roman" w:cs="Times New Roman"/>
                <w:sz w:val="28"/>
                <w:szCs w:val="24"/>
              </w:rPr>
              <w:t>Муьлхха</w:t>
            </w:r>
            <w:proofErr w:type="gramEnd"/>
            <w:r w:rsidRPr="00967BD7">
              <w:rPr>
                <w:rFonts w:ascii="Times New Roman" w:hAnsi="Times New Roman" w:cs="Times New Roman"/>
                <w:sz w:val="28"/>
                <w:szCs w:val="24"/>
              </w:rPr>
              <w:t xml:space="preserve"> а болх оьшуш бу»..</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15.12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«Маликат».</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16.12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«Пхьола».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22.12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«Пхьола».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23.12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 Кагерманов. «Говзанчаш Х.Ошаев «Ши накъост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12.01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rPr>
          <w:trHeight w:val="418"/>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Г.Балл «Цхьана меттехь ца соцу мало».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13.01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967BD7" w:rsidTr="00967BD7">
        <w:trPr>
          <w:trHeight w:val="359"/>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1а (7 сахьт)</w:t>
            </w:r>
          </w:p>
        </w:tc>
      </w:tr>
      <w:tr w:rsidR="00967BD7" w:rsidRPr="00BA4965" w:rsidTr="00967BD7">
        <w:trPr>
          <w:trHeight w:val="2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1.Мамакаев «1а»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19.01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8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Э.Мамакаев «Керла шо»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20.01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Туьйра «1аьнан оьг1азло»</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26.01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5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«Салазаш хахкар»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27.01</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 xml:space="preserve">ен мах хадор «Жам1даран </w:t>
            </w:r>
            <w:r>
              <w:rPr>
                <w:rFonts w:ascii="Times New Roman" w:eastAsia="Times New Roman" w:hAnsi="Times New Roman" w:cs="Times New Roman"/>
                <w:sz w:val="24"/>
                <w:szCs w:val="24"/>
                <w:lang w:eastAsia="ru-RU"/>
              </w:rPr>
              <w:lastRenderedPageBreak/>
              <w:t>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39</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Хь</w:t>
            </w:r>
            <w:proofErr w:type="gramStart"/>
            <w:r w:rsidRPr="00967BD7">
              <w:rPr>
                <w:rFonts w:ascii="Times New Roman" w:hAnsi="Times New Roman" w:cs="Times New Roman"/>
                <w:sz w:val="28"/>
                <w:szCs w:val="24"/>
              </w:rPr>
              <w:t>.С</w:t>
            </w:r>
            <w:proofErr w:type="gramEnd"/>
            <w:r w:rsidRPr="00967BD7">
              <w:rPr>
                <w:rFonts w:ascii="Times New Roman" w:hAnsi="Times New Roman" w:cs="Times New Roman"/>
                <w:sz w:val="28"/>
                <w:szCs w:val="24"/>
              </w:rPr>
              <w:t xml:space="preserve">аракаев «Дарц».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02.02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Д.Кагерманов Г1ура-дада».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03.02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3859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w:t>
            </w:r>
            <w:proofErr w:type="gramStart"/>
            <w:r w:rsidRPr="00967BD7">
              <w:rPr>
                <w:rFonts w:ascii="Times New Roman" w:hAnsi="Times New Roman" w:cs="Times New Roman"/>
                <w:sz w:val="28"/>
                <w:szCs w:val="24"/>
              </w:rPr>
              <w:t>.С</w:t>
            </w:r>
            <w:proofErr w:type="gramEnd"/>
            <w:r w:rsidRPr="00967BD7">
              <w:rPr>
                <w:rFonts w:ascii="Times New Roman" w:hAnsi="Times New Roman" w:cs="Times New Roman"/>
                <w:sz w:val="28"/>
                <w:szCs w:val="24"/>
              </w:rPr>
              <w:t>аракаев «Х1ара маца хуьлу</w:t>
            </w:r>
            <w:r w:rsidR="00385900">
              <w:rPr>
                <w:rFonts w:ascii="Times New Roman" w:hAnsi="Times New Roman" w:cs="Times New Roman"/>
                <w:sz w:val="28"/>
                <w:szCs w:val="24"/>
              </w:rPr>
              <w:t>. Айхь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09.02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385900"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Вайн Даймохк (4 сахьт)</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«Нефтах х1ун йоккху?».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10.02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1адиз Кусаев «Сан г1ала»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16.02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«Хиш» «Вайн хиш чохь хуьлу ч1ерий»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17.02</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45</w:t>
            </w:r>
          </w:p>
        </w:tc>
        <w:tc>
          <w:tcPr>
            <w:tcW w:w="3148" w:type="dxa"/>
          </w:tcPr>
          <w:p w:rsid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«Машар»</w:t>
            </w:r>
          </w:p>
          <w:p w:rsidR="00D75761" w:rsidRPr="00967BD7" w:rsidRDefault="00D75761" w:rsidP="00967BD7">
            <w:pPr>
              <w:rPr>
                <w:rFonts w:ascii="Times New Roman" w:hAnsi="Times New Roman" w:cs="Times New Roman"/>
                <w:sz w:val="28"/>
                <w:szCs w:val="24"/>
              </w:rPr>
            </w:pPr>
            <w:r>
              <w:rPr>
                <w:rFonts w:ascii="Times New Roman" w:hAnsi="Times New Roman" w:cs="Times New Roman"/>
                <w:sz w:val="28"/>
                <w:szCs w:val="24"/>
              </w:rPr>
              <w:t>Айхьхьо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02.03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p w:rsidR="00D75761"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BA4965" w:rsidTr="00967BD7">
        <w:tc>
          <w:tcPr>
            <w:tcW w:w="8677" w:type="dxa"/>
            <w:gridSpan w:val="10"/>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Б1аьсте</w:t>
            </w:r>
            <w:proofErr w:type="gramStart"/>
            <w:r w:rsidRPr="00967BD7">
              <w:rPr>
                <w:rFonts w:ascii="Times New Roman" w:hAnsi="Times New Roman" w:cs="Times New Roman"/>
                <w:b/>
                <w:sz w:val="28"/>
                <w:szCs w:val="24"/>
              </w:rPr>
              <w:t>,б</w:t>
            </w:r>
            <w:proofErr w:type="gramEnd"/>
            <w:r w:rsidRPr="00967BD7">
              <w:rPr>
                <w:rFonts w:ascii="Times New Roman" w:hAnsi="Times New Roman" w:cs="Times New Roman"/>
                <w:b/>
                <w:sz w:val="28"/>
                <w:szCs w:val="24"/>
              </w:rPr>
              <w:t>1аьсте еъна кхечи ( 11сахьт).</w:t>
            </w: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w:t>
            </w:r>
            <w:proofErr w:type="gramStart"/>
            <w:r w:rsidRPr="00967BD7">
              <w:rPr>
                <w:rFonts w:ascii="Times New Roman" w:hAnsi="Times New Roman" w:cs="Times New Roman"/>
                <w:sz w:val="28"/>
                <w:szCs w:val="24"/>
              </w:rPr>
              <w:t>.С</w:t>
            </w:r>
            <w:proofErr w:type="gramEnd"/>
            <w:r w:rsidRPr="00967BD7">
              <w:rPr>
                <w:rFonts w:ascii="Times New Roman" w:hAnsi="Times New Roman" w:cs="Times New Roman"/>
                <w:sz w:val="28"/>
                <w:szCs w:val="24"/>
              </w:rPr>
              <w:t xml:space="preserve">атуев «Вайн бераш»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03.03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47</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Талламан болх кхоалг1ачу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09.03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C50E11">
            <w:pP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Л.Н.Толстой «Б1аьсте»</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10.03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w:t>
            </w:r>
            <w:proofErr w:type="gramStart"/>
            <w:r w:rsidRPr="00967BD7">
              <w:rPr>
                <w:rFonts w:ascii="Times New Roman" w:hAnsi="Times New Roman" w:cs="Times New Roman"/>
                <w:sz w:val="28"/>
                <w:szCs w:val="24"/>
              </w:rPr>
              <w:t>.С</w:t>
            </w:r>
            <w:proofErr w:type="gramEnd"/>
            <w:r w:rsidRPr="00967BD7">
              <w:rPr>
                <w:rFonts w:ascii="Times New Roman" w:hAnsi="Times New Roman" w:cs="Times New Roman"/>
                <w:sz w:val="28"/>
                <w:szCs w:val="24"/>
              </w:rPr>
              <w:t xml:space="preserve">аракаев «Х1ун ю иза?».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16.03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 xml:space="preserve">Ша-шен мах хадор «Жам1даран </w:t>
            </w:r>
            <w:r w:rsidRPr="00DF471C">
              <w:rPr>
                <w:rFonts w:ascii="Times New Roman" w:eastAsia="Times New Roman" w:hAnsi="Times New Roman" w:cs="Times New Roman"/>
                <w:sz w:val="24"/>
                <w:szCs w:val="24"/>
                <w:lang w:eastAsia="ru-RU"/>
              </w:rPr>
              <w:lastRenderedPageBreak/>
              <w:t>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lastRenderedPageBreak/>
              <w:t>50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Гайсултанов «Б1аьста хьуьнхахь».</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17.03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Д.Кагерманов «Алкханчаш»,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23.03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В.Бианки</w:t>
            </w:r>
            <w:proofErr w:type="gramStart"/>
            <w:r w:rsidRPr="00967BD7">
              <w:rPr>
                <w:rFonts w:ascii="Times New Roman" w:hAnsi="Times New Roman" w:cs="Times New Roman"/>
                <w:sz w:val="28"/>
                <w:szCs w:val="24"/>
              </w:rPr>
              <w:t>»П</w:t>
            </w:r>
            <w:proofErr w:type="gramEnd"/>
            <w:r w:rsidRPr="00967BD7">
              <w:rPr>
                <w:rFonts w:ascii="Times New Roman" w:hAnsi="Times New Roman" w:cs="Times New Roman"/>
                <w:sz w:val="28"/>
                <w:szCs w:val="24"/>
              </w:rPr>
              <w:t>хьагал дитта т1ехь»</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24.03</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«Муха дог1а деза синтар»,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06.04</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54</w:t>
            </w:r>
          </w:p>
        </w:tc>
        <w:tc>
          <w:tcPr>
            <w:tcW w:w="3148" w:type="dxa"/>
          </w:tcPr>
          <w:p w:rsidR="00967BD7" w:rsidRPr="00967BD7" w:rsidRDefault="00967BD7" w:rsidP="00967BD7">
            <w:pPr>
              <w:rPr>
                <w:rFonts w:ascii="Times New Roman" w:hAnsi="Times New Roman" w:cs="Times New Roman"/>
                <w:b/>
                <w:sz w:val="28"/>
                <w:szCs w:val="24"/>
              </w:rPr>
            </w:pPr>
            <w:r w:rsidRPr="00967BD7">
              <w:rPr>
                <w:rFonts w:ascii="Times New Roman" w:hAnsi="Times New Roman" w:cs="Times New Roman"/>
                <w:sz w:val="28"/>
                <w:szCs w:val="24"/>
              </w:rPr>
              <w:t>Д.Кагерманов «Со а воьду»</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07.04</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55</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Н.Носов «Хорсамах лаьцна»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13.04</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Н.Носов «Хорсамах лаьцна»</w:t>
            </w:r>
            <w:r w:rsidR="00D75761">
              <w:rPr>
                <w:rFonts w:ascii="Times New Roman" w:hAnsi="Times New Roman" w:cs="Times New Roman"/>
                <w:sz w:val="28"/>
                <w:szCs w:val="24"/>
              </w:rPr>
              <w:t xml:space="preserve">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14.04</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p w:rsidR="00D75761"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BA4965"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Нохчийн халкъан барта кхолларалла (12сахьт).</w:t>
            </w:r>
          </w:p>
        </w:tc>
      </w:tr>
      <w:tr w:rsidR="00967BD7" w:rsidRPr="00BA4965" w:rsidTr="00967BD7">
        <w:trPr>
          <w:trHeight w:val="35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57</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Цициггий</w:t>
            </w:r>
            <w:proofErr w:type="gramStart"/>
            <w:r w:rsidRPr="00967BD7">
              <w:rPr>
                <w:rFonts w:ascii="Times New Roman" w:hAnsi="Times New Roman" w:cs="Times New Roman"/>
                <w:color w:val="000000"/>
                <w:sz w:val="28"/>
                <w:szCs w:val="24"/>
              </w:rPr>
              <w:t>,д</w:t>
            </w:r>
            <w:proofErr w:type="gramEnd"/>
            <w:r w:rsidRPr="00967BD7">
              <w:rPr>
                <w:rFonts w:ascii="Times New Roman" w:hAnsi="Times New Roman" w:cs="Times New Roman"/>
                <w:color w:val="000000"/>
                <w:sz w:val="28"/>
                <w:szCs w:val="24"/>
              </w:rPr>
              <w:t xml:space="preserve">ахкий(берийн ловзар)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20.04</w:t>
            </w:r>
          </w:p>
        </w:tc>
        <w:tc>
          <w:tcPr>
            <w:tcW w:w="993" w:type="dxa"/>
            <w:tcBorders>
              <w:left w:val="single" w:sz="4" w:space="0" w:color="auto"/>
            </w:tcBorders>
          </w:tcPr>
          <w:p w:rsidR="00967BD7" w:rsidRPr="00967BD7" w:rsidRDefault="00967BD7" w:rsidP="00967BD7">
            <w:pPr>
              <w:ind w:left="57"/>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58</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Кицанаш,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FF5297">
            <w:pPr>
              <w:jc w:val="center"/>
              <w:rPr>
                <w:rFonts w:ascii="Times New Roman" w:hAnsi="Times New Roman" w:cs="Times New Roman"/>
                <w:b/>
                <w:sz w:val="24"/>
                <w:szCs w:val="24"/>
              </w:rPr>
            </w:pPr>
            <w:r>
              <w:rPr>
                <w:rFonts w:ascii="Times New Roman" w:hAnsi="Times New Roman" w:cs="Times New Roman"/>
                <w:b/>
                <w:sz w:val="24"/>
                <w:szCs w:val="24"/>
              </w:rPr>
              <w:t>21.04</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9"/>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59</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Х1етал-металш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FF5297">
            <w:pPr>
              <w:rPr>
                <w:rFonts w:ascii="Times New Roman" w:hAnsi="Times New Roman" w:cs="Times New Roman"/>
                <w:b/>
                <w:sz w:val="24"/>
                <w:szCs w:val="24"/>
              </w:rPr>
            </w:pPr>
            <w:r>
              <w:rPr>
                <w:rFonts w:ascii="Times New Roman" w:hAnsi="Times New Roman" w:cs="Times New Roman"/>
                <w:b/>
                <w:sz w:val="24"/>
                <w:szCs w:val="24"/>
              </w:rPr>
              <w:t>27.04</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47"/>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lastRenderedPageBreak/>
              <w:t>60</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 xml:space="preserve">Чехкааларш,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28.04</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4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Дагардарш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04.05</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«Майра пхьагал»</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05.05</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63</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«Цаьпцалггий</w:t>
            </w:r>
            <w:proofErr w:type="gramStart"/>
            <w:r w:rsidRPr="00967BD7">
              <w:rPr>
                <w:rFonts w:ascii="Times New Roman" w:hAnsi="Times New Roman" w:cs="Times New Roman"/>
                <w:color w:val="000000"/>
                <w:sz w:val="28"/>
                <w:szCs w:val="24"/>
              </w:rPr>
              <w:t>,з</w:t>
            </w:r>
            <w:proofErr w:type="gramEnd"/>
            <w:r w:rsidRPr="00967BD7">
              <w:rPr>
                <w:rFonts w:ascii="Times New Roman" w:hAnsi="Times New Roman" w:cs="Times New Roman"/>
                <w:color w:val="000000"/>
                <w:sz w:val="28"/>
                <w:szCs w:val="24"/>
              </w:rPr>
              <w:t>ингаттий»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11.05</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64</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«Газа-гуьзалггий</w:t>
            </w:r>
            <w:proofErr w:type="gramStart"/>
            <w:r w:rsidRPr="00967BD7">
              <w:rPr>
                <w:rFonts w:ascii="Times New Roman" w:hAnsi="Times New Roman" w:cs="Times New Roman"/>
                <w:sz w:val="28"/>
                <w:szCs w:val="28"/>
              </w:rPr>
              <w:t>,с</w:t>
            </w:r>
            <w:proofErr w:type="gramEnd"/>
            <w:r w:rsidRPr="00967BD7">
              <w:rPr>
                <w:rFonts w:ascii="Times New Roman" w:hAnsi="Times New Roman" w:cs="Times New Roman"/>
                <w:sz w:val="28"/>
                <w:szCs w:val="28"/>
              </w:rPr>
              <w:t>ира борззий»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12.05</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65</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«Зуй</w:t>
            </w:r>
            <w:proofErr w:type="gramStart"/>
            <w:r w:rsidRPr="00967BD7">
              <w:rPr>
                <w:rFonts w:ascii="Times New Roman" w:hAnsi="Times New Roman" w:cs="Times New Roman"/>
                <w:sz w:val="28"/>
                <w:szCs w:val="28"/>
              </w:rPr>
              <w:t>,п</w:t>
            </w:r>
            <w:proofErr w:type="gramEnd"/>
            <w:r w:rsidRPr="00967BD7">
              <w:rPr>
                <w:rFonts w:ascii="Times New Roman" w:hAnsi="Times New Roman" w:cs="Times New Roman"/>
                <w:sz w:val="28"/>
                <w:szCs w:val="28"/>
              </w:rPr>
              <w:t>хьагаллий»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18.05</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C50E11"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66</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8"/>
              </w:rPr>
            </w:pPr>
            <w:r w:rsidRPr="00967BD7">
              <w:rPr>
                <w:rFonts w:ascii="Times New Roman" w:eastAsia="Times New Roman" w:hAnsi="Times New Roman" w:cs="Times New Roman"/>
                <w:b/>
                <w:sz w:val="28"/>
                <w:szCs w:val="28"/>
              </w:rPr>
              <w:t>Талламан болх доьалг1ачу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FF5297" w:rsidP="00967BD7">
            <w:pPr>
              <w:jc w:val="center"/>
              <w:rPr>
                <w:rFonts w:ascii="Times New Roman" w:hAnsi="Times New Roman" w:cs="Times New Roman"/>
                <w:b/>
                <w:sz w:val="24"/>
                <w:szCs w:val="24"/>
              </w:rPr>
            </w:pPr>
            <w:r>
              <w:rPr>
                <w:rFonts w:ascii="Times New Roman" w:hAnsi="Times New Roman" w:cs="Times New Roman"/>
                <w:b/>
                <w:sz w:val="24"/>
                <w:szCs w:val="24"/>
              </w:rPr>
              <w:t>19.05</w:t>
            </w: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C50E11">
            <w:pP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67</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 xml:space="preserve">«Цхьогаллий, пхьагаллий»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DF38AC" w:rsidP="00967BD7">
            <w:pPr>
              <w:rPr>
                <w:rFonts w:ascii="Times New Roman" w:hAnsi="Times New Roman" w:cs="Times New Roman"/>
                <w:b/>
                <w:sz w:val="24"/>
                <w:szCs w:val="24"/>
              </w:rPr>
            </w:pPr>
            <w:r>
              <w:rPr>
                <w:rFonts w:ascii="Times New Roman" w:hAnsi="Times New Roman" w:cs="Times New Roman"/>
                <w:b/>
                <w:sz w:val="24"/>
                <w:szCs w:val="24"/>
              </w:rPr>
              <w:t>25.05</w:t>
            </w: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68</w:t>
            </w:r>
          </w:p>
        </w:tc>
        <w:tc>
          <w:tcPr>
            <w:tcW w:w="3148" w:type="dxa"/>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«Борззий</w:t>
            </w:r>
            <w:proofErr w:type="gramStart"/>
            <w:r w:rsidRPr="00967BD7">
              <w:rPr>
                <w:rFonts w:ascii="Times New Roman" w:hAnsi="Times New Roman" w:cs="Times New Roman"/>
                <w:sz w:val="28"/>
                <w:szCs w:val="28"/>
              </w:rPr>
              <w:t>,ц</w:t>
            </w:r>
            <w:proofErr w:type="gramEnd"/>
            <w:r w:rsidRPr="00967BD7">
              <w:rPr>
                <w:rFonts w:ascii="Times New Roman" w:hAnsi="Times New Roman" w:cs="Times New Roman"/>
                <w:sz w:val="28"/>
                <w:szCs w:val="28"/>
              </w:rPr>
              <w:t>хьогаллий,</w:t>
            </w:r>
          </w:p>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ломмий»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DF38AC" w:rsidP="00967BD7">
            <w:pPr>
              <w:rPr>
                <w:rFonts w:ascii="Times New Roman" w:hAnsi="Times New Roman" w:cs="Times New Roman"/>
                <w:b/>
                <w:sz w:val="24"/>
                <w:szCs w:val="24"/>
              </w:rPr>
            </w:pPr>
            <w:r>
              <w:rPr>
                <w:rFonts w:ascii="Times New Roman" w:hAnsi="Times New Roman" w:cs="Times New Roman"/>
                <w:b/>
                <w:sz w:val="24"/>
                <w:szCs w:val="24"/>
              </w:rPr>
              <w:t>26.05</w:t>
            </w:r>
            <w:bookmarkStart w:id="2" w:name="_GoBack"/>
            <w:bookmarkEnd w:id="2"/>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p w:rsidR="00DF471C" w:rsidRPr="00DF471C" w:rsidRDefault="00DF471C" w:rsidP="00DF471C"/>
          <w:p w:rsidR="00967BD7" w:rsidRPr="00967BD7" w:rsidRDefault="00967BD7" w:rsidP="00967BD7">
            <w:pPr>
              <w:jc w:val="center"/>
              <w:rPr>
                <w:rFonts w:ascii="Times New Roman" w:hAnsi="Times New Roman" w:cs="Times New Roman"/>
                <w:b/>
                <w:sz w:val="24"/>
                <w:szCs w:val="24"/>
              </w:rPr>
            </w:pPr>
          </w:p>
        </w:tc>
      </w:tr>
      <w:tr w:rsidR="00967BD7" w:rsidRPr="00967BD7" w:rsidTr="00967BD7">
        <w:tc>
          <w:tcPr>
            <w:tcW w:w="3998" w:type="dxa"/>
            <w:gridSpan w:val="2"/>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 xml:space="preserve">            </w:t>
            </w:r>
          </w:p>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 xml:space="preserve"> Программаин сахьтийн йукъара терахь</w:t>
            </w:r>
            <w:r w:rsidRPr="00967BD7">
              <w:rPr>
                <w:rFonts w:ascii="Times New Roman" w:hAnsi="Times New Roman" w:cs="Times New Roman"/>
                <w:sz w:val="28"/>
                <w:szCs w:val="28"/>
              </w:rPr>
              <w:tab/>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68</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385900" w:rsidP="00967BD7">
            <w:pPr>
              <w:rPr>
                <w:rFonts w:ascii="Times New Roman" w:hAnsi="Times New Roman" w:cs="Times New Roman"/>
                <w:b/>
                <w:sz w:val="24"/>
                <w:szCs w:val="24"/>
              </w:rPr>
            </w:pPr>
            <w:r>
              <w:rPr>
                <w:rFonts w:ascii="Times New Roman" w:hAnsi="Times New Roman" w:cs="Times New Roman"/>
                <w:b/>
                <w:sz w:val="24"/>
                <w:szCs w:val="24"/>
              </w:rPr>
              <w:t>4</w:t>
            </w: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967BD7" w:rsidP="00967BD7">
            <w:pPr>
              <w:rPr>
                <w:rFonts w:ascii="Times New Roman" w:hAnsi="Times New Roman" w:cs="Times New Roman"/>
                <w:b/>
                <w:sz w:val="24"/>
                <w:szCs w:val="24"/>
              </w:rPr>
            </w:pPr>
          </w:p>
        </w:tc>
        <w:tc>
          <w:tcPr>
            <w:tcW w:w="4082" w:type="dxa"/>
            <w:gridSpan w:val="3"/>
          </w:tcPr>
          <w:p w:rsidR="00967BD7" w:rsidRPr="00967BD7" w:rsidRDefault="00967BD7" w:rsidP="00967BD7">
            <w:pPr>
              <w:jc w:val="center"/>
              <w:rPr>
                <w:rFonts w:ascii="Times New Roman" w:hAnsi="Times New Roman" w:cs="Times New Roman"/>
                <w:b/>
                <w:sz w:val="24"/>
                <w:szCs w:val="24"/>
              </w:rPr>
            </w:pPr>
          </w:p>
        </w:tc>
      </w:tr>
    </w:tbl>
    <w:p w:rsidR="00967BD7" w:rsidRPr="00967BD7" w:rsidRDefault="00967BD7" w:rsidP="00967BD7">
      <w:pPr>
        <w:spacing w:after="0" w:line="240" w:lineRule="auto"/>
        <w:rPr>
          <w:rFonts w:ascii="Times New Roman" w:eastAsia="Calibri" w:hAnsi="Times New Roman" w:cs="Times New Roman"/>
          <w:b/>
          <w:sz w:val="24"/>
          <w:szCs w:val="24"/>
          <w:lang w:val="ru-RU"/>
        </w:rPr>
      </w:pPr>
    </w:p>
    <w:p w:rsidR="00967BD7" w:rsidRDefault="00967BD7" w:rsidP="00775366">
      <w:pPr>
        <w:spacing w:after="0" w:line="240" w:lineRule="auto"/>
        <w:rPr>
          <w:rFonts w:ascii="Times New Roman" w:eastAsia="Calibri" w:hAnsi="Times New Roman" w:cs="Times New Roman"/>
          <w:b/>
          <w:sz w:val="24"/>
          <w:szCs w:val="24"/>
          <w:lang w:val="ru-RU"/>
        </w:rPr>
      </w:pPr>
    </w:p>
    <w:p w:rsidR="00967BD7" w:rsidRDefault="00967BD7" w:rsidP="00775366">
      <w:pPr>
        <w:spacing w:after="0" w:line="240" w:lineRule="auto"/>
        <w:rPr>
          <w:rFonts w:ascii="Times New Roman" w:eastAsia="Calibri" w:hAnsi="Times New Roman" w:cs="Times New Roman"/>
          <w:b/>
          <w:sz w:val="24"/>
          <w:szCs w:val="24"/>
          <w:lang w:val="ru-RU"/>
        </w:rPr>
      </w:pPr>
    </w:p>
    <w:p w:rsidR="00775366" w:rsidRPr="003F22BC" w:rsidRDefault="00775366" w:rsidP="00775366">
      <w:pPr>
        <w:spacing w:after="0" w:line="360" w:lineRule="auto"/>
        <w:rPr>
          <w:rFonts w:ascii="Times New Roman" w:eastAsia="Times New Roman" w:hAnsi="Times New Roman"/>
          <w:b/>
          <w:color w:val="000000"/>
          <w:sz w:val="24"/>
          <w:lang w:val="ru-RU"/>
        </w:rPr>
      </w:pPr>
    </w:p>
    <w:p w:rsidR="00775366" w:rsidRPr="00775366" w:rsidRDefault="00775366" w:rsidP="00775366">
      <w:pPr>
        <w:spacing w:after="0" w:line="360" w:lineRule="auto"/>
        <w:rPr>
          <w:rFonts w:ascii="Times New Roman" w:eastAsia="Calibri" w:hAnsi="Times New Roman" w:cs="Times New Roman"/>
          <w:b/>
          <w:spacing w:val="4"/>
          <w:sz w:val="28"/>
          <w:szCs w:val="28"/>
          <w:lang w:val="tt-RU"/>
        </w:rPr>
      </w:pPr>
      <w:r>
        <w:rPr>
          <w:rFonts w:ascii="Times New Roman" w:eastAsia="Times New Roman" w:hAnsi="Times New Roman"/>
          <w:b/>
          <w:color w:val="000000"/>
          <w:sz w:val="24"/>
          <w:lang w:val="ru-RU"/>
        </w:rPr>
        <w:t xml:space="preserve">                                                       </w:t>
      </w:r>
      <w:r w:rsidRPr="00775366">
        <w:rPr>
          <w:rFonts w:ascii="Times New Roman" w:eastAsia="Calibri" w:hAnsi="Times New Roman" w:cs="Times New Roman"/>
          <w:b/>
          <w:spacing w:val="4"/>
          <w:sz w:val="28"/>
          <w:szCs w:val="28"/>
          <w:lang w:val="tt-RU" w:eastAsia="ar-SA"/>
        </w:rPr>
        <w:t>Ӏаморан-методически кхачойар</w:t>
      </w:r>
    </w:p>
    <w:p w:rsidR="00775366" w:rsidRPr="00775366" w:rsidRDefault="00775366" w:rsidP="00775366">
      <w:pPr>
        <w:tabs>
          <w:tab w:val="left" w:pos="13880"/>
        </w:tabs>
        <w:spacing w:after="0" w:line="360" w:lineRule="auto"/>
        <w:jc w:val="center"/>
        <w:rPr>
          <w:rFonts w:ascii="Times New Roman" w:eastAsia="Calibri" w:hAnsi="Times New Roman" w:cs="Times New Roman"/>
          <w:b/>
          <w:spacing w:val="4"/>
          <w:sz w:val="28"/>
          <w:szCs w:val="28"/>
          <w:lang w:val="tt-RU"/>
        </w:rPr>
      </w:pPr>
      <w:r w:rsidRPr="00775366">
        <w:rPr>
          <w:rFonts w:ascii="Times New Roman" w:eastAsia="Calibri" w:hAnsi="Times New Roman" w:cs="Times New Roman"/>
          <w:b/>
          <w:spacing w:val="4"/>
          <w:sz w:val="28"/>
          <w:szCs w:val="28"/>
          <w:lang w:val="tt-RU"/>
        </w:rPr>
        <w:t>Ӏаморан-методически пособиш</w:t>
      </w:r>
    </w:p>
    <w:p w:rsidR="00775366" w:rsidRPr="00775366" w:rsidRDefault="00775366" w:rsidP="00775366">
      <w:pPr>
        <w:tabs>
          <w:tab w:val="left" w:pos="13880"/>
        </w:tabs>
        <w:spacing w:after="0" w:line="360" w:lineRule="auto"/>
        <w:jc w:val="both"/>
        <w:rPr>
          <w:rFonts w:ascii="Times New Roman" w:eastAsia="Calibri" w:hAnsi="Times New Roman" w:cs="Times New Roman"/>
          <w:spacing w:val="4"/>
          <w:sz w:val="28"/>
          <w:szCs w:val="28"/>
          <w:lang w:val="tt-RU"/>
        </w:rPr>
      </w:pPr>
      <w:r w:rsidRPr="00775366">
        <w:rPr>
          <w:rFonts w:ascii="Times New Roman" w:eastAsia="Calibri" w:hAnsi="Times New Roman" w:cs="Times New Roman"/>
          <w:spacing w:val="4"/>
          <w:sz w:val="28"/>
          <w:szCs w:val="28"/>
          <w:lang w:val="tt-RU"/>
        </w:rPr>
        <w:t>2. Дешаран книжка. Белхан тептар. 2-гӀа класс.</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5. Берийн бошмашна а, йуьхьанцарчу </w:t>
      </w:r>
      <w:proofErr w:type="gramStart"/>
      <w:r w:rsidRPr="00775366">
        <w:rPr>
          <w:rFonts w:ascii="Times New Roman" w:eastAsia="Calibri" w:hAnsi="Times New Roman" w:cs="Times New Roman"/>
          <w:sz w:val="28"/>
          <w:szCs w:val="28"/>
          <w:lang w:val="ru-RU"/>
        </w:rPr>
        <w:t>классашна</w:t>
      </w:r>
      <w:proofErr w:type="gramEnd"/>
      <w:r w:rsidRPr="00775366">
        <w:rPr>
          <w:rFonts w:ascii="Times New Roman" w:eastAsia="Calibri" w:hAnsi="Times New Roman" w:cs="Times New Roman"/>
          <w:sz w:val="28"/>
          <w:szCs w:val="28"/>
          <w:lang w:val="ru-RU"/>
        </w:rPr>
        <w:t xml:space="preserve"> а лерина хрестомати. /ХӀоттийнарг. Эдилов С.Э. Соьлжа-ГӀ</w:t>
      </w:r>
      <w:proofErr w:type="gramStart"/>
      <w:r w:rsidRPr="00775366">
        <w:rPr>
          <w:rFonts w:ascii="Times New Roman" w:eastAsia="Calibri" w:hAnsi="Times New Roman" w:cs="Times New Roman"/>
          <w:sz w:val="28"/>
          <w:szCs w:val="28"/>
          <w:lang w:val="ru-RU"/>
        </w:rPr>
        <w:t>ала</w:t>
      </w:r>
      <w:proofErr w:type="gramEnd"/>
      <w:r w:rsidRPr="00775366">
        <w:rPr>
          <w:rFonts w:ascii="Times New Roman" w:eastAsia="Calibri" w:hAnsi="Times New Roman" w:cs="Times New Roman"/>
          <w:sz w:val="28"/>
          <w:szCs w:val="28"/>
          <w:lang w:val="ru-RU"/>
        </w:rPr>
        <w:t>, 20Ӏ8.</w:t>
      </w:r>
    </w:p>
    <w:p w:rsidR="00775366" w:rsidRPr="00775366" w:rsidRDefault="00775366" w:rsidP="00775366">
      <w:pPr>
        <w:jc w:val="center"/>
        <w:rPr>
          <w:rFonts w:ascii="Times New Roman" w:eastAsia="Times New Roman" w:hAnsi="Times New Roman" w:cs="Times New Roman"/>
          <w:sz w:val="28"/>
          <w:szCs w:val="28"/>
          <w:lang w:val="tt-RU" w:eastAsia="ru-RU"/>
        </w:rPr>
      </w:pPr>
    </w:p>
    <w:p w:rsidR="00775366" w:rsidRPr="00775366" w:rsidRDefault="00775366" w:rsidP="00775366">
      <w:pPr>
        <w:tabs>
          <w:tab w:val="left" w:pos="851"/>
          <w:tab w:val="left" w:pos="1134"/>
        </w:tabs>
        <w:spacing w:after="0" w:line="360" w:lineRule="auto"/>
        <w:jc w:val="center"/>
        <w:rPr>
          <w:rFonts w:ascii="Times New Roman" w:eastAsia="Times New Roman" w:hAnsi="Times New Roman" w:cs="Times New Roman"/>
          <w:b/>
          <w:sz w:val="28"/>
          <w:szCs w:val="28"/>
          <w:lang w:val="ru-RU" w:eastAsia="ar-SA"/>
        </w:rPr>
      </w:pPr>
      <w:r w:rsidRPr="00775366">
        <w:rPr>
          <w:rFonts w:ascii="Times New Roman" w:eastAsia="Times New Roman" w:hAnsi="Times New Roman" w:cs="Times New Roman"/>
          <w:b/>
          <w:sz w:val="28"/>
          <w:szCs w:val="28"/>
          <w:lang w:val="ru-RU" w:eastAsia="ar-SA"/>
        </w:rPr>
        <w:t>Ӏилманан литература</w:t>
      </w:r>
    </w:p>
    <w:p w:rsidR="00775366" w:rsidRPr="00775366" w:rsidRDefault="00775366" w:rsidP="00775366">
      <w:pPr>
        <w:tabs>
          <w:tab w:val="left" w:pos="851"/>
          <w:tab w:val="left" w:pos="1134"/>
        </w:tabs>
        <w:spacing w:after="0" w:line="360" w:lineRule="auto"/>
        <w:rPr>
          <w:rFonts w:ascii="Times New Roman" w:eastAsia="Times New Roman" w:hAnsi="Times New Roman" w:cs="Times New Roman"/>
          <w:b/>
          <w:sz w:val="28"/>
          <w:szCs w:val="28"/>
          <w:lang w:val="ru-RU" w:eastAsia="ar-SA"/>
        </w:rPr>
      </w:pP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Эдилов С.Э. Нохчийн мотт а, керла технологеш а. Соьлжа-ГӀ</w:t>
      </w:r>
      <w:proofErr w:type="gramStart"/>
      <w:r w:rsidRPr="00775366">
        <w:rPr>
          <w:rFonts w:ascii="Times New Roman" w:eastAsia="Calibri" w:hAnsi="Times New Roman" w:cs="Times New Roman"/>
          <w:sz w:val="28"/>
          <w:szCs w:val="28"/>
          <w:lang w:val="ru-RU"/>
        </w:rPr>
        <w:t>ала</w:t>
      </w:r>
      <w:proofErr w:type="gramEnd"/>
      <w:r w:rsidRPr="00775366">
        <w:rPr>
          <w:rFonts w:ascii="Times New Roman" w:eastAsia="Calibri" w:hAnsi="Times New Roman" w:cs="Times New Roman"/>
          <w:sz w:val="28"/>
          <w:szCs w:val="28"/>
          <w:lang w:val="ru-RU"/>
        </w:rPr>
        <w:t>, 20Ӏ8.</w:t>
      </w:r>
    </w:p>
    <w:p w:rsidR="00775366" w:rsidRPr="00775366" w:rsidRDefault="00775366" w:rsidP="00775366">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775366">
        <w:rPr>
          <w:rFonts w:ascii="Times New Roman" w:eastAsia="Times New Roman" w:hAnsi="Times New Roman" w:cs="Times New Roman"/>
          <w:sz w:val="28"/>
          <w:szCs w:val="28"/>
          <w:lang w:val="ru-RU" w:eastAsia="ar-SA"/>
        </w:rPr>
        <w:t>Арсанукаев А.М. Школехь исбаьхьаллин произведени таллар. Соьлжа-ГӀала, 20Ӏ3.</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rPr>
      </w:pPr>
      <w:r w:rsidRPr="00775366">
        <w:rPr>
          <w:rFonts w:ascii="Times New Roman" w:eastAsia="Calibri" w:hAnsi="Times New Roman" w:cs="Times New Roman"/>
          <w:b/>
          <w:sz w:val="28"/>
          <w:szCs w:val="28"/>
          <w:lang w:val="ru-RU"/>
        </w:rPr>
        <w:t>Методически литература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Эдилов С.Э. Дагалецамийн денош а, суьйренаш а </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Ишколин даздарийн, викторинийн, къовсадаларийн, суьйренийн сценариш. Соьлжа-ГӀала, 20Ӏ8.</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eastAsia="ru-RU"/>
        </w:rPr>
      </w:pPr>
      <w:r w:rsidRPr="00775366">
        <w:rPr>
          <w:rFonts w:ascii="Times New Roman" w:eastAsia="Calibri" w:hAnsi="Times New Roman" w:cs="Times New Roman"/>
          <w:b/>
          <w:sz w:val="28"/>
          <w:szCs w:val="28"/>
          <w:lang w:val="ru-RU" w:eastAsia="ru-RU"/>
        </w:rPr>
        <w:t>Дошамаш</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eastAsia="ru-RU"/>
        </w:rPr>
      </w:pPr>
      <w:r w:rsidRPr="00775366">
        <w:rPr>
          <w:rFonts w:ascii="Times New Roman" w:eastAsia="Calibri" w:hAnsi="Times New Roman" w:cs="Times New Roman"/>
          <w:sz w:val="28"/>
          <w:szCs w:val="28"/>
          <w:lang w:val="ru-RU" w:eastAsia="ru-RU"/>
        </w:rPr>
        <w:t>Ӏ. Мациев А.Г. Нохчийн-оьрсийн словарь. М.: ГИИ НС, Ӏ96Ӏ. 625 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eastAsia="ru-RU"/>
        </w:rPr>
      </w:pPr>
      <w:r w:rsidRPr="00775366">
        <w:rPr>
          <w:rFonts w:ascii="Times New Roman" w:eastAsia="Calibri" w:hAnsi="Times New Roman" w:cs="Times New Roman"/>
          <w:sz w:val="28"/>
          <w:szCs w:val="28"/>
          <w:lang w:val="ru-RU" w:eastAsia="ru-RU"/>
        </w:rPr>
        <w:t>2. Абдулкадырова Р.А. Йуьхьанцарчу ишколана лерина суьрташкахь нохчийн-оьрсийн-ингалсан дошам. Соьлжа-ГӀала, 20ӀӀ.</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rPr>
      </w:pPr>
      <w:r w:rsidRPr="00775366">
        <w:rPr>
          <w:rFonts w:ascii="Times New Roman" w:eastAsia="Calibri" w:hAnsi="Times New Roman" w:cs="Times New Roman"/>
          <w:b/>
          <w:sz w:val="28"/>
          <w:szCs w:val="28"/>
          <w:lang w:val="ru-RU"/>
        </w:rPr>
        <w:t>Хаамийн-ресурсни кхачойар</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Ӏ. </w:t>
      </w:r>
      <w:r w:rsidRPr="00775366">
        <w:rPr>
          <w:rFonts w:ascii="Times New Roman" w:eastAsia="Calibri" w:hAnsi="Times New Roman" w:cs="Times New Roman"/>
          <w:sz w:val="28"/>
          <w:szCs w:val="28"/>
        </w:rPr>
        <w:t>desharkho</w:t>
      </w:r>
      <w:r w:rsidRPr="00775366">
        <w:rPr>
          <w:rFonts w:ascii="Times New Roman" w:eastAsia="Calibri" w:hAnsi="Times New Roman" w:cs="Times New Roman"/>
          <w:sz w:val="28"/>
          <w:szCs w:val="28"/>
          <w:lang w:val="ru-RU"/>
        </w:rPr>
        <w:t>.</w:t>
      </w:r>
      <w:r w:rsidRPr="00775366">
        <w:rPr>
          <w:rFonts w:ascii="Times New Roman" w:eastAsia="Calibri" w:hAnsi="Times New Roman" w:cs="Times New Roman"/>
          <w:sz w:val="28"/>
          <w:szCs w:val="28"/>
        </w:rPr>
        <w:t>ru</w:t>
      </w:r>
      <w:r w:rsidR="00D12188">
        <w:rPr>
          <w:rFonts w:ascii="Times New Roman" w:eastAsia="Calibri" w:hAnsi="Times New Roman" w:cs="Times New Roman"/>
          <w:sz w:val="28"/>
          <w:szCs w:val="28"/>
          <w:lang w:val="ru-RU"/>
        </w:rPr>
        <w:t xml:space="preserve"> – Нохчийн элект</w:t>
      </w:r>
      <w:r w:rsidRPr="00775366">
        <w:rPr>
          <w:rFonts w:ascii="Times New Roman" w:eastAsia="Calibri" w:hAnsi="Times New Roman" w:cs="Times New Roman"/>
          <w:sz w:val="28"/>
          <w:szCs w:val="28"/>
          <w:lang w:val="ru-RU"/>
        </w:rPr>
        <w:t>ронни школа.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2. </w:t>
      </w:r>
      <w:r w:rsidRPr="00775366">
        <w:rPr>
          <w:rFonts w:ascii="Times New Roman" w:eastAsia="Calibri" w:hAnsi="Times New Roman" w:cs="Times New Roman"/>
          <w:sz w:val="28"/>
          <w:szCs w:val="28"/>
        </w:rPr>
        <w:t>ps</w:t>
      </w:r>
      <w:r w:rsidRPr="00775366">
        <w:rPr>
          <w:rFonts w:ascii="Times New Roman" w:eastAsia="Calibri" w:hAnsi="Times New Roman" w:cs="Times New Roman"/>
          <w:sz w:val="28"/>
          <w:szCs w:val="28"/>
          <w:lang w:val="ru-RU"/>
        </w:rPr>
        <w:t>95.</w:t>
      </w:r>
      <w:r w:rsidRPr="00775366">
        <w:rPr>
          <w:rFonts w:ascii="Times New Roman" w:eastAsia="Calibri" w:hAnsi="Times New Roman" w:cs="Times New Roman"/>
          <w:sz w:val="28"/>
          <w:szCs w:val="28"/>
        </w:rPr>
        <w:t>ru</w:t>
      </w:r>
      <w:r w:rsidRPr="00775366">
        <w:rPr>
          <w:rFonts w:ascii="Times New Roman" w:eastAsia="Calibri" w:hAnsi="Times New Roman" w:cs="Times New Roman"/>
          <w:sz w:val="28"/>
          <w:szCs w:val="28"/>
          <w:lang w:val="ru-RU"/>
        </w:rPr>
        <w:t>/</w:t>
      </w:r>
      <w:r w:rsidRPr="00775366">
        <w:rPr>
          <w:rFonts w:ascii="Times New Roman" w:eastAsia="Calibri" w:hAnsi="Times New Roman" w:cs="Times New Roman"/>
          <w:sz w:val="28"/>
          <w:szCs w:val="28"/>
        </w:rPr>
        <w:t>dikdosham</w:t>
      </w:r>
      <w:r w:rsidRPr="00775366">
        <w:rPr>
          <w:rFonts w:ascii="Times New Roman" w:eastAsia="Calibri" w:hAnsi="Times New Roman" w:cs="Times New Roman"/>
          <w:sz w:val="28"/>
          <w:szCs w:val="28"/>
          <w:lang w:val="ru-RU"/>
        </w:rPr>
        <w:t>/ - Нохчийн-оьрсийн, оьрсийн-нохчийн онлайн дошам.</w:t>
      </w:r>
    </w:p>
    <w:p w:rsidR="00775366" w:rsidRPr="00775366" w:rsidRDefault="00775366" w:rsidP="00775366">
      <w:pPr>
        <w:tabs>
          <w:tab w:val="left" w:pos="0"/>
          <w:tab w:val="left" w:pos="1134"/>
        </w:tabs>
        <w:spacing w:after="0" w:line="360" w:lineRule="auto"/>
        <w:rPr>
          <w:rFonts w:ascii="Times New Roman" w:eastAsia="Calibri" w:hAnsi="Times New Roman" w:cs="Times New Roman"/>
          <w:b/>
          <w:sz w:val="28"/>
          <w:szCs w:val="28"/>
          <w:lang w:val="ru-RU"/>
        </w:rPr>
      </w:pPr>
    </w:p>
    <w:p w:rsidR="00775366" w:rsidRPr="00775366" w:rsidRDefault="00775366" w:rsidP="00775366">
      <w:pPr>
        <w:spacing w:before="4" w:line="228" w:lineRule="auto"/>
        <w:ind w:right="861"/>
        <w:jc w:val="both"/>
        <w:rPr>
          <w:rFonts w:ascii="Times New Roman" w:eastAsia="Times New Roman" w:hAnsi="Times New Roman" w:cs="Times New Roman"/>
          <w:lang w:val="ru-RU" w:eastAsia="ru-RU"/>
        </w:rPr>
      </w:pPr>
    </w:p>
    <w:p w:rsidR="00775366" w:rsidRPr="00775366" w:rsidRDefault="00775366" w:rsidP="0077536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8554D3" w:rsidRPr="00775366" w:rsidRDefault="008554D3" w:rsidP="008554D3">
      <w:pPr>
        <w:autoSpaceDE w:val="0"/>
        <w:autoSpaceDN w:val="0"/>
        <w:spacing w:after="320" w:line="230" w:lineRule="auto"/>
        <w:rPr>
          <w:lang w:val="ru-RU"/>
        </w:rPr>
      </w:pPr>
    </w:p>
    <w:sectPr w:rsidR="008554D3" w:rsidRPr="00775366" w:rsidSect="00D75761">
      <w:pgSz w:w="11900" w:h="16840"/>
      <w:pgMar w:top="1135" w:right="560" w:bottom="1276" w:left="709" w:header="720" w:footer="720" w:gutter="0"/>
      <w:cols w:space="720" w:equalWidth="0">
        <w:col w:w="10584" w:space="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1DC" w:rsidRDefault="009731DC" w:rsidP="00F860FF">
      <w:pPr>
        <w:spacing w:after="0" w:line="240" w:lineRule="auto"/>
      </w:pPr>
      <w:r>
        <w:separator/>
      </w:r>
    </w:p>
  </w:endnote>
  <w:endnote w:type="continuationSeparator" w:id="0">
    <w:p w:rsidR="009731DC" w:rsidRDefault="009731DC" w:rsidP="00F86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Serif">
    <w:altName w:val="Times New Roman"/>
    <w:panose1 w:val="00000000000000000000"/>
    <w:charset w:val="00"/>
    <w:family w:val="roman"/>
    <w:notTrueType/>
    <w:pitch w:val="default"/>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1DC" w:rsidRDefault="009731DC" w:rsidP="00F860FF">
      <w:pPr>
        <w:spacing w:after="0" w:line="240" w:lineRule="auto"/>
      </w:pPr>
      <w:r>
        <w:separator/>
      </w:r>
    </w:p>
  </w:footnote>
  <w:footnote w:type="continuationSeparator" w:id="0">
    <w:p w:rsidR="009731DC" w:rsidRDefault="009731DC" w:rsidP="00F860FF">
      <w:pPr>
        <w:spacing w:after="0" w:line="240" w:lineRule="auto"/>
      </w:pPr>
      <w:r>
        <w:continuationSeparator/>
      </w:r>
    </w:p>
  </w:footnote>
  <w:footnote w:id="1">
    <w:p w:rsidR="00FF5297" w:rsidRPr="001533EF" w:rsidRDefault="00FF5297" w:rsidP="00B67E36">
      <w:pPr>
        <w:pStyle w:val="aff9"/>
        <w:jc w:val="both"/>
        <w:rPr>
          <w:rFonts w:ascii="Times New Roman" w:hAnsi="Times New Roman"/>
          <w:i/>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rFonts w:hint="default"/>
        <w:lang w:val="ru-RU" w:eastAsia="en-US" w:bidi="ar-SA"/>
      </w:rPr>
    </w:lvl>
    <w:lvl w:ilvl="2" w:tplc="E160CB90">
      <w:numFmt w:val="bullet"/>
      <w:lvlText w:val="•"/>
      <w:lvlJc w:val="left"/>
      <w:pPr>
        <w:ind w:left="1412" w:hanging="292"/>
      </w:pPr>
      <w:rPr>
        <w:rFonts w:hint="default"/>
        <w:lang w:val="ru-RU" w:eastAsia="en-US" w:bidi="ar-SA"/>
      </w:rPr>
    </w:lvl>
    <w:lvl w:ilvl="3" w:tplc="E020EE48">
      <w:numFmt w:val="bullet"/>
      <w:lvlText w:val="•"/>
      <w:lvlJc w:val="left"/>
      <w:pPr>
        <w:ind w:left="2059" w:hanging="292"/>
      </w:pPr>
      <w:rPr>
        <w:rFonts w:hint="default"/>
        <w:lang w:val="ru-RU" w:eastAsia="en-US" w:bidi="ar-SA"/>
      </w:rPr>
    </w:lvl>
    <w:lvl w:ilvl="4" w:tplc="F33831A8">
      <w:numFmt w:val="bullet"/>
      <w:lvlText w:val="•"/>
      <w:lvlJc w:val="left"/>
      <w:pPr>
        <w:ind w:left="2705" w:hanging="292"/>
      </w:pPr>
      <w:rPr>
        <w:rFonts w:hint="default"/>
        <w:lang w:val="ru-RU" w:eastAsia="en-US" w:bidi="ar-SA"/>
      </w:rPr>
    </w:lvl>
    <w:lvl w:ilvl="5" w:tplc="7DE41C04">
      <w:numFmt w:val="bullet"/>
      <w:lvlText w:val="•"/>
      <w:lvlJc w:val="left"/>
      <w:pPr>
        <w:ind w:left="3351" w:hanging="292"/>
      </w:pPr>
      <w:rPr>
        <w:rFonts w:hint="default"/>
        <w:lang w:val="ru-RU" w:eastAsia="en-US" w:bidi="ar-SA"/>
      </w:rPr>
    </w:lvl>
    <w:lvl w:ilvl="6" w:tplc="1CEABC56">
      <w:numFmt w:val="bullet"/>
      <w:lvlText w:val="•"/>
      <w:lvlJc w:val="left"/>
      <w:pPr>
        <w:ind w:left="3998" w:hanging="292"/>
      </w:pPr>
      <w:rPr>
        <w:rFonts w:hint="default"/>
        <w:lang w:val="ru-RU" w:eastAsia="en-US" w:bidi="ar-SA"/>
      </w:rPr>
    </w:lvl>
    <w:lvl w:ilvl="7" w:tplc="C296A81C">
      <w:numFmt w:val="bullet"/>
      <w:lvlText w:val="•"/>
      <w:lvlJc w:val="left"/>
      <w:pPr>
        <w:ind w:left="4644" w:hanging="292"/>
      </w:pPr>
      <w:rPr>
        <w:rFonts w:hint="default"/>
        <w:lang w:val="ru-RU" w:eastAsia="en-US" w:bidi="ar-SA"/>
      </w:rPr>
    </w:lvl>
    <w:lvl w:ilvl="8" w:tplc="BFAE27E2">
      <w:numFmt w:val="bullet"/>
      <w:lvlText w:val="•"/>
      <w:lvlJc w:val="left"/>
      <w:pPr>
        <w:ind w:left="5290" w:hanging="292"/>
      </w:pPr>
      <w:rPr>
        <w:rFonts w:hint="default"/>
        <w:lang w:val="ru-RU" w:eastAsia="en-US" w:bidi="ar-SA"/>
      </w:rPr>
    </w:lvl>
  </w:abstractNum>
  <w:abstractNum w:abstractNumId="12">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FF12397"/>
    <w:multiLevelType w:val="hybridMultilevel"/>
    <w:tmpl w:val="3D3A670A"/>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5">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9481F69"/>
    <w:multiLevelType w:val="hybridMultilevel"/>
    <w:tmpl w:val="9628E8A8"/>
    <w:lvl w:ilvl="0" w:tplc="87D43D28">
      <w:start w:val="1"/>
      <w:numFmt w:val="decimal"/>
      <w:lvlText w:val="%1)"/>
      <w:lvlJc w:val="left"/>
      <w:pPr>
        <w:ind w:left="720" w:hanging="360"/>
      </w:pPr>
      <w:rPr>
        <w:rFonts w:hint="default"/>
        <w:color w:val="231F20"/>
        <w:w w:val="11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A7F1565"/>
    <w:multiLevelType w:val="hybridMultilevel"/>
    <w:tmpl w:val="F83221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5">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9"/>
  </w:num>
  <w:num w:numId="29">
    <w:abstractNumId w:val="14"/>
  </w:num>
  <w:num w:numId="30">
    <w:abstractNumId w:val="24"/>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798"/>
    <w:rsid w:val="00034616"/>
    <w:rsid w:val="0006063C"/>
    <w:rsid w:val="000847F2"/>
    <w:rsid w:val="0009273B"/>
    <w:rsid w:val="000B1571"/>
    <w:rsid w:val="000E264F"/>
    <w:rsid w:val="000E7009"/>
    <w:rsid w:val="000F0F80"/>
    <w:rsid w:val="001066B2"/>
    <w:rsid w:val="00120867"/>
    <w:rsid w:val="0015074B"/>
    <w:rsid w:val="001569F3"/>
    <w:rsid w:val="00167193"/>
    <w:rsid w:val="00193AC7"/>
    <w:rsid w:val="00240664"/>
    <w:rsid w:val="0029639D"/>
    <w:rsid w:val="002C790E"/>
    <w:rsid w:val="00326F90"/>
    <w:rsid w:val="00331360"/>
    <w:rsid w:val="00351E83"/>
    <w:rsid w:val="0036088B"/>
    <w:rsid w:val="00385900"/>
    <w:rsid w:val="0039683D"/>
    <w:rsid w:val="003A3373"/>
    <w:rsid w:val="003D33F7"/>
    <w:rsid w:val="003D3D5D"/>
    <w:rsid w:val="003F02BB"/>
    <w:rsid w:val="003F22BC"/>
    <w:rsid w:val="00416E01"/>
    <w:rsid w:val="00447071"/>
    <w:rsid w:val="004518DE"/>
    <w:rsid w:val="00456D06"/>
    <w:rsid w:val="00460833"/>
    <w:rsid w:val="004B4BAA"/>
    <w:rsid w:val="004B570A"/>
    <w:rsid w:val="005260F9"/>
    <w:rsid w:val="00545B74"/>
    <w:rsid w:val="005813DC"/>
    <w:rsid w:val="005A78CF"/>
    <w:rsid w:val="005D3337"/>
    <w:rsid w:val="0064143E"/>
    <w:rsid w:val="0072410B"/>
    <w:rsid w:val="007406AF"/>
    <w:rsid w:val="00764BF5"/>
    <w:rsid w:val="00775366"/>
    <w:rsid w:val="007A4F51"/>
    <w:rsid w:val="007D0C6F"/>
    <w:rsid w:val="00804BAF"/>
    <w:rsid w:val="00847BEF"/>
    <w:rsid w:val="0085388A"/>
    <w:rsid w:val="008554D3"/>
    <w:rsid w:val="0087541C"/>
    <w:rsid w:val="008939D6"/>
    <w:rsid w:val="008D206C"/>
    <w:rsid w:val="008E0EE6"/>
    <w:rsid w:val="00911F5C"/>
    <w:rsid w:val="009215E4"/>
    <w:rsid w:val="00922DED"/>
    <w:rsid w:val="009516DF"/>
    <w:rsid w:val="00967BD7"/>
    <w:rsid w:val="009731DC"/>
    <w:rsid w:val="00995DFB"/>
    <w:rsid w:val="00996817"/>
    <w:rsid w:val="009A4C00"/>
    <w:rsid w:val="009D0EA7"/>
    <w:rsid w:val="009D4CEF"/>
    <w:rsid w:val="00A5751A"/>
    <w:rsid w:val="00A65979"/>
    <w:rsid w:val="00A74DEB"/>
    <w:rsid w:val="00A83190"/>
    <w:rsid w:val="00A96432"/>
    <w:rsid w:val="00AA1D8D"/>
    <w:rsid w:val="00AA43F9"/>
    <w:rsid w:val="00AB72BC"/>
    <w:rsid w:val="00AE02F8"/>
    <w:rsid w:val="00AE32A7"/>
    <w:rsid w:val="00AF6B8E"/>
    <w:rsid w:val="00B03854"/>
    <w:rsid w:val="00B47730"/>
    <w:rsid w:val="00B54CB1"/>
    <w:rsid w:val="00B67E36"/>
    <w:rsid w:val="00B71FF6"/>
    <w:rsid w:val="00B736C8"/>
    <w:rsid w:val="00B73D94"/>
    <w:rsid w:val="00B80F60"/>
    <w:rsid w:val="00B84CF8"/>
    <w:rsid w:val="00BA4965"/>
    <w:rsid w:val="00BA74C2"/>
    <w:rsid w:val="00BD5E0A"/>
    <w:rsid w:val="00BE2AE6"/>
    <w:rsid w:val="00BE455F"/>
    <w:rsid w:val="00BF5146"/>
    <w:rsid w:val="00C50E11"/>
    <w:rsid w:val="00C571DF"/>
    <w:rsid w:val="00C653F1"/>
    <w:rsid w:val="00C70DBF"/>
    <w:rsid w:val="00CB0664"/>
    <w:rsid w:val="00CC1878"/>
    <w:rsid w:val="00CC77AD"/>
    <w:rsid w:val="00CE20A4"/>
    <w:rsid w:val="00D12188"/>
    <w:rsid w:val="00D14834"/>
    <w:rsid w:val="00D75761"/>
    <w:rsid w:val="00D8017E"/>
    <w:rsid w:val="00D8628B"/>
    <w:rsid w:val="00DA62D0"/>
    <w:rsid w:val="00DE3392"/>
    <w:rsid w:val="00DF38AC"/>
    <w:rsid w:val="00DF471C"/>
    <w:rsid w:val="00E71966"/>
    <w:rsid w:val="00E735A1"/>
    <w:rsid w:val="00E82FDA"/>
    <w:rsid w:val="00E92CB1"/>
    <w:rsid w:val="00ED6FB7"/>
    <w:rsid w:val="00EE03F3"/>
    <w:rsid w:val="00EF0F69"/>
    <w:rsid w:val="00F002D3"/>
    <w:rsid w:val="00F27801"/>
    <w:rsid w:val="00F4287D"/>
    <w:rsid w:val="00F52525"/>
    <w:rsid w:val="00F6609A"/>
    <w:rsid w:val="00F860FF"/>
    <w:rsid w:val="00F87A82"/>
    <w:rsid w:val="00F92761"/>
    <w:rsid w:val="00FA4EEE"/>
    <w:rsid w:val="00FC693F"/>
    <w:rsid w:val="00FE717E"/>
    <w:rsid w:val="00FF52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9">
    <w:name w:val="footnote text"/>
    <w:basedOn w:val="a1"/>
    <w:link w:val="affa"/>
    <w:uiPriority w:val="99"/>
    <w:semiHidden/>
    <w:unhideWhenUsed/>
    <w:rsid w:val="00B67E36"/>
    <w:pPr>
      <w:spacing w:after="0" w:line="240" w:lineRule="auto"/>
    </w:pPr>
    <w:rPr>
      <w:sz w:val="20"/>
      <w:szCs w:val="20"/>
    </w:rPr>
  </w:style>
  <w:style w:type="character" w:customStyle="1" w:styleId="affa">
    <w:name w:val="Текст сноски Знак"/>
    <w:basedOn w:val="a2"/>
    <w:link w:val="aff9"/>
    <w:uiPriority w:val="99"/>
    <w:semiHidden/>
    <w:rsid w:val="00B67E36"/>
    <w:rPr>
      <w:sz w:val="20"/>
      <w:szCs w:val="20"/>
    </w:rPr>
  </w:style>
  <w:style w:type="table" w:customStyle="1" w:styleId="14">
    <w:name w:val="Сетка таблицы1"/>
    <w:basedOn w:val="a3"/>
    <w:next w:val="aff0"/>
    <w:uiPriority w:val="59"/>
    <w:rsid w:val="00775366"/>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3"/>
    <w:next w:val="aff0"/>
    <w:uiPriority w:val="59"/>
    <w:rsid w:val="00967BD7"/>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DA62D0"/>
    <w:pPr>
      <w:spacing w:after="0" w:line="240" w:lineRule="auto"/>
    </w:pPr>
    <w:rPr>
      <w:rFonts w:ascii="Tahoma" w:hAnsi="Tahoma" w:cs="Tahoma"/>
      <w:sz w:val="16"/>
      <w:szCs w:val="16"/>
    </w:rPr>
  </w:style>
  <w:style w:type="character" w:customStyle="1" w:styleId="affc">
    <w:name w:val="Текст выноски Знак"/>
    <w:basedOn w:val="a2"/>
    <w:link w:val="affb"/>
    <w:uiPriority w:val="99"/>
    <w:semiHidden/>
    <w:rsid w:val="00DA62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9">
    <w:name w:val="footnote text"/>
    <w:basedOn w:val="a1"/>
    <w:link w:val="affa"/>
    <w:uiPriority w:val="99"/>
    <w:semiHidden/>
    <w:unhideWhenUsed/>
    <w:rsid w:val="00B67E36"/>
    <w:pPr>
      <w:spacing w:after="0" w:line="240" w:lineRule="auto"/>
    </w:pPr>
    <w:rPr>
      <w:sz w:val="20"/>
      <w:szCs w:val="20"/>
    </w:rPr>
  </w:style>
  <w:style w:type="character" w:customStyle="1" w:styleId="affa">
    <w:name w:val="Текст сноски Знак"/>
    <w:basedOn w:val="a2"/>
    <w:link w:val="aff9"/>
    <w:uiPriority w:val="99"/>
    <w:semiHidden/>
    <w:rsid w:val="00B67E36"/>
    <w:rPr>
      <w:sz w:val="20"/>
      <w:szCs w:val="20"/>
    </w:rPr>
  </w:style>
  <w:style w:type="table" w:customStyle="1" w:styleId="14">
    <w:name w:val="Сетка таблицы1"/>
    <w:basedOn w:val="a3"/>
    <w:next w:val="aff0"/>
    <w:uiPriority w:val="59"/>
    <w:rsid w:val="00775366"/>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3"/>
    <w:next w:val="aff0"/>
    <w:uiPriority w:val="59"/>
    <w:rsid w:val="00967BD7"/>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DA62D0"/>
    <w:pPr>
      <w:spacing w:after="0" w:line="240" w:lineRule="auto"/>
    </w:pPr>
    <w:rPr>
      <w:rFonts w:ascii="Tahoma" w:hAnsi="Tahoma" w:cs="Tahoma"/>
      <w:sz w:val="16"/>
      <w:szCs w:val="16"/>
    </w:rPr>
  </w:style>
  <w:style w:type="character" w:customStyle="1" w:styleId="affc">
    <w:name w:val="Текст выноски Знак"/>
    <w:basedOn w:val="a2"/>
    <w:link w:val="affb"/>
    <w:uiPriority w:val="99"/>
    <w:semiHidden/>
    <w:rsid w:val="00DA62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62260">
      <w:bodyDiv w:val="1"/>
      <w:marLeft w:val="0"/>
      <w:marRight w:val="0"/>
      <w:marTop w:val="0"/>
      <w:marBottom w:val="0"/>
      <w:divBdr>
        <w:top w:val="none" w:sz="0" w:space="0" w:color="auto"/>
        <w:left w:val="none" w:sz="0" w:space="0" w:color="auto"/>
        <w:bottom w:val="none" w:sz="0" w:space="0" w:color="auto"/>
        <w:right w:val="none" w:sz="0" w:space="0" w:color="auto"/>
      </w:divBdr>
    </w:div>
    <w:div w:id="2003198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134A9-5C0E-4795-A7B6-F18BED95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36</Pages>
  <Words>6687</Words>
  <Characters>38118</Characters>
  <Application>Microsoft Office Word</Application>
  <DocSecurity>0</DocSecurity>
  <Lines>317</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44716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cp:lastModifiedBy>
  <cp:revision>33</cp:revision>
  <cp:lastPrinted>2022-10-15T15:53:00Z</cp:lastPrinted>
  <dcterms:created xsi:type="dcterms:W3CDTF">2013-12-23T23:15:00Z</dcterms:created>
  <dcterms:modified xsi:type="dcterms:W3CDTF">2022-10-15T15:54:00Z</dcterms:modified>
  <cp:category/>
</cp:coreProperties>
</file>